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body>
    <w:p xmlns:wp14="http://schemas.microsoft.com/office/word/2010/wordml" w:rsidRPr="006C3B3F" w:rsidR="006C3B3F" w:rsidP="006C3B3F" w:rsidRDefault="006C3B3F" w14:paraId="2DD3B3F7" wp14:textId="77777777">
      <w:pPr>
        <w:pStyle w:val="Heading2"/>
        <w:spacing w:before="0" w:after="0" w:line="240" w:lineRule="auto"/>
        <w:ind w:firstLine="567"/>
        <w:jc w:val="center"/>
        <w:rPr>
          <w:rFonts w:ascii="Times New Roman" w:hAnsi="Times New Roman"/>
          <w:i w:val="0"/>
          <w:iCs w:val="0"/>
          <w:sz w:val="20"/>
        </w:rPr>
      </w:pPr>
      <w:r w:rsidRPr="006C3B3F">
        <w:rPr>
          <w:rFonts w:ascii="Times New Roman" w:hAnsi="Times New Roman"/>
          <w:i w:val="0"/>
          <w:iCs w:val="0"/>
          <w:sz w:val="20"/>
        </w:rPr>
        <w:t>FIŞA DISCIPLINEI</w:t>
      </w:r>
    </w:p>
    <w:p xmlns:wp14="http://schemas.microsoft.com/office/word/2010/wordml" w:rsidRPr="006C3B3F" w:rsidR="006C3B3F" w:rsidP="006C3B3F" w:rsidRDefault="006C3B3F" w14:paraId="672A6659" wp14:textId="77777777">
      <w:pPr>
        <w:pStyle w:val="BodyText2"/>
        <w:spacing w:after="0" w:line="240" w:lineRule="auto"/>
        <w:rPr>
          <w:rFonts w:ascii="Times New Roman" w:hAnsi="Times New Roman"/>
          <w:b/>
          <w:sz w:val="20"/>
        </w:rPr>
      </w:pPr>
    </w:p>
    <w:p xmlns:wp14="http://schemas.microsoft.com/office/word/2010/wordml" w:rsidRPr="006C3B3F" w:rsidR="006C3B3F" w:rsidP="006C3B3F" w:rsidRDefault="006C3B3F" w14:paraId="476E7AAE" wp14:textId="77777777">
      <w:pPr>
        <w:pStyle w:val="BodyText2"/>
        <w:spacing w:after="0" w:line="240" w:lineRule="auto"/>
        <w:rPr>
          <w:rFonts w:ascii="Times New Roman" w:hAnsi="Times New Roman"/>
          <w:b/>
          <w:sz w:val="20"/>
        </w:rPr>
      </w:pPr>
      <w:r w:rsidRPr="006C3B3F">
        <w:rPr>
          <w:rFonts w:ascii="Times New Roman" w:hAnsi="Times New Roman"/>
          <w:b/>
          <w:sz w:val="20"/>
        </w:rPr>
        <w:t xml:space="preserve">1. Date </w:t>
      </w:r>
      <w:proofErr w:type="spellStart"/>
      <w:r w:rsidRPr="006C3B3F">
        <w:rPr>
          <w:rFonts w:ascii="Times New Roman" w:hAnsi="Times New Roman"/>
          <w:b/>
          <w:sz w:val="20"/>
        </w:rPr>
        <w:t>despre</w:t>
      </w:r>
      <w:proofErr w:type="spellEnd"/>
      <w:r w:rsidRPr="006C3B3F">
        <w:rPr>
          <w:rFonts w:ascii="Times New Roman" w:hAnsi="Times New Roman"/>
          <w:b/>
          <w:sz w:val="20"/>
        </w:rPr>
        <w:t xml:space="preserve"> program</w:t>
      </w:r>
    </w:p>
    <w:tbl>
      <w:tblPr>
        <w:tblW w:w="10206" w:type="dxa"/>
        <w:tblInd w:w="108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Look w:val="0000" w:firstRow="0" w:lastRow="0" w:firstColumn="0" w:lastColumn="0" w:noHBand="0" w:noVBand="0"/>
      </w:tblPr>
      <w:tblGrid>
        <w:gridCol w:w="3402"/>
        <w:gridCol w:w="6804"/>
      </w:tblGrid>
      <w:tr xmlns:wp14="http://schemas.microsoft.com/office/word/2010/wordml" w:rsidRPr="006C3B3F" w:rsidR="006C3B3F" w:rsidTr="00816FF9" w14:paraId="7D011842" wp14:textId="77777777">
        <w:trPr>
          <w:trHeight w:val="98"/>
        </w:trPr>
        <w:tc>
          <w:tcPr>
            <w:tcW w:w="3402" w:type="dxa"/>
          </w:tcPr>
          <w:p w:rsidRPr="006C3B3F" w:rsidR="006C3B3F" w:rsidP="006C3B3F" w:rsidRDefault="006C3B3F" w14:paraId="3C950588" wp14:textId="77777777">
            <w:pPr>
              <w:pStyle w:val="Heading1"/>
              <w:spacing w:before="0" w:line="240" w:lineRule="auto"/>
              <w:ind w:left="34"/>
              <w:rPr>
                <w:rFonts w:ascii="Times New Roman" w:hAnsi="Times New Roman"/>
                <w:b w:val="0"/>
                <w:color w:val="auto"/>
                <w:sz w:val="20"/>
                <w:lang w:val="ro-RO" w:eastAsia="en-US"/>
              </w:rPr>
            </w:pPr>
            <w:r w:rsidRPr="006C3B3F">
              <w:rPr>
                <w:rFonts w:ascii="Times New Roman" w:hAnsi="Times New Roman"/>
                <w:b w:val="0"/>
                <w:color w:val="auto"/>
                <w:sz w:val="20"/>
                <w:lang w:val="ro-RO" w:eastAsia="en-US"/>
              </w:rPr>
              <w:t>1.1 Instituţia de învăţământ superior</w:t>
            </w:r>
          </w:p>
        </w:tc>
        <w:tc>
          <w:tcPr>
            <w:tcW w:w="6804" w:type="dxa"/>
          </w:tcPr>
          <w:p w:rsidRPr="006C3B3F" w:rsidR="006C3B3F" w:rsidP="006C3B3F" w:rsidRDefault="006C3B3F" w14:paraId="70000D3F" wp14:textId="77777777">
            <w:pPr>
              <w:spacing w:after="0" w:line="240" w:lineRule="auto"/>
              <w:rPr>
                <w:rFonts w:ascii="Times New Roman" w:hAnsi="Times New Roman"/>
                <w:lang w:val="ro-RO"/>
              </w:rPr>
            </w:pPr>
            <w:r w:rsidRPr="006C3B3F">
              <w:rPr>
                <w:rFonts w:ascii="Times New Roman" w:hAnsi="Times New Roman"/>
                <w:lang w:val="ro-RO"/>
              </w:rPr>
              <w:t>Universitatea Babeş-Bolyai</w:t>
            </w:r>
          </w:p>
        </w:tc>
      </w:tr>
      <w:tr xmlns:wp14="http://schemas.microsoft.com/office/word/2010/wordml" w:rsidRPr="006C3B3F" w:rsidR="006C3B3F" w:rsidTr="00816FF9" w14:paraId="6E735CDC" wp14:textId="77777777">
        <w:tc>
          <w:tcPr>
            <w:tcW w:w="3402" w:type="dxa"/>
          </w:tcPr>
          <w:p w:rsidRPr="00F001FD" w:rsidR="006C3B3F" w:rsidP="006C3B3F" w:rsidRDefault="006C3B3F" w14:paraId="209A9AB7" wp14:textId="77777777">
            <w:pPr>
              <w:pStyle w:val="Heading5"/>
              <w:spacing w:before="0" w:line="240" w:lineRule="auto"/>
              <w:ind w:left="34"/>
              <w:rPr>
                <w:rFonts w:ascii="Times New Roman" w:hAnsi="Times New Roman"/>
                <w:b/>
                <w:color w:val="auto"/>
                <w:sz w:val="20"/>
              </w:rPr>
            </w:pPr>
            <w:r w:rsidRPr="00F001FD">
              <w:rPr>
                <w:rFonts w:ascii="Times New Roman" w:hAnsi="Times New Roman"/>
                <w:color w:val="auto"/>
                <w:sz w:val="20"/>
              </w:rPr>
              <w:t>1.2 Facultatea</w:t>
            </w:r>
          </w:p>
        </w:tc>
        <w:tc>
          <w:tcPr>
            <w:tcW w:w="6804" w:type="dxa"/>
          </w:tcPr>
          <w:p w:rsidRPr="006C3B3F" w:rsidR="006C3B3F" w:rsidP="006C3B3F" w:rsidRDefault="006C3B3F" w14:paraId="43173D11" wp14:textId="77777777">
            <w:pPr>
              <w:spacing w:after="0" w:line="240" w:lineRule="auto"/>
              <w:rPr>
                <w:rFonts w:ascii="Times New Roman" w:hAnsi="Times New Roman"/>
                <w:lang w:val="ro-RO"/>
              </w:rPr>
            </w:pPr>
            <w:r w:rsidRPr="006C3B3F">
              <w:rPr>
                <w:rFonts w:ascii="Times New Roman" w:hAnsi="Times New Roman"/>
                <w:lang w:val="ro-RO"/>
              </w:rPr>
              <w:t>Facultatea de Litere</w:t>
            </w:r>
          </w:p>
        </w:tc>
      </w:tr>
      <w:tr xmlns:wp14="http://schemas.microsoft.com/office/word/2010/wordml" w:rsidRPr="006C3B3F" w:rsidR="006C3B3F" w:rsidTr="00816FF9" w14:paraId="5B55E98B" wp14:textId="77777777">
        <w:tc>
          <w:tcPr>
            <w:tcW w:w="3402" w:type="dxa"/>
          </w:tcPr>
          <w:p w:rsidRPr="006C3B3F" w:rsidR="006C3B3F" w:rsidP="006C3B3F" w:rsidRDefault="006C3B3F" w14:paraId="280A2049" wp14:textId="77777777">
            <w:pPr>
              <w:pStyle w:val="Heading1"/>
              <w:spacing w:before="0" w:line="240" w:lineRule="auto"/>
              <w:ind w:left="34"/>
              <w:rPr>
                <w:rFonts w:ascii="Times New Roman" w:hAnsi="Times New Roman"/>
                <w:b w:val="0"/>
                <w:color w:val="auto"/>
                <w:sz w:val="20"/>
                <w:lang w:val="ro-RO" w:eastAsia="en-US"/>
              </w:rPr>
            </w:pPr>
            <w:r w:rsidRPr="00F001FD">
              <w:rPr>
                <w:rFonts w:ascii="Times New Roman" w:hAnsi="Times New Roman"/>
                <w:b w:val="0"/>
                <w:color w:val="auto"/>
                <w:sz w:val="20"/>
                <w:lang w:val="en-US" w:eastAsia="en-US"/>
              </w:rPr>
              <w:t xml:space="preserve">1.3 </w:t>
            </w:r>
            <w:r w:rsidRPr="006C3B3F">
              <w:rPr>
                <w:rFonts w:ascii="Times New Roman" w:hAnsi="Times New Roman"/>
                <w:b w:val="0"/>
                <w:color w:val="auto"/>
                <w:sz w:val="20"/>
                <w:lang w:val="ro-RO" w:eastAsia="en-US"/>
              </w:rPr>
              <w:t>Departamentul</w:t>
            </w:r>
          </w:p>
        </w:tc>
        <w:tc>
          <w:tcPr>
            <w:tcW w:w="6804" w:type="dxa"/>
          </w:tcPr>
          <w:p w:rsidRPr="00D17D48" w:rsidR="006C3B3F" w:rsidP="006C3B3F" w:rsidRDefault="00D17D48" w14:paraId="2A7FC4A6" wp14:textId="77777777">
            <w:pPr>
              <w:spacing w:after="0" w:line="240" w:lineRule="auto"/>
              <w:rPr>
                <w:rFonts w:ascii="Times New Roman" w:hAnsi="Times New Roman"/>
                <w:lang w:val="ro-RO"/>
              </w:rPr>
            </w:pPr>
            <w:r>
              <w:rPr>
                <w:rFonts w:ascii="Times New Roman" w:hAnsi="Times New Roman"/>
                <w:lang w:val="ro-RO"/>
              </w:rPr>
              <w:t>Departamentul de Literatură Maghiară</w:t>
            </w:r>
          </w:p>
        </w:tc>
      </w:tr>
      <w:tr xmlns:wp14="http://schemas.microsoft.com/office/word/2010/wordml" w:rsidRPr="006C3B3F" w:rsidR="006C3B3F" w:rsidTr="00816FF9" w14:paraId="79986834" wp14:textId="77777777">
        <w:tc>
          <w:tcPr>
            <w:tcW w:w="3402" w:type="dxa"/>
          </w:tcPr>
          <w:p w:rsidRPr="00FA3177" w:rsidR="006C3B3F" w:rsidP="006C3B3F" w:rsidRDefault="006C3B3F" w14:paraId="76550B5A" wp14:textId="77777777">
            <w:pPr>
              <w:spacing w:after="0" w:line="240" w:lineRule="auto"/>
              <w:ind w:left="34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FA3177">
              <w:rPr>
                <w:rFonts w:ascii="Times New Roman" w:hAnsi="Times New Roman"/>
                <w:sz w:val="20"/>
                <w:szCs w:val="20"/>
              </w:rPr>
              <w:t>1.4</w:t>
            </w:r>
            <w:r w:rsidR="004B11EA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Pr="00FA3177">
              <w:rPr>
                <w:rFonts w:ascii="Times New Roman" w:hAnsi="Times New Roman"/>
                <w:sz w:val="20"/>
                <w:szCs w:val="20"/>
                <w:lang w:val="ro-RO"/>
              </w:rPr>
              <w:t>Domeniul de studii</w:t>
            </w:r>
          </w:p>
        </w:tc>
        <w:tc>
          <w:tcPr>
            <w:tcW w:w="6804" w:type="dxa"/>
          </w:tcPr>
          <w:p w:rsidRPr="006C3B3F" w:rsidR="006C3B3F" w:rsidP="006C3B3F" w:rsidRDefault="00D17D48" w14:paraId="5E9D521D" wp14:textId="77777777">
            <w:pPr>
              <w:spacing w:after="0" w:line="240" w:lineRule="auto"/>
              <w:rPr>
                <w:rFonts w:ascii="Times New Roman" w:hAnsi="Times New Roman"/>
                <w:lang w:val="ro-RO"/>
              </w:rPr>
            </w:pPr>
            <w:r>
              <w:rPr>
                <w:rFonts w:ascii="Times New Roman" w:hAnsi="Times New Roman"/>
                <w:lang w:val="ro-RO"/>
              </w:rPr>
              <w:t>filologie</w:t>
            </w:r>
          </w:p>
        </w:tc>
      </w:tr>
      <w:tr xmlns:wp14="http://schemas.microsoft.com/office/word/2010/wordml" w:rsidRPr="006C3B3F" w:rsidR="006C3B3F" w:rsidTr="00816FF9" w14:paraId="72048197" wp14:textId="77777777">
        <w:tc>
          <w:tcPr>
            <w:tcW w:w="3402" w:type="dxa"/>
          </w:tcPr>
          <w:p w:rsidRPr="00FA3177" w:rsidR="006C3B3F" w:rsidP="006C3B3F" w:rsidRDefault="006C3B3F" w14:paraId="7329FDFF" wp14:textId="77777777">
            <w:pPr>
              <w:spacing w:after="0" w:line="240" w:lineRule="auto"/>
              <w:ind w:left="34"/>
              <w:rPr>
                <w:rFonts w:ascii="Times New Roman" w:hAnsi="Times New Roman"/>
                <w:sz w:val="20"/>
                <w:szCs w:val="20"/>
                <w:vertAlign w:val="superscript"/>
                <w:lang w:val="ro-RO"/>
              </w:rPr>
            </w:pPr>
            <w:r w:rsidRPr="00FA3177">
              <w:rPr>
                <w:rFonts w:ascii="Times New Roman" w:hAnsi="Times New Roman"/>
                <w:sz w:val="20"/>
                <w:szCs w:val="20"/>
              </w:rPr>
              <w:t>1.5</w:t>
            </w:r>
            <w:r w:rsidR="004B11EA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Pr="00FA3177">
              <w:rPr>
                <w:rFonts w:ascii="Times New Roman" w:hAnsi="Times New Roman"/>
                <w:sz w:val="20"/>
                <w:szCs w:val="20"/>
                <w:lang w:val="ro-RO"/>
              </w:rPr>
              <w:t>Ciclul de studii</w:t>
            </w:r>
          </w:p>
        </w:tc>
        <w:tc>
          <w:tcPr>
            <w:tcW w:w="6804" w:type="dxa"/>
          </w:tcPr>
          <w:p w:rsidRPr="006C3B3F" w:rsidR="006C3B3F" w:rsidP="006C3B3F" w:rsidRDefault="00D17D48" w14:paraId="17AC0F94" wp14:textId="77777777">
            <w:pPr>
              <w:spacing w:after="0" w:line="240" w:lineRule="auto"/>
              <w:rPr>
                <w:rFonts w:ascii="Times New Roman" w:hAnsi="Times New Roman"/>
                <w:lang w:val="ro-RO"/>
              </w:rPr>
            </w:pPr>
            <w:r>
              <w:rPr>
                <w:rFonts w:ascii="Times New Roman" w:hAnsi="Times New Roman"/>
                <w:lang w:val="ro-RO"/>
              </w:rPr>
              <w:t>licență</w:t>
            </w:r>
          </w:p>
        </w:tc>
      </w:tr>
      <w:tr xmlns:wp14="http://schemas.microsoft.com/office/word/2010/wordml" w:rsidRPr="006C3B3F" w:rsidR="006C3B3F" w:rsidTr="00816FF9" w14:paraId="7A0B6DBD" wp14:textId="77777777">
        <w:trPr>
          <w:trHeight w:val="106"/>
        </w:trPr>
        <w:tc>
          <w:tcPr>
            <w:tcW w:w="3402" w:type="dxa"/>
          </w:tcPr>
          <w:p w:rsidRPr="00F001FD" w:rsidR="006C3B3F" w:rsidP="006C3B3F" w:rsidRDefault="006C3B3F" w14:paraId="5FA2A00B" wp14:textId="77777777">
            <w:pPr>
              <w:pStyle w:val="Heading2"/>
              <w:spacing w:before="0" w:after="0" w:line="240" w:lineRule="auto"/>
              <w:ind w:left="34"/>
              <w:rPr>
                <w:rFonts w:ascii="Times New Roman" w:hAnsi="Times New Roman"/>
                <w:b w:val="0"/>
                <w:i w:val="0"/>
                <w:iCs w:val="0"/>
                <w:sz w:val="20"/>
                <w:lang w:val="en-US" w:eastAsia="en-US"/>
              </w:rPr>
            </w:pPr>
            <w:r w:rsidRPr="00F001FD">
              <w:rPr>
                <w:rFonts w:ascii="Times New Roman" w:hAnsi="Times New Roman"/>
                <w:b w:val="0"/>
                <w:i w:val="0"/>
                <w:iCs w:val="0"/>
                <w:sz w:val="20"/>
                <w:lang w:val="en-US" w:eastAsia="en-US"/>
              </w:rPr>
              <w:t xml:space="preserve">1.6 </w:t>
            </w:r>
            <w:proofErr w:type="spellStart"/>
            <w:r w:rsidRPr="00F001FD">
              <w:rPr>
                <w:rFonts w:ascii="Times New Roman" w:hAnsi="Times New Roman"/>
                <w:b w:val="0"/>
                <w:i w:val="0"/>
                <w:iCs w:val="0"/>
                <w:sz w:val="20"/>
                <w:lang w:val="en-US" w:eastAsia="en-US"/>
              </w:rPr>
              <w:t>Programul</w:t>
            </w:r>
            <w:proofErr w:type="spellEnd"/>
            <w:r w:rsidRPr="00F001FD">
              <w:rPr>
                <w:rFonts w:ascii="Times New Roman" w:hAnsi="Times New Roman"/>
                <w:b w:val="0"/>
                <w:i w:val="0"/>
                <w:iCs w:val="0"/>
                <w:sz w:val="20"/>
                <w:lang w:val="en-US" w:eastAsia="en-US"/>
              </w:rPr>
              <w:t xml:space="preserve"> de </w:t>
            </w:r>
            <w:proofErr w:type="spellStart"/>
            <w:r w:rsidRPr="00F001FD">
              <w:rPr>
                <w:rFonts w:ascii="Times New Roman" w:hAnsi="Times New Roman"/>
                <w:b w:val="0"/>
                <w:i w:val="0"/>
                <w:iCs w:val="0"/>
                <w:sz w:val="20"/>
                <w:lang w:val="en-US" w:eastAsia="en-US"/>
              </w:rPr>
              <w:t>studii</w:t>
            </w:r>
            <w:proofErr w:type="spellEnd"/>
            <w:r w:rsidRPr="00F001FD">
              <w:rPr>
                <w:rFonts w:ascii="Times New Roman" w:hAnsi="Times New Roman"/>
                <w:b w:val="0"/>
                <w:i w:val="0"/>
                <w:iCs w:val="0"/>
                <w:sz w:val="20"/>
                <w:lang w:val="en-US" w:eastAsia="en-US"/>
              </w:rPr>
              <w:t xml:space="preserve">/ </w:t>
            </w:r>
            <w:proofErr w:type="spellStart"/>
            <w:r w:rsidRPr="00F001FD">
              <w:rPr>
                <w:rFonts w:ascii="Times New Roman" w:hAnsi="Times New Roman"/>
                <w:b w:val="0"/>
                <w:i w:val="0"/>
                <w:iCs w:val="0"/>
                <w:sz w:val="20"/>
                <w:lang w:val="en-US" w:eastAsia="en-US"/>
              </w:rPr>
              <w:t>Calificarea</w:t>
            </w:r>
            <w:proofErr w:type="spellEnd"/>
          </w:p>
        </w:tc>
        <w:tc>
          <w:tcPr>
            <w:tcW w:w="6804" w:type="dxa"/>
          </w:tcPr>
          <w:p w:rsidRPr="006C3B3F" w:rsidR="006C3B3F" w:rsidP="006C3B3F" w:rsidRDefault="00D17D48" w14:paraId="48A86AD2" wp14:textId="77777777">
            <w:pPr>
              <w:spacing w:after="0" w:line="240" w:lineRule="auto"/>
              <w:rPr>
                <w:rFonts w:ascii="Times New Roman" w:hAnsi="Times New Roman"/>
                <w:lang w:val="ro-RO"/>
              </w:rPr>
            </w:pPr>
            <w:r>
              <w:rPr>
                <w:rFonts w:ascii="Times New Roman" w:hAnsi="Times New Roman"/>
                <w:lang w:val="ro-RO"/>
              </w:rPr>
              <w:t>li</w:t>
            </w:r>
            <w:r w:rsidR="00CC5A9B">
              <w:rPr>
                <w:rFonts w:ascii="Times New Roman" w:hAnsi="Times New Roman"/>
                <w:lang w:val="ro-RO"/>
              </w:rPr>
              <w:t>teratură comparată în lb. maghiară (secția B)</w:t>
            </w:r>
          </w:p>
        </w:tc>
      </w:tr>
    </w:tbl>
    <w:p xmlns:wp14="http://schemas.microsoft.com/office/word/2010/wordml" w:rsidRPr="006C3B3F" w:rsidR="006C3B3F" w:rsidP="006C3B3F" w:rsidRDefault="006C3B3F" w14:paraId="0A37501D" wp14:textId="77777777">
      <w:pPr>
        <w:spacing w:after="0" w:line="240" w:lineRule="auto"/>
        <w:rPr>
          <w:rFonts w:ascii="Times New Roman" w:hAnsi="Times New Roman"/>
          <w:b/>
        </w:rPr>
      </w:pPr>
    </w:p>
    <w:p xmlns:wp14="http://schemas.microsoft.com/office/word/2010/wordml" w:rsidRPr="006C3B3F" w:rsidR="006C3B3F" w:rsidP="006C3B3F" w:rsidRDefault="006C3B3F" w14:paraId="58D00938" wp14:textId="77777777">
      <w:pPr>
        <w:spacing w:after="0" w:line="240" w:lineRule="auto"/>
        <w:rPr>
          <w:rFonts w:ascii="Times New Roman" w:hAnsi="Times New Roman"/>
          <w:lang w:val="ro-RO"/>
        </w:rPr>
      </w:pPr>
      <w:r w:rsidRPr="006C3B3F">
        <w:rPr>
          <w:rFonts w:ascii="Times New Roman" w:hAnsi="Times New Roman"/>
          <w:b/>
        </w:rPr>
        <w:t xml:space="preserve">2. Date </w:t>
      </w:r>
      <w:proofErr w:type="spellStart"/>
      <w:r w:rsidRPr="006C3B3F">
        <w:rPr>
          <w:rFonts w:ascii="Times New Roman" w:hAnsi="Times New Roman"/>
          <w:b/>
        </w:rPr>
        <w:t>despre</w:t>
      </w:r>
      <w:proofErr w:type="spellEnd"/>
      <w:r w:rsidRPr="006C3B3F">
        <w:rPr>
          <w:rFonts w:ascii="Times New Roman" w:hAnsi="Times New Roman"/>
          <w:b/>
        </w:rPr>
        <w:t xml:space="preserve"> </w:t>
      </w:r>
      <w:proofErr w:type="spellStart"/>
      <w:r w:rsidRPr="006C3B3F">
        <w:rPr>
          <w:rFonts w:ascii="Times New Roman" w:hAnsi="Times New Roman"/>
          <w:b/>
        </w:rPr>
        <w:t>disciplină</w:t>
      </w:r>
      <w:proofErr w:type="spellEnd"/>
      <w:r w:rsidRPr="006C3B3F">
        <w:rPr>
          <w:rFonts w:ascii="Times New Roman" w:hAnsi="Times New Roman"/>
          <w:b/>
        </w:rPr>
        <w:t xml:space="preserve"> </w:t>
      </w:r>
    </w:p>
    <w:tbl>
      <w:tblPr>
        <w:tblW w:w="10206" w:type="dxa"/>
        <w:tblInd w:w="108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Look w:val="0000" w:firstRow="0" w:lastRow="0" w:firstColumn="0" w:lastColumn="0" w:noHBand="0" w:noVBand="0"/>
      </w:tblPr>
      <w:tblGrid>
        <w:gridCol w:w="1843"/>
        <w:gridCol w:w="425"/>
        <w:gridCol w:w="142"/>
        <w:gridCol w:w="1275"/>
        <w:gridCol w:w="426"/>
        <w:gridCol w:w="567"/>
        <w:gridCol w:w="1418"/>
        <w:gridCol w:w="425"/>
        <w:gridCol w:w="1275"/>
        <w:gridCol w:w="1558"/>
        <w:gridCol w:w="852"/>
      </w:tblGrid>
      <w:tr xmlns:wp14="http://schemas.microsoft.com/office/word/2010/wordml" w:rsidRPr="006C3B3F" w:rsidR="006C3B3F" w:rsidTr="00816FF9" w14:paraId="5A452015" wp14:textId="77777777">
        <w:tc>
          <w:tcPr>
            <w:tcW w:w="2410" w:type="dxa"/>
            <w:gridSpan w:val="3"/>
          </w:tcPr>
          <w:p w:rsidRPr="00FA3177" w:rsidR="006C3B3F" w:rsidP="006C3B3F" w:rsidRDefault="006C3B3F" w14:paraId="1BF74BD3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FA3177">
              <w:rPr>
                <w:rFonts w:ascii="Times New Roman" w:hAnsi="Times New Roman"/>
                <w:sz w:val="20"/>
                <w:szCs w:val="20"/>
                <w:lang w:val="ro-RO"/>
              </w:rPr>
              <w:t>2.1 Denumirea disciplinei</w:t>
            </w:r>
          </w:p>
        </w:tc>
        <w:tc>
          <w:tcPr>
            <w:tcW w:w="7796" w:type="dxa"/>
            <w:gridSpan w:val="8"/>
          </w:tcPr>
          <w:p w:rsidRPr="007C315F" w:rsidR="006C3B3F" w:rsidP="006C3B3F" w:rsidRDefault="007C5269" w14:paraId="29D6AE94" wp14:textId="77777777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  <w:lang w:val="ro-RO"/>
              </w:rPr>
            </w:pPr>
            <w:r w:rsidRPr="007C315F">
              <w:rPr>
                <w:rFonts w:ascii="Times New Roman" w:hAnsi="Times New Roman"/>
                <w:bCs/>
                <w:sz w:val="20"/>
                <w:szCs w:val="20"/>
                <w:lang w:val="ro-RO"/>
              </w:rPr>
              <w:t>L</w:t>
            </w:r>
            <w:r w:rsidR="003104EC">
              <w:rPr>
                <w:rFonts w:ascii="Times New Roman" w:hAnsi="Times New Roman"/>
                <w:bCs/>
                <w:sz w:val="20"/>
                <w:szCs w:val="20"/>
                <w:lang w:val="ro-RO"/>
              </w:rPr>
              <w:t>LT4210</w:t>
            </w:r>
            <w:r w:rsidRPr="007C315F">
              <w:rPr>
                <w:rFonts w:ascii="Times New Roman" w:hAnsi="Times New Roman"/>
                <w:bCs/>
                <w:sz w:val="20"/>
                <w:szCs w:val="20"/>
                <w:lang w:val="ro-RO"/>
              </w:rPr>
              <w:t xml:space="preserve"> </w:t>
            </w:r>
            <w:r w:rsidR="003104EC">
              <w:rPr>
                <w:rFonts w:ascii="Times New Roman" w:hAnsi="Times New Roman"/>
                <w:bCs/>
                <w:sz w:val="20"/>
                <w:szCs w:val="20"/>
                <w:lang w:val="ro-RO"/>
              </w:rPr>
              <w:t>Curente ale literaturii universale în secolul al 19-lea</w:t>
            </w:r>
          </w:p>
        </w:tc>
      </w:tr>
      <w:tr xmlns:wp14="http://schemas.microsoft.com/office/word/2010/wordml" w:rsidRPr="00D17D48" w:rsidR="006C3B3F" w:rsidTr="00816FF9" w14:paraId="0469A181" wp14:textId="77777777">
        <w:tc>
          <w:tcPr>
            <w:tcW w:w="4678" w:type="dxa"/>
            <w:gridSpan w:val="6"/>
          </w:tcPr>
          <w:p w:rsidRPr="00FA3177" w:rsidR="006C3B3F" w:rsidP="006C3B3F" w:rsidRDefault="006C3B3F" w14:paraId="0ECBB832" wp14:textId="77777777">
            <w:pPr>
              <w:spacing w:after="0" w:line="240" w:lineRule="auto"/>
              <w:ind w:left="34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FA3177">
              <w:rPr>
                <w:rFonts w:ascii="Times New Roman" w:hAnsi="Times New Roman"/>
                <w:sz w:val="20"/>
                <w:szCs w:val="20"/>
                <w:lang w:val="ro-RO"/>
              </w:rPr>
              <w:t>2.2 Titularul activităţilor de curs</w:t>
            </w:r>
          </w:p>
        </w:tc>
        <w:tc>
          <w:tcPr>
            <w:tcW w:w="5528" w:type="dxa"/>
            <w:gridSpan w:val="5"/>
          </w:tcPr>
          <w:p w:rsidRPr="00D17D48" w:rsidR="006C3B3F" w:rsidP="006C3B3F" w:rsidRDefault="00D17D48" w14:paraId="15065F90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hu-HU"/>
              </w:rPr>
            </w:pPr>
            <w:r>
              <w:rPr>
                <w:rFonts w:ascii="Times New Roman" w:hAnsi="Times New Roman"/>
                <w:sz w:val="20"/>
                <w:szCs w:val="20"/>
                <w:lang w:val="ro-RO"/>
              </w:rPr>
              <w:t>Conf. univ. dr. habil. T. Szab</w:t>
            </w:r>
            <w:r>
              <w:rPr>
                <w:rFonts w:ascii="Times New Roman" w:hAnsi="Times New Roman"/>
                <w:sz w:val="20"/>
                <w:szCs w:val="20"/>
                <w:lang w:val="hu-HU"/>
              </w:rPr>
              <w:t>ó Levente</w:t>
            </w:r>
          </w:p>
        </w:tc>
      </w:tr>
      <w:tr xmlns:wp14="http://schemas.microsoft.com/office/word/2010/wordml" w:rsidRPr="00D17D48" w:rsidR="006C3B3F" w:rsidTr="00816FF9" w14:paraId="7FCBB9CF" wp14:textId="77777777">
        <w:tc>
          <w:tcPr>
            <w:tcW w:w="4678" w:type="dxa"/>
            <w:gridSpan w:val="6"/>
          </w:tcPr>
          <w:p w:rsidRPr="00FA3177" w:rsidR="006C3B3F" w:rsidP="006C3B3F" w:rsidRDefault="006C3B3F" w14:paraId="5D4E53A3" wp14:textId="77777777">
            <w:pPr>
              <w:spacing w:after="0" w:line="240" w:lineRule="auto"/>
              <w:ind w:left="34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FA3177">
              <w:rPr>
                <w:rFonts w:ascii="Times New Roman" w:hAnsi="Times New Roman"/>
                <w:sz w:val="20"/>
                <w:szCs w:val="20"/>
                <w:lang w:val="ro-RO"/>
              </w:rPr>
              <w:t>2.3 Titularul activităţilor de seminar</w:t>
            </w:r>
          </w:p>
        </w:tc>
        <w:tc>
          <w:tcPr>
            <w:tcW w:w="5528" w:type="dxa"/>
            <w:gridSpan w:val="5"/>
          </w:tcPr>
          <w:p w:rsidRPr="00FA3177" w:rsidR="006C3B3F" w:rsidP="006C3B3F" w:rsidRDefault="00D17D48" w14:paraId="2A0F670B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>
              <w:rPr>
                <w:rFonts w:ascii="Times New Roman" w:hAnsi="Times New Roman"/>
                <w:sz w:val="20"/>
                <w:szCs w:val="20"/>
                <w:lang w:val="ro-RO"/>
              </w:rPr>
              <w:t>Lect. univ. dr. Zabán Márta</w:t>
            </w:r>
          </w:p>
        </w:tc>
      </w:tr>
      <w:tr xmlns:wp14="http://schemas.microsoft.com/office/word/2010/wordml" w:rsidRPr="006C3B3F" w:rsidR="006C3B3F" w:rsidTr="00816FF9" w14:paraId="222AA2E8" wp14:textId="77777777">
        <w:trPr>
          <w:trHeight w:val="345"/>
        </w:trPr>
        <w:tc>
          <w:tcPr>
            <w:tcW w:w="1843" w:type="dxa"/>
            <w:vMerge w:val="restart"/>
          </w:tcPr>
          <w:p w:rsidRPr="00FA3177" w:rsidR="006C3B3F" w:rsidP="006C3B3F" w:rsidRDefault="006C3B3F" w14:paraId="1BA225A2" wp14:textId="77777777">
            <w:pPr>
              <w:spacing w:after="0" w:line="240" w:lineRule="auto"/>
              <w:ind w:left="34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FA3177">
              <w:rPr>
                <w:rFonts w:ascii="Times New Roman" w:hAnsi="Times New Roman"/>
                <w:sz w:val="20"/>
                <w:szCs w:val="20"/>
                <w:lang w:val="ro-RO"/>
              </w:rPr>
              <w:t>2.4 Anul de studiu</w:t>
            </w:r>
          </w:p>
        </w:tc>
        <w:tc>
          <w:tcPr>
            <w:tcW w:w="425" w:type="dxa"/>
            <w:vMerge w:val="restart"/>
          </w:tcPr>
          <w:p w:rsidRPr="00FA3177" w:rsidR="006C3B3F" w:rsidP="006C3B3F" w:rsidRDefault="00B67EC4" w14:paraId="18F999B5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>
              <w:rPr>
                <w:rFonts w:ascii="Times New Roman" w:hAnsi="Times New Roman"/>
                <w:sz w:val="20"/>
                <w:szCs w:val="20"/>
                <w:lang w:val="ro-RO"/>
              </w:rPr>
              <w:t>2</w:t>
            </w:r>
          </w:p>
        </w:tc>
        <w:tc>
          <w:tcPr>
            <w:tcW w:w="1417" w:type="dxa"/>
            <w:gridSpan w:val="2"/>
            <w:vMerge w:val="restart"/>
          </w:tcPr>
          <w:p w:rsidRPr="00FA3177" w:rsidR="006C3B3F" w:rsidP="006C3B3F" w:rsidRDefault="006C3B3F" w14:paraId="0BC7B2D6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FA3177">
              <w:rPr>
                <w:rFonts w:ascii="Times New Roman" w:hAnsi="Times New Roman"/>
                <w:sz w:val="20"/>
                <w:szCs w:val="20"/>
                <w:lang w:val="ro-RO"/>
              </w:rPr>
              <w:t>2.5 Semestrul</w:t>
            </w:r>
          </w:p>
        </w:tc>
        <w:tc>
          <w:tcPr>
            <w:tcW w:w="426" w:type="dxa"/>
            <w:vMerge w:val="restart"/>
          </w:tcPr>
          <w:p w:rsidRPr="00FA3177" w:rsidR="006C3B3F" w:rsidP="006C3B3F" w:rsidRDefault="00B67EC4" w14:paraId="7144751B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>
              <w:rPr>
                <w:rFonts w:ascii="Times New Roman" w:hAnsi="Times New Roman"/>
                <w:sz w:val="20"/>
                <w:szCs w:val="20"/>
                <w:lang w:val="ro-RO"/>
              </w:rPr>
              <w:t>2</w:t>
            </w:r>
          </w:p>
        </w:tc>
        <w:tc>
          <w:tcPr>
            <w:tcW w:w="1985" w:type="dxa"/>
            <w:gridSpan w:val="2"/>
            <w:vMerge w:val="restart"/>
          </w:tcPr>
          <w:p w:rsidRPr="00FA3177" w:rsidR="006C3B3F" w:rsidP="006C3B3F" w:rsidRDefault="006C3B3F" w14:paraId="74348CC2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FA3177">
              <w:rPr>
                <w:rFonts w:ascii="Times New Roman" w:hAnsi="Times New Roman"/>
                <w:sz w:val="20"/>
                <w:szCs w:val="20"/>
                <w:lang w:val="ro-RO"/>
              </w:rPr>
              <w:t>2.6 Tipul de evaluare</w:t>
            </w:r>
          </w:p>
        </w:tc>
        <w:tc>
          <w:tcPr>
            <w:tcW w:w="425" w:type="dxa"/>
            <w:vMerge w:val="restart"/>
          </w:tcPr>
          <w:p w:rsidRPr="00FA3177" w:rsidR="006C3B3F" w:rsidP="006C3B3F" w:rsidRDefault="007C5269" w14:paraId="57BBACDE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>
              <w:rPr>
                <w:rFonts w:ascii="Times New Roman" w:hAnsi="Times New Roman"/>
                <w:sz w:val="20"/>
                <w:szCs w:val="20"/>
                <w:lang w:val="ro-RO"/>
              </w:rPr>
              <w:t>examen</w:t>
            </w:r>
          </w:p>
        </w:tc>
        <w:tc>
          <w:tcPr>
            <w:tcW w:w="1275" w:type="dxa"/>
            <w:vMerge w:val="restart"/>
          </w:tcPr>
          <w:p w:rsidRPr="00FA3177" w:rsidR="006C3B3F" w:rsidP="006C3B3F" w:rsidRDefault="006C3B3F" w14:paraId="0B869D4C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vertAlign w:val="superscript"/>
                <w:lang w:val="ro-RO"/>
              </w:rPr>
            </w:pPr>
            <w:r w:rsidRPr="00FA3177">
              <w:rPr>
                <w:rFonts w:ascii="Times New Roman" w:hAnsi="Times New Roman"/>
                <w:sz w:val="20"/>
                <w:szCs w:val="20"/>
                <w:lang w:val="ro-RO"/>
              </w:rPr>
              <w:t>2.7 Regimul disciplinei</w:t>
            </w:r>
          </w:p>
        </w:tc>
        <w:tc>
          <w:tcPr>
            <w:tcW w:w="1558" w:type="dxa"/>
          </w:tcPr>
          <w:p w:rsidRPr="00FA3177" w:rsidR="006C3B3F" w:rsidP="006C3B3F" w:rsidRDefault="006C3B3F" w14:paraId="518B4D78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vertAlign w:val="superscript"/>
                <w:lang w:val="ro-RO"/>
              </w:rPr>
            </w:pPr>
            <w:r w:rsidRPr="00FA3177">
              <w:rPr>
                <w:rFonts w:ascii="Times New Roman" w:hAnsi="Times New Roman"/>
                <w:sz w:val="20"/>
                <w:szCs w:val="20"/>
                <w:lang w:val="ro-RO"/>
              </w:rPr>
              <w:t>Conţinut</w:t>
            </w:r>
          </w:p>
        </w:tc>
        <w:tc>
          <w:tcPr>
            <w:tcW w:w="852" w:type="dxa"/>
          </w:tcPr>
          <w:p w:rsidRPr="006C3B3F" w:rsidR="006C3B3F" w:rsidP="006C3B3F" w:rsidRDefault="007C315F" w14:paraId="0A1554FB" wp14:textId="77777777">
            <w:pPr>
              <w:spacing w:after="0" w:line="240" w:lineRule="auto"/>
              <w:rPr>
                <w:rFonts w:ascii="Times New Roman" w:hAnsi="Times New Roman"/>
                <w:lang w:val="ro-RO"/>
              </w:rPr>
            </w:pPr>
            <w:r>
              <w:rPr>
                <w:rFonts w:ascii="Times New Roman" w:hAnsi="Times New Roman"/>
                <w:lang w:val="ro-RO"/>
              </w:rPr>
              <w:t>DS</w:t>
            </w:r>
          </w:p>
        </w:tc>
      </w:tr>
      <w:tr xmlns:wp14="http://schemas.microsoft.com/office/word/2010/wordml" w:rsidRPr="006C3B3F" w:rsidR="006C3B3F" w:rsidTr="00816FF9" w14:paraId="64FF8207" wp14:textId="77777777">
        <w:trPr>
          <w:trHeight w:val="345"/>
        </w:trPr>
        <w:tc>
          <w:tcPr>
            <w:tcW w:w="1843" w:type="dxa"/>
            <w:vMerge/>
          </w:tcPr>
          <w:p w:rsidRPr="00FA3177" w:rsidR="006C3B3F" w:rsidP="006C3B3F" w:rsidRDefault="006C3B3F" w14:paraId="5DAB6C7B" wp14:textId="77777777">
            <w:pPr>
              <w:spacing w:after="0" w:line="240" w:lineRule="auto"/>
              <w:ind w:left="318"/>
              <w:rPr>
                <w:rFonts w:ascii="Times New Roman" w:hAnsi="Times New Roman"/>
                <w:sz w:val="20"/>
                <w:szCs w:val="20"/>
                <w:lang w:val="ro-RO"/>
              </w:rPr>
            </w:pPr>
          </w:p>
        </w:tc>
        <w:tc>
          <w:tcPr>
            <w:tcW w:w="425" w:type="dxa"/>
            <w:vMerge/>
          </w:tcPr>
          <w:p w:rsidRPr="00FA3177" w:rsidR="006C3B3F" w:rsidP="006C3B3F" w:rsidRDefault="006C3B3F" w14:paraId="02EB378F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</w:p>
        </w:tc>
        <w:tc>
          <w:tcPr>
            <w:tcW w:w="1417" w:type="dxa"/>
            <w:gridSpan w:val="2"/>
            <w:vMerge/>
          </w:tcPr>
          <w:p w:rsidRPr="00FA3177" w:rsidR="006C3B3F" w:rsidP="006C3B3F" w:rsidRDefault="006C3B3F" w14:paraId="6A05A809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</w:p>
        </w:tc>
        <w:tc>
          <w:tcPr>
            <w:tcW w:w="426" w:type="dxa"/>
            <w:vMerge/>
          </w:tcPr>
          <w:p w:rsidRPr="00FA3177" w:rsidR="006C3B3F" w:rsidP="006C3B3F" w:rsidRDefault="006C3B3F" w14:paraId="5A39BBE3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</w:p>
        </w:tc>
        <w:tc>
          <w:tcPr>
            <w:tcW w:w="1985" w:type="dxa"/>
            <w:gridSpan w:val="2"/>
            <w:vMerge/>
          </w:tcPr>
          <w:p w:rsidRPr="00FA3177" w:rsidR="006C3B3F" w:rsidP="006C3B3F" w:rsidRDefault="006C3B3F" w14:paraId="41C8F396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</w:p>
        </w:tc>
        <w:tc>
          <w:tcPr>
            <w:tcW w:w="425" w:type="dxa"/>
            <w:vMerge/>
          </w:tcPr>
          <w:p w:rsidRPr="00FA3177" w:rsidR="006C3B3F" w:rsidP="006C3B3F" w:rsidRDefault="006C3B3F" w14:paraId="72A3D3EC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</w:p>
        </w:tc>
        <w:tc>
          <w:tcPr>
            <w:tcW w:w="1275" w:type="dxa"/>
            <w:vMerge/>
          </w:tcPr>
          <w:p w:rsidRPr="00FA3177" w:rsidR="006C3B3F" w:rsidP="006C3B3F" w:rsidRDefault="006C3B3F" w14:paraId="0D0B940D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</w:p>
        </w:tc>
        <w:tc>
          <w:tcPr>
            <w:tcW w:w="1558" w:type="dxa"/>
          </w:tcPr>
          <w:p w:rsidRPr="00FA3177" w:rsidR="006C3B3F" w:rsidP="006C3B3F" w:rsidRDefault="006C3B3F" w14:paraId="7B3E08DC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vertAlign w:val="superscript"/>
                <w:lang w:val="ro-RO"/>
              </w:rPr>
            </w:pPr>
            <w:r w:rsidRPr="00FA3177">
              <w:rPr>
                <w:rFonts w:ascii="Times New Roman" w:hAnsi="Times New Roman"/>
                <w:sz w:val="20"/>
                <w:szCs w:val="20"/>
                <w:lang w:val="ro-RO"/>
              </w:rPr>
              <w:t>Obligativitate</w:t>
            </w:r>
          </w:p>
        </w:tc>
        <w:tc>
          <w:tcPr>
            <w:tcW w:w="852" w:type="dxa"/>
          </w:tcPr>
          <w:p w:rsidRPr="006C3B3F" w:rsidR="006C3B3F" w:rsidP="006C3B3F" w:rsidRDefault="007C315F" w14:paraId="3BF429E5" wp14:textId="77777777">
            <w:pPr>
              <w:spacing w:after="0" w:line="240" w:lineRule="auto"/>
              <w:rPr>
                <w:rFonts w:ascii="Times New Roman" w:hAnsi="Times New Roman"/>
                <w:lang w:val="ro-RO"/>
              </w:rPr>
            </w:pPr>
            <w:r>
              <w:rPr>
                <w:rFonts w:ascii="Times New Roman" w:hAnsi="Times New Roman"/>
                <w:lang w:val="ro-RO"/>
              </w:rPr>
              <w:t>obligatorie</w:t>
            </w:r>
          </w:p>
        </w:tc>
      </w:tr>
    </w:tbl>
    <w:p xmlns:wp14="http://schemas.microsoft.com/office/word/2010/wordml" w:rsidRPr="006C3B3F" w:rsidR="006C3B3F" w:rsidP="006C3B3F" w:rsidRDefault="006C3B3F" w14:paraId="0E27B00A" wp14:textId="77777777">
      <w:pPr>
        <w:pStyle w:val="BodyText2"/>
        <w:spacing w:after="0" w:line="240" w:lineRule="auto"/>
        <w:rPr>
          <w:rFonts w:ascii="Times New Roman" w:hAnsi="Times New Roman"/>
          <w:b/>
          <w:sz w:val="20"/>
        </w:rPr>
      </w:pPr>
    </w:p>
    <w:p xmlns:wp14="http://schemas.microsoft.com/office/word/2010/wordml" w:rsidRPr="006C3B3F" w:rsidR="006C3B3F" w:rsidP="006C3B3F" w:rsidRDefault="006C3B3F" w14:paraId="16DC79D1" wp14:textId="77777777">
      <w:pPr>
        <w:pStyle w:val="BodyText2"/>
        <w:spacing w:after="0" w:line="240" w:lineRule="auto"/>
        <w:rPr>
          <w:rFonts w:ascii="Times New Roman" w:hAnsi="Times New Roman"/>
          <w:sz w:val="20"/>
        </w:rPr>
      </w:pPr>
      <w:r w:rsidRPr="006C3B3F">
        <w:rPr>
          <w:rFonts w:ascii="Times New Roman" w:hAnsi="Times New Roman"/>
          <w:b/>
          <w:sz w:val="20"/>
        </w:rPr>
        <w:t xml:space="preserve">3. </w:t>
      </w:r>
      <w:proofErr w:type="spellStart"/>
      <w:r w:rsidRPr="006C3B3F">
        <w:rPr>
          <w:rFonts w:ascii="Times New Roman" w:hAnsi="Times New Roman"/>
          <w:b/>
          <w:sz w:val="20"/>
        </w:rPr>
        <w:t>Timpul</w:t>
      </w:r>
      <w:proofErr w:type="spellEnd"/>
      <w:r w:rsidR="004B11EA">
        <w:rPr>
          <w:rFonts w:ascii="Times New Roman" w:hAnsi="Times New Roman"/>
          <w:b/>
          <w:sz w:val="20"/>
        </w:rPr>
        <w:t xml:space="preserve"> </w:t>
      </w:r>
      <w:r w:rsidRPr="006C3B3F">
        <w:rPr>
          <w:rFonts w:ascii="Times New Roman" w:hAnsi="Times New Roman"/>
          <w:b/>
          <w:sz w:val="20"/>
        </w:rPr>
        <w:t xml:space="preserve">total </w:t>
      </w:r>
      <w:proofErr w:type="spellStart"/>
      <w:r w:rsidRPr="006C3B3F">
        <w:rPr>
          <w:rFonts w:ascii="Times New Roman" w:hAnsi="Times New Roman"/>
          <w:b/>
          <w:sz w:val="20"/>
        </w:rPr>
        <w:t>estimat</w:t>
      </w:r>
      <w:proofErr w:type="spellEnd"/>
      <w:r w:rsidRPr="006C3B3F">
        <w:rPr>
          <w:rFonts w:ascii="Times New Roman" w:hAnsi="Times New Roman"/>
          <w:b/>
          <w:sz w:val="20"/>
        </w:rPr>
        <w:t xml:space="preserve"> </w:t>
      </w:r>
      <w:r w:rsidR="004B11EA">
        <w:rPr>
          <w:rFonts w:ascii="Times New Roman" w:hAnsi="Times New Roman"/>
          <w:sz w:val="20"/>
        </w:rPr>
        <w:t xml:space="preserve">(ore pe </w:t>
      </w:r>
      <w:proofErr w:type="spellStart"/>
      <w:r w:rsidR="004B11EA">
        <w:rPr>
          <w:rFonts w:ascii="Times New Roman" w:hAnsi="Times New Roman"/>
          <w:sz w:val="20"/>
        </w:rPr>
        <w:t>semestru</w:t>
      </w:r>
      <w:proofErr w:type="spellEnd"/>
      <w:r w:rsidR="004B11EA">
        <w:rPr>
          <w:rFonts w:ascii="Times New Roman" w:hAnsi="Times New Roman"/>
          <w:sz w:val="20"/>
        </w:rPr>
        <w:t>/</w:t>
      </w:r>
      <w:proofErr w:type="spellStart"/>
      <w:r w:rsidRPr="006C3B3F">
        <w:rPr>
          <w:rFonts w:ascii="Times New Roman" w:hAnsi="Times New Roman"/>
          <w:sz w:val="20"/>
        </w:rPr>
        <w:t>activităţi</w:t>
      </w:r>
      <w:proofErr w:type="spellEnd"/>
      <w:r w:rsidRPr="006C3B3F">
        <w:rPr>
          <w:rFonts w:ascii="Times New Roman" w:hAnsi="Times New Roman"/>
          <w:sz w:val="20"/>
        </w:rPr>
        <w:t xml:space="preserve"> </w:t>
      </w:r>
      <w:proofErr w:type="spellStart"/>
      <w:r w:rsidRPr="006C3B3F">
        <w:rPr>
          <w:rFonts w:ascii="Times New Roman" w:hAnsi="Times New Roman"/>
          <w:sz w:val="20"/>
        </w:rPr>
        <w:t>didactice</w:t>
      </w:r>
      <w:proofErr w:type="spellEnd"/>
      <w:r w:rsidRPr="006C3B3F">
        <w:rPr>
          <w:rFonts w:ascii="Times New Roman" w:hAnsi="Times New Roman"/>
          <w:sz w:val="20"/>
        </w:rPr>
        <w:t>)</w:t>
      </w:r>
    </w:p>
    <w:tbl>
      <w:tblPr>
        <w:tblW w:w="10202" w:type="dxa"/>
        <w:tblInd w:w="108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Look w:val="0000" w:firstRow="0" w:lastRow="0" w:firstColumn="0" w:lastColumn="0" w:noHBand="0" w:noVBand="0"/>
      </w:tblPr>
      <w:tblGrid>
        <w:gridCol w:w="3116"/>
        <w:gridCol w:w="283"/>
        <w:gridCol w:w="712"/>
        <w:gridCol w:w="1839"/>
        <w:gridCol w:w="709"/>
        <w:gridCol w:w="2687"/>
        <w:gridCol w:w="856"/>
      </w:tblGrid>
      <w:tr xmlns:wp14="http://schemas.microsoft.com/office/word/2010/wordml" w:rsidRPr="006C3B3F" w:rsidR="006C3B3F" w:rsidTr="00816FF9" w14:paraId="773CD412" wp14:textId="77777777">
        <w:trPr>
          <w:trHeight w:val="248"/>
        </w:trPr>
        <w:tc>
          <w:tcPr>
            <w:tcW w:w="3399" w:type="dxa"/>
            <w:gridSpan w:val="2"/>
            <w:tcBorders>
              <w:bottom w:val="single" w:color="auto" w:sz="4" w:space="0"/>
            </w:tcBorders>
          </w:tcPr>
          <w:p w:rsidRPr="00F001FD" w:rsidR="006C3B3F" w:rsidP="006C3B3F" w:rsidRDefault="006C3B3F" w14:paraId="31FDEBF6" wp14:textId="77777777">
            <w:pPr>
              <w:pStyle w:val="Heading2"/>
              <w:spacing w:before="0" w:after="0" w:line="240" w:lineRule="auto"/>
              <w:rPr>
                <w:rFonts w:ascii="Times New Roman" w:hAnsi="Times New Roman"/>
                <w:b w:val="0"/>
                <w:i w:val="0"/>
                <w:iCs w:val="0"/>
                <w:sz w:val="20"/>
                <w:lang w:val="fr-FR" w:eastAsia="en-US"/>
              </w:rPr>
            </w:pPr>
            <w:r w:rsidRPr="00F001FD">
              <w:rPr>
                <w:rFonts w:ascii="Times New Roman" w:hAnsi="Times New Roman"/>
                <w:b w:val="0"/>
                <w:i w:val="0"/>
                <w:iCs w:val="0"/>
                <w:sz w:val="20"/>
                <w:lang w:val="fr-FR" w:eastAsia="en-US"/>
              </w:rPr>
              <w:t>3.1 Număr de ore pe săptămână</w:t>
            </w:r>
          </w:p>
        </w:tc>
        <w:tc>
          <w:tcPr>
            <w:tcW w:w="712" w:type="dxa"/>
            <w:tcBorders>
              <w:bottom w:val="single" w:color="auto" w:sz="4" w:space="0"/>
            </w:tcBorders>
          </w:tcPr>
          <w:p w:rsidRPr="006C3B3F" w:rsidR="006C3B3F" w:rsidP="006C3B3F" w:rsidRDefault="00977065" w14:paraId="2598DEE6" wp14:textId="77777777">
            <w:pPr>
              <w:spacing w:after="0" w:line="240" w:lineRule="auto"/>
              <w:rPr>
                <w:rFonts w:ascii="Times New Roman" w:hAnsi="Times New Roman"/>
                <w:lang w:val="fr-FR"/>
              </w:rPr>
            </w:pPr>
            <w:r>
              <w:rPr>
                <w:rFonts w:ascii="Times New Roman" w:hAnsi="Times New Roman"/>
                <w:lang w:val="fr-FR"/>
              </w:rPr>
              <w:t>4</w:t>
            </w:r>
          </w:p>
        </w:tc>
        <w:tc>
          <w:tcPr>
            <w:tcW w:w="1839" w:type="dxa"/>
            <w:tcBorders>
              <w:bottom w:val="single" w:color="auto" w:sz="4" w:space="0"/>
            </w:tcBorders>
          </w:tcPr>
          <w:p w:rsidRPr="006C3B3F" w:rsidR="006C3B3F" w:rsidP="006C3B3F" w:rsidRDefault="006C3B3F" w14:paraId="5380AEE5" wp14:textId="77777777">
            <w:pPr>
              <w:spacing w:after="0" w:line="240" w:lineRule="auto"/>
              <w:rPr>
                <w:rFonts w:ascii="Times New Roman" w:hAnsi="Times New Roman"/>
              </w:rPr>
            </w:pPr>
            <w:r w:rsidRPr="006C3B3F">
              <w:rPr>
                <w:rFonts w:ascii="Times New Roman" w:hAnsi="Times New Roman"/>
              </w:rPr>
              <w:t>din care: 3.2 curs</w:t>
            </w:r>
          </w:p>
        </w:tc>
        <w:tc>
          <w:tcPr>
            <w:tcW w:w="709" w:type="dxa"/>
            <w:tcBorders>
              <w:bottom w:val="single" w:color="auto" w:sz="4" w:space="0"/>
            </w:tcBorders>
          </w:tcPr>
          <w:p w:rsidRPr="006C3B3F" w:rsidR="006C3B3F" w:rsidP="006C3B3F" w:rsidRDefault="00977065" w14:paraId="78E884CA" wp14:textId="77777777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</w:t>
            </w:r>
          </w:p>
        </w:tc>
        <w:tc>
          <w:tcPr>
            <w:tcW w:w="2687" w:type="dxa"/>
            <w:tcBorders>
              <w:bottom w:val="single" w:color="auto" w:sz="4" w:space="0"/>
            </w:tcBorders>
            <w:shd w:val="clear" w:color="auto" w:fill="auto"/>
          </w:tcPr>
          <w:p w:rsidRPr="006C3B3F" w:rsidR="006C3B3F" w:rsidP="006C3B3F" w:rsidRDefault="006C3B3F" w14:paraId="4F831C07" wp14:textId="77777777">
            <w:pPr>
              <w:spacing w:after="0" w:line="240" w:lineRule="auto"/>
              <w:rPr>
                <w:rFonts w:ascii="Times New Roman" w:hAnsi="Times New Roman"/>
              </w:rPr>
            </w:pPr>
            <w:r w:rsidRPr="006C3B3F">
              <w:rPr>
                <w:rFonts w:ascii="Times New Roman" w:hAnsi="Times New Roman"/>
              </w:rPr>
              <w:t>3.3 seminar</w:t>
            </w:r>
          </w:p>
        </w:tc>
        <w:tc>
          <w:tcPr>
            <w:tcW w:w="856" w:type="dxa"/>
            <w:tcBorders>
              <w:bottom w:val="single" w:color="auto" w:sz="4" w:space="0"/>
            </w:tcBorders>
            <w:shd w:val="clear" w:color="auto" w:fill="auto"/>
          </w:tcPr>
          <w:p w:rsidRPr="006C3B3F" w:rsidR="006C3B3F" w:rsidP="006C3B3F" w:rsidRDefault="007C315F" w14:paraId="7842F596" wp14:textId="77777777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</w:t>
            </w:r>
          </w:p>
        </w:tc>
      </w:tr>
      <w:tr xmlns:wp14="http://schemas.microsoft.com/office/word/2010/wordml" w:rsidRPr="006C3B3F" w:rsidR="006C3B3F" w:rsidTr="00816FF9" w14:paraId="0CDA7D87" wp14:textId="77777777">
        <w:trPr>
          <w:trHeight w:val="247"/>
        </w:trPr>
        <w:tc>
          <w:tcPr>
            <w:tcW w:w="3399" w:type="dxa"/>
            <w:gridSpan w:val="2"/>
            <w:shd w:val="clear" w:color="auto" w:fill="auto"/>
          </w:tcPr>
          <w:p w:rsidRPr="00F001FD" w:rsidR="006C3B3F" w:rsidP="006C3B3F" w:rsidRDefault="006C3B3F" w14:paraId="573C919B" wp14:textId="77777777">
            <w:pPr>
              <w:pStyle w:val="Heading2"/>
              <w:spacing w:before="0" w:after="0" w:line="240" w:lineRule="auto"/>
              <w:rPr>
                <w:rFonts w:ascii="Times New Roman" w:hAnsi="Times New Roman"/>
                <w:b w:val="0"/>
                <w:i w:val="0"/>
                <w:iCs w:val="0"/>
                <w:sz w:val="20"/>
                <w:lang w:val="fr-FR" w:eastAsia="en-US"/>
              </w:rPr>
            </w:pPr>
            <w:r w:rsidRPr="00F001FD">
              <w:rPr>
                <w:rFonts w:ascii="Times New Roman" w:hAnsi="Times New Roman"/>
                <w:b w:val="0"/>
                <w:i w:val="0"/>
                <w:iCs w:val="0"/>
                <w:sz w:val="20"/>
                <w:lang w:val="fr-FR" w:eastAsia="en-US"/>
              </w:rPr>
              <w:t>3.4 Total ore din planul de învăţământ</w:t>
            </w:r>
          </w:p>
        </w:tc>
        <w:tc>
          <w:tcPr>
            <w:tcW w:w="712" w:type="dxa"/>
            <w:shd w:val="clear" w:color="auto" w:fill="auto"/>
          </w:tcPr>
          <w:p w:rsidRPr="00F001FD" w:rsidR="006C3B3F" w:rsidP="006C3B3F" w:rsidRDefault="00977065" w14:paraId="279935FF" wp14:textId="77777777">
            <w:pPr>
              <w:pStyle w:val="Heading2"/>
              <w:spacing w:before="0" w:after="0" w:line="240" w:lineRule="auto"/>
              <w:rPr>
                <w:rFonts w:ascii="Times New Roman" w:hAnsi="Times New Roman"/>
                <w:b w:val="0"/>
                <w:i w:val="0"/>
                <w:iCs w:val="0"/>
                <w:sz w:val="20"/>
                <w:lang w:val="fr-FR" w:eastAsia="en-US"/>
              </w:rPr>
            </w:pPr>
            <w:r>
              <w:rPr>
                <w:rFonts w:ascii="Times New Roman" w:hAnsi="Times New Roman"/>
                <w:b w:val="0"/>
                <w:i w:val="0"/>
                <w:iCs w:val="0"/>
                <w:sz w:val="20"/>
                <w:lang w:val="fr-FR" w:eastAsia="en-US"/>
              </w:rPr>
              <w:t>4</w:t>
            </w:r>
          </w:p>
        </w:tc>
        <w:tc>
          <w:tcPr>
            <w:tcW w:w="1839" w:type="dxa"/>
            <w:shd w:val="clear" w:color="auto" w:fill="auto"/>
          </w:tcPr>
          <w:p w:rsidRPr="00F001FD" w:rsidR="006C3B3F" w:rsidP="006C3B3F" w:rsidRDefault="006C3B3F" w14:paraId="17981DBF" wp14:textId="77777777">
            <w:pPr>
              <w:pStyle w:val="Heading2"/>
              <w:spacing w:before="0" w:after="0" w:line="240" w:lineRule="auto"/>
              <w:rPr>
                <w:rFonts w:ascii="Times New Roman" w:hAnsi="Times New Roman"/>
                <w:b w:val="0"/>
                <w:i w:val="0"/>
                <w:iCs w:val="0"/>
                <w:sz w:val="20"/>
                <w:lang w:val="en-US" w:eastAsia="en-US"/>
              </w:rPr>
            </w:pPr>
            <w:r w:rsidRPr="00F001FD">
              <w:rPr>
                <w:rFonts w:ascii="Times New Roman" w:hAnsi="Times New Roman"/>
                <w:b w:val="0"/>
                <w:i w:val="0"/>
                <w:iCs w:val="0"/>
                <w:sz w:val="20"/>
                <w:lang w:val="en-US" w:eastAsia="en-US"/>
              </w:rPr>
              <w:t>din care: 3.5 curs</w:t>
            </w:r>
          </w:p>
        </w:tc>
        <w:tc>
          <w:tcPr>
            <w:tcW w:w="709" w:type="dxa"/>
            <w:shd w:val="clear" w:color="auto" w:fill="auto"/>
          </w:tcPr>
          <w:p w:rsidRPr="00F001FD" w:rsidR="006C3B3F" w:rsidP="006C3B3F" w:rsidRDefault="00977065" w14:paraId="2CC21B90" wp14:textId="77777777">
            <w:pPr>
              <w:pStyle w:val="Heading2"/>
              <w:spacing w:before="0" w:after="0" w:line="240" w:lineRule="auto"/>
              <w:rPr>
                <w:rFonts w:ascii="Times New Roman" w:hAnsi="Times New Roman"/>
                <w:b w:val="0"/>
                <w:i w:val="0"/>
                <w:iCs w:val="0"/>
                <w:sz w:val="20"/>
                <w:lang w:val="en-US" w:eastAsia="en-US"/>
              </w:rPr>
            </w:pPr>
            <w:r>
              <w:rPr>
                <w:rFonts w:ascii="Times New Roman" w:hAnsi="Times New Roman"/>
                <w:b w:val="0"/>
                <w:i w:val="0"/>
                <w:iCs w:val="0"/>
                <w:sz w:val="20"/>
                <w:lang w:val="en-US" w:eastAsia="en-US"/>
              </w:rPr>
              <w:t>2</w:t>
            </w:r>
          </w:p>
        </w:tc>
        <w:tc>
          <w:tcPr>
            <w:tcW w:w="2687" w:type="dxa"/>
            <w:shd w:val="clear" w:color="auto" w:fill="auto"/>
          </w:tcPr>
          <w:p w:rsidRPr="00F001FD" w:rsidR="006C3B3F" w:rsidP="006C3B3F" w:rsidRDefault="006C3B3F" w14:paraId="09DF8923" wp14:textId="77777777">
            <w:pPr>
              <w:pStyle w:val="Heading2"/>
              <w:spacing w:before="0" w:after="0" w:line="240" w:lineRule="auto"/>
              <w:rPr>
                <w:rFonts w:ascii="Times New Roman" w:hAnsi="Times New Roman"/>
                <w:b w:val="0"/>
                <w:i w:val="0"/>
                <w:iCs w:val="0"/>
                <w:sz w:val="20"/>
                <w:lang w:val="en-US" w:eastAsia="en-US"/>
              </w:rPr>
            </w:pPr>
            <w:r w:rsidRPr="00F001FD">
              <w:rPr>
                <w:rFonts w:ascii="Times New Roman" w:hAnsi="Times New Roman"/>
                <w:b w:val="0"/>
                <w:i w:val="0"/>
                <w:iCs w:val="0"/>
                <w:sz w:val="20"/>
                <w:lang w:val="en-US" w:eastAsia="en-US"/>
              </w:rPr>
              <w:t>3.6 seminar</w:t>
            </w:r>
          </w:p>
        </w:tc>
        <w:tc>
          <w:tcPr>
            <w:tcW w:w="856" w:type="dxa"/>
            <w:shd w:val="clear" w:color="auto" w:fill="auto"/>
          </w:tcPr>
          <w:p w:rsidRPr="007C315F" w:rsidR="006C3B3F" w:rsidP="006C3B3F" w:rsidRDefault="007C315F" w14:paraId="138328F9" wp14:textId="77777777">
            <w:pPr>
              <w:pStyle w:val="Heading2"/>
              <w:spacing w:before="0" w:after="0" w:line="240" w:lineRule="auto"/>
              <w:rPr>
                <w:rFonts w:ascii="Times New Roman" w:hAnsi="Times New Roman"/>
                <w:b w:val="0"/>
                <w:i w:val="0"/>
                <w:iCs w:val="0"/>
                <w:sz w:val="20"/>
                <w:lang w:val="en-US" w:eastAsia="en-US"/>
              </w:rPr>
            </w:pPr>
            <w:r>
              <w:rPr>
                <w:rFonts w:ascii="Times New Roman" w:hAnsi="Times New Roman"/>
                <w:b w:val="0"/>
                <w:i w:val="0"/>
                <w:iCs w:val="0"/>
                <w:sz w:val="20"/>
                <w:lang w:val="en-US" w:eastAsia="en-US"/>
              </w:rPr>
              <w:t>2</w:t>
            </w:r>
          </w:p>
        </w:tc>
      </w:tr>
      <w:tr xmlns:wp14="http://schemas.microsoft.com/office/word/2010/wordml" w:rsidRPr="006C3B3F" w:rsidR="006C3B3F" w:rsidTr="00816FF9" w14:paraId="1AB5EE97" wp14:textId="77777777">
        <w:trPr>
          <w:trHeight w:val="247"/>
        </w:trPr>
        <w:tc>
          <w:tcPr>
            <w:tcW w:w="9346" w:type="dxa"/>
            <w:gridSpan w:val="6"/>
          </w:tcPr>
          <w:p w:rsidRPr="00F001FD" w:rsidR="006C3B3F" w:rsidP="006C3B3F" w:rsidRDefault="006C3B3F" w14:paraId="1A6A11AC" wp14:textId="77777777">
            <w:pPr>
              <w:pStyle w:val="Heading2"/>
              <w:spacing w:before="0" w:after="0" w:line="240" w:lineRule="auto"/>
              <w:rPr>
                <w:rFonts w:ascii="Times New Roman" w:hAnsi="Times New Roman"/>
                <w:b w:val="0"/>
                <w:i w:val="0"/>
                <w:iCs w:val="0"/>
                <w:sz w:val="20"/>
                <w:lang w:val="en-US" w:eastAsia="en-US"/>
              </w:rPr>
            </w:pPr>
            <w:proofErr w:type="spellStart"/>
            <w:r w:rsidRPr="00F001FD">
              <w:rPr>
                <w:rFonts w:ascii="Times New Roman" w:hAnsi="Times New Roman"/>
                <w:b w:val="0"/>
                <w:i w:val="0"/>
                <w:iCs w:val="0"/>
                <w:sz w:val="20"/>
                <w:lang w:val="en-US" w:eastAsia="en-US"/>
              </w:rPr>
              <w:t>Distribuţia</w:t>
            </w:r>
            <w:proofErr w:type="spellEnd"/>
            <w:r w:rsidRPr="00F001FD">
              <w:rPr>
                <w:rFonts w:ascii="Times New Roman" w:hAnsi="Times New Roman"/>
                <w:b w:val="0"/>
                <w:i w:val="0"/>
                <w:iCs w:val="0"/>
                <w:sz w:val="20"/>
                <w:lang w:val="en-US" w:eastAsia="en-US"/>
              </w:rPr>
              <w:t xml:space="preserve"> </w:t>
            </w:r>
            <w:proofErr w:type="spellStart"/>
            <w:r w:rsidRPr="00F001FD">
              <w:rPr>
                <w:rFonts w:ascii="Times New Roman" w:hAnsi="Times New Roman"/>
                <w:b w:val="0"/>
                <w:i w:val="0"/>
                <w:iCs w:val="0"/>
                <w:sz w:val="20"/>
                <w:lang w:val="en-US" w:eastAsia="en-US"/>
              </w:rPr>
              <w:t>fondului</w:t>
            </w:r>
            <w:proofErr w:type="spellEnd"/>
            <w:r w:rsidRPr="00F001FD">
              <w:rPr>
                <w:rFonts w:ascii="Times New Roman" w:hAnsi="Times New Roman"/>
                <w:b w:val="0"/>
                <w:i w:val="0"/>
                <w:iCs w:val="0"/>
                <w:sz w:val="20"/>
                <w:lang w:val="en-US" w:eastAsia="en-US"/>
              </w:rPr>
              <w:t xml:space="preserve"> de </w:t>
            </w:r>
            <w:proofErr w:type="spellStart"/>
            <w:r w:rsidRPr="00F001FD">
              <w:rPr>
                <w:rFonts w:ascii="Times New Roman" w:hAnsi="Times New Roman"/>
                <w:b w:val="0"/>
                <w:i w:val="0"/>
                <w:iCs w:val="0"/>
                <w:sz w:val="20"/>
                <w:lang w:val="en-US" w:eastAsia="en-US"/>
              </w:rPr>
              <w:t>timp</w:t>
            </w:r>
            <w:proofErr w:type="spellEnd"/>
          </w:p>
        </w:tc>
        <w:tc>
          <w:tcPr>
            <w:tcW w:w="856" w:type="dxa"/>
            <w:shd w:val="clear" w:color="auto" w:fill="auto"/>
          </w:tcPr>
          <w:p w:rsidRPr="00F001FD" w:rsidR="006C3B3F" w:rsidP="006C3B3F" w:rsidRDefault="006C3B3F" w14:paraId="60061E4C" wp14:textId="77777777">
            <w:pPr>
              <w:pStyle w:val="Heading2"/>
              <w:spacing w:before="0" w:after="0" w:line="240" w:lineRule="auto"/>
              <w:rPr>
                <w:rFonts w:ascii="Times New Roman" w:hAnsi="Times New Roman"/>
                <w:b w:val="0"/>
                <w:i w:val="0"/>
                <w:iCs w:val="0"/>
                <w:sz w:val="20"/>
                <w:lang w:val="en-US" w:eastAsia="en-US"/>
              </w:rPr>
            </w:pPr>
          </w:p>
        </w:tc>
      </w:tr>
      <w:tr xmlns:wp14="http://schemas.microsoft.com/office/word/2010/wordml" w:rsidRPr="00F001FD" w:rsidR="006C3B3F" w:rsidTr="00816FF9" w14:paraId="7C411784" wp14:textId="77777777">
        <w:trPr>
          <w:trHeight w:val="247"/>
        </w:trPr>
        <w:tc>
          <w:tcPr>
            <w:tcW w:w="9346" w:type="dxa"/>
            <w:gridSpan w:val="6"/>
          </w:tcPr>
          <w:p w:rsidRPr="00F001FD" w:rsidR="006C3B3F" w:rsidP="006C3B3F" w:rsidRDefault="006C3B3F" w14:paraId="29F308C5" wp14:textId="77777777">
            <w:pPr>
              <w:pStyle w:val="Heading2"/>
              <w:spacing w:before="0" w:after="0" w:line="240" w:lineRule="auto"/>
              <w:rPr>
                <w:rFonts w:ascii="Times New Roman" w:hAnsi="Times New Roman"/>
                <w:b w:val="0"/>
                <w:i w:val="0"/>
                <w:iCs w:val="0"/>
                <w:sz w:val="20"/>
                <w:lang w:val="fr-FR" w:eastAsia="en-US"/>
              </w:rPr>
            </w:pPr>
            <w:r w:rsidRPr="00F001FD">
              <w:rPr>
                <w:rFonts w:ascii="Times New Roman" w:hAnsi="Times New Roman"/>
                <w:b w:val="0"/>
                <w:i w:val="0"/>
                <w:iCs w:val="0"/>
                <w:sz w:val="20"/>
                <w:lang w:val="fr-FR" w:eastAsia="en-US"/>
              </w:rPr>
              <w:t>Studiul după manual, suport de curs, bibliografie şi notiţe</w:t>
            </w:r>
          </w:p>
        </w:tc>
        <w:tc>
          <w:tcPr>
            <w:tcW w:w="856" w:type="dxa"/>
            <w:shd w:val="clear" w:color="auto" w:fill="auto"/>
          </w:tcPr>
          <w:p w:rsidRPr="00F85D50" w:rsidR="006C3B3F" w:rsidP="006C3B3F" w:rsidRDefault="00977065" w14:paraId="33CFEC6B" wp14:textId="77777777">
            <w:pPr>
              <w:pStyle w:val="Heading2"/>
              <w:spacing w:before="0" w:after="0" w:line="240" w:lineRule="auto"/>
              <w:rPr>
                <w:rFonts w:ascii="Times New Roman" w:hAnsi="Times New Roman"/>
                <w:b w:val="0"/>
                <w:i w:val="0"/>
                <w:iCs w:val="0"/>
                <w:sz w:val="20"/>
                <w:lang w:val="fr-FR" w:eastAsia="en-US"/>
              </w:rPr>
            </w:pPr>
            <w:r>
              <w:rPr>
                <w:rFonts w:ascii="Times New Roman" w:hAnsi="Times New Roman"/>
                <w:b w:val="0"/>
                <w:i w:val="0"/>
                <w:iCs w:val="0"/>
                <w:sz w:val="20"/>
                <w:lang w:val="fr-FR" w:eastAsia="en-US"/>
              </w:rPr>
              <w:t>15</w:t>
            </w:r>
          </w:p>
        </w:tc>
      </w:tr>
      <w:tr xmlns:wp14="http://schemas.microsoft.com/office/word/2010/wordml" w:rsidRPr="00F001FD" w:rsidR="006C3B3F" w:rsidTr="00816FF9" w14:paraId="4C2CAE92" wp14:textId="77777777">
        <w:trPr>
          <w:trHeight w:val="247"/>
        </w:trPr>
        <w:tc>
          <w:tcPr>
            <w:tcW w:w="9346" w:type="dxa"/>
            <w:gridSpan w:val="6"/>
          </w:tcPr>
          <w:p w:rsidRPr="00F001FD" w:rsidR="006C3B3F" w:rsidP="006C3B3F" w:rsidRDefault="006C3B3F" w14:paraId="6BF5A5F5" wp14:textId="77777777">
            <w:pPr>
              <w:pStyle w:val="Heading2"/>
              <w:spacing w:before="0" w:after="0" w:line="240" w:lineRule="auto"/>
              <w:rPr>
                <w:rFonts w:ascii="Times New Roman" w:hAnsi="Times New Roman"/>
                <w:b w:val="0"/>
                <w:i w:val="0"/>
                <w:iCs w:val="0"/>
                <w:sz w:val="20"/>
                <w:lang w:val="fr-FR" w:eastAsia="en-US"/>
              </w:rPr>
            </w:pPr>
            <w:r w:rsidRPr="00F001FD">
              <w:rPr>
                <w:rFonts w:ascii="Times New Roman" w:hAnsi="Times New Roman"/>
                <w:b w:val="0"/>
                <w:i w:val="0"/>
                <w:iCs w:val="0"/>
                <w:sz w:val="20"/>
                <w:lang w:val="fr-FR" w:eastAsia="en-US"/>
              </w:rPr>
              <w:t>Documentare suplimentară în bibliotecă, pe platformele electronice de specialitate şi pe teren</w:t>
            </w:r>
          </w:p>
        </w:tc>
        <w:tc>
          <w:tcPr>
            <w:tcW w:w="856" w:type="dxa"/>
            <w:shd w:val="clear" w:color="auto" w:fill="auto"/>
          </w:tcPr>
          <w:p w:rsidRPr="00F85D50" w:rsidR="006C3B3F" w:rsidP="006C3B3F" w:rsidRDefault="00977065" w14:paraId="5D369756" wp14:textId="77777777">
            <w:pPr>
              <w:pStyle w:val="Heading2"/>
              <w:spacing w:before="0" w:after="0" w:line="240" w:lineRule="auto"/>
              <w:rPr>
                <w:rFonts w:ascii="Times New Roman" w:hAnsi="Times New Roman"/>
                <w:b w:val="0"/>
                <w:i w:val="0"/>
                <w:iCs w:val="0"/>
                <w:sz w:val="20"/>
                <w:lang w:val="fr-FR" w:eastAsia="en-US"/>
              </w:rPr>
            </w:pPr>
            <w:r>
              <w:rPr>
                <w:rFonts w:ascii="Times New Roman" w:hAnsi="Times New Roman"/>
                <w:b w:val="0"/>
                <w:i w:val="0"/>
                <w:iCs w:val="0"/>
                <w:sz w:val="20"/>
                <w:lang w:val="fr-FR" w:eastAsia="en-US"/>
              </w:rPr>
              <w:t>10</w:t>
            </w:r>
          </w:p>
        </w:tc>
      </w:tr>
      <w:tr xmlns:wp14="http://schemas.microsoft.com/office/word/2010/wordml" w:rsidRPr="006C3B3F" w:rsidR="006C3B3F" w:rsidTr="00816FF9" w14:paraId="4B0FF678" wp14:textId="77777777">
        <w:trPr>
          <w:trHeight w:val="247"/>
        </w:trPr>
        <w:tc>
          <w:tcPr>
            <w:tcW w:w="9346" w:type="dxa"/>
            <w:gridSpan w:val="6"/>
          </w:tcPr>
          <w:p w:rsidRPr="006C3B3F" w:rsidR="006C3B3F" w:rsidP="006C3B3F" w:rsidRDefault="004B11EA" w14:paraId="2A923A55" wp14:textId="77777777">
            <w:pPr>
              <w:pStyle w:val="Heading2"/>
              <w:spacing w:before="0" w:after="0" w:line="240" w:lineRule="auto"/>
              <w:rPr>
                <w:rFonts w:ascii="Times New Roman" w:hAnsi="Times New Roman"/>
                <w:b w:val="0"/>
                <w:i w:val="0"/>
                <w:iCs w:val="0"/>
                <w:sz w:val="20"/>
                <w:lang w:val="it-IT" w:eastAsia="en-US"/>
              </w:rPr>
            </w:pPr>
            <w:r>
              <w:rPr>
                <w:rFonts w:ascii="Times New Roman" w:hAnsi="Times New Roman"/>
                <w:b w:val="0"/>
                <w:i w:val="0"/>
                <w:iCs w:val="0"/>
                <w:sz w:val="20"/>
                <w:lang w:val="it-IT" w:eastAsia="en-US"/>
              </w:rPr>
              <w:t>Pregătire seminarii/laboratoare/</w:t>
            </w:r>
            <w:r w:rsidRPr="006C3B3F" w:rsidR="006C3B3F">
              <w:rPr>
                <w:rFonts w:ascii="Times New Roman" w:hAnsi="Times New Roman"/>
                <w:b w:val="0"/>
                <w:i w:val="0"/>
                <w:iCs w:val="0"/>
                <w:sz w:val="20"/>
                <w:lang w:val="it-IT" w:eastAsia="en-US"/>
              </w:rPr>
              <w:t>proiecte, teme, referate, portofolii şi eseuri</w:t>
            </w:r>
          </w:p>
        </w:tc>
        <w:tc>
          <w:tcPr>
            <w:tcW w:w="856" w:type="dxa"/>
            <w:shd w:val="clear" w:color="auto" w:fill="auto"/>
          </w:tcPr>
          <w:p w:rsidRPr="00F85D50" w:rsidR="006C3B3F" w:rsidP="006C3B3F" w:rsidRDefault="00977065" w14:paraId="78941E47" wp14:textId="77777777">
            <w:pPr>
              <w:pStyle w:val="Heading2"/>
              <w:spacing w:before="0" w:after="0" w:line="240" w:lineRule="auto"/>
              <w:rPr>
                <w:rFonts w:ascii="Times New Roman" w:hAnsi="Times New Roman"/>
                <w:b w:val="0"/>
                <w:i w:val="0"/>
                <w:iCs w:val="0"/>
                <w:sz w:val="20"/>
                <w:lang w:val="en-US" w:eastAsia="en-US"/>
              </w:rPr>
            </w:pPr>
            <w:r>
              <w:rPr>
                <w:rFonts w:ascii="Times New Roman" w:hAnsi="Times New Roman"/>
                <w:b w:val="0"/>
                <w:i w:val="0"/>
                <w:iCs w:val="0"/>
                <w:sz w:val="20"/>
                <w:lang w:val="en-US" w:eastAsia="en-US"/>
              </w:rPr>
              <w:t>5</w:t>
            </w:r>
          </w:p>
        </w:tc>
      </w:tr>
      <w:tr xmlns:wp14="http://schemas.microsoft.com/office/word/2010/wordml" w:rsidRPr="006C3B3F" w:rsidR="006C3B3F" w:rsidTr="00816FF9" w14:paraId="3BB41116" wp14:textId="77777777">
        <w:trPr>
          <w:trHeight w:val="247"/>
        </w:trPr>
        <w:tc>
          <w:tcPr>
            <w:tcW w:w="9346" w:type="dxa"/>
            <w:gridSpan w:val="6"/>
          </w:tcPr>
          <w:p w:rsidRPr="00F001FD" w:rsidR="006C3B3F" w:rsidP="006C3B3F" w:rsidRDefault="006C3B3F" w14:paraId="685B81C5" wp14:textId="77777777">
            <w:pPr>
              <w:pStyle w:val="Heading2"/>
              <w:spacing w:before="0" w:after="0" w:line="240" w:lineRule="auto"/>
              <w:rPr>
                <w:rFonts w:ascii="Times New Roman" w:hAnsi="Times New Roman"/>
                <w:b w:val="0"/>
                <w:i w:val="0"/>
                <w:iCs w:val="0"/>
                <w:sz w:val="20"/>
                <w:lang w:val="en-US" w:eastAsia="en-US"/>
              </w:rPr>
            </w:pPr>
            <w:proofErr w:type="spellStart"/>
            <w:r w:rsidRPr="00F001FD">
              <w:rPr>
                <w:rFonts w:ascii="Times New Roman" w:hAnsi="Times New Roman"/>
                <w:b w:val="0"/>
                <w:i w:val="0"/>
                <w:iCs w:val="0"/>
                <w:sz w:val="20"/>
                <w:lang w:val="en-US" w:eastAsia="en-US"/>
              </w:rPr>
              <w:t>Tutoriat</w:t>
            </w:r>
            <w:proofErr w:type="spellEnd"/>
          </w:p>
        </w:tc>
        <w:tc>
          <w:tcPr>
            <w:tcW w:w="856" w:type="dxa"/>
            <w:shd w:val="clear" w:color="auto" w:fill="auto"/>
          </w:tcPr>
          <w:p w:rsidRPr="00F85D50" w:rsidR="006C3B3F" w:rsidP="006C3B3F" w:rsidRDefault="00F85D50" w14:paraId="446DE71A" wp14:textId="77777777">
            <w:pPr>
              <w:pStyle w:val="Heading2"/>
              <w:spacing w:before="0" w:after="0" w:line="240" w:lineRule="auto"/>
              <w:rPr>
                <w:rFonts w:ascii="Times New Roman" w:hAnsi="Times New Roman"/>
                <w:b w:val="0"/>
                <w:i w:val="0"/>
                <w:iCs w:val="0"/>
                <w:sz w:val="20"/>
                <w:lang w:val="en-US" w:eastAsia="en-US"/>
              </w:rPr>
            </w:pPr>
            <w:r>
              <w:rPr>
                <w:rFonts w:ascii="Times New Roman" w:hAnsi="Times New Roman"/>
                <w:b w:val="0"/>
                <w:i w:val="0"/>
                <w:iCs w:val="0"/>
                <w:sz w:val="20"/>
                <w:lang w:val="en-US" w:eastAsia="en-US"/>
              </w:rPr>
              <w:t>10</w:t>
            </w:r>
          </w:p>
        </w:tc>
      </w:tr>
      <w:tr xmlns:wp14="http://schemas.microsoft.com/office/word/2010/wordml" w:rsidRPr="006C3B3F" w:rsidR="006C3B3F" w:rsidTr="00816FF9" w14:paraId="0086E8FF" wp14:textId="77777777">
        <w:trPr>
          <w:trHeight w:val="247"/>
        </w:trPr>
        <w:tc>
          <w:tcPr>
            <w:tcW w:w="9346" w:type="dxa"/>
            <w:gridSpan w:val="6"/>
          </w:tcPr>
          <w:p w:rsidRPr="00F001FD" w:rsidR="006C3B3F" w:rsidP="006C3B3F" w:rsidRDefault="006C3B3F" w14:paraId="5670D413" wp14:textId="77777777">
            <w:pPr>
              <w:pStyle w:val="Heading2"/>
              <w:spacing w:before="0" w:after="0" w:line="240" w:lineRule="auto"/>
              <w:rPr>
                <w:rFonts w:ascii="Times New Roman" w:hAnsi="Times New Roman"/>
                <w:b w:val="0"/>
                <w:i w:val="0"/>
                <w:iCs w:val="0"/>
                <w:sz w:val="20"/>
                <w:lang w:val="en-US" w:eastAsia="en-US"/>
              </w:rPr>
            </w:pPr>
            <w:proofErr w:type="spellStart"/>
            <w:r w:rsidRPr="00F001FD">
              <w:rPr>
                <w:rFonts w:ascii="Times New Roman" w:hAnsi="Times New Roman"/>
                <w:b w:val="0"/>
                <w:i w:val="0"/>
                <w:iCs w:val="0"/>
                <w:sz w:val="20"/>
                <w:lang w:val="en-US" w:eastAsia="en-US"/>
              </w:rPr>
              <w:t>Examinări</w:t>
            </w:r>
            <w:proofErr w:type="spellEnd"/>
          </w:p>
        </w:tc>
        <w:tc>
          <w:tcPr>
            <w:tcW w:w="856" w:type="dxa"/>
            <w:shd w:val="clear" w:color="auto" w:fill="auto"/>
          </w:tcPr>
          <w:p w:rsidRPr="00F85D50" w:rsidR="006C3B3F" w:rsidP="006C3B3F" w:rsidRDefault="00977065" w14:paraId="7C964D78" wp14:textId="77777777">
            <w:pPr>
              <w:pStyle w:val="Heading2"/>
              <w:spacing w:before="0" w:after="0" w:line="240" w:lineRule="auto"/>
              <w:rPr>
                <w:rFonts w:ascii="Times New Roman" w:hAnsi="Times New Roman"/>
                <w:b w:val="0"/>
                <w:i w:val="0"/>
                <w:iCs w:val="0"/>
                <w:sz w:val="20"/>
                <w:lang w:val="en-US" w:eastAsia="en-US"/>
              </w:rPr>
            </w:pPr>
            <w:r>
              <w:rPr>
                <w:rFonts w:ascii="Times New Roman" w:hAnsi="Times New Roman"/>
                <w:b w:val="0"/>
                <w:i w:val="0"/>
                <w:iCs w:val="0"/>
                <w:sz w:val="20"/>
                <w:lang w:val="en-US" w:eastAsia="en-US"/>
              </w:rPr>
              <w:t>4</w:t>
            </w:r>
          </w:p>
        </w:tc>
      </w:tr>
      <w:tr xmlns:wp14="http://schemas.microsoft.com/office/word/2010/wordml" w:rsidRPr="006C3B3F" w:rsidR="006C3B3F" w:rsidTr="00816FF9" w14:paraId="59C9973B" wp14:textId="77777777">
        <w:trPr>
          <w:trHeight w:val="247"/>
        </w:trPr>
        <w:tc>
          <w:tcPr>
            <w:tcW w:w="9346" w:type="dxa"/>
            <w:gridSpan w:val="6"/>
          </w:tcPr>
          <w:p w:rsidRPr="00F001FD" w:rsidR="006C3B3F" w:rsidP="006C3B3F" w:rsidRDefault="006C3B3F" w14:paraId="38FAD67F" wp14:textId="77777777">
            <w:pPr>
              <w:pStyle w:val="Heading2"/>
              <w:spacing w:before="0" w:after="0" w:line="240" w:lineRule="auto"/>
              <w:rPr>
                <w:rFonts w:ascii="Times New Roman" w:hAnsi="Times New Roman"/>
                <w:b w:val="0"/>
                <w:i w:val="0"/>
                <w:iCs w:val="0"/>
                <w:sz w:val="20"/>
                <w:lang w:val="en-US" w:eastAsia="en-US"/>
              </w:rPr>
            </w:pPr>
            <w:r w:rsidRPr="00F001FD">
              <w:rPr>
                <w:rFonts w:ascii="Times New Roman" w:hAnsi="Times New Roman"/>
                <w:b w:val="0"/>
                <w:i w:val="0"/>
                <w:iCs w:val="0"/>
                <w:sz w:val="20"/>
                <w:lang w:val="en-US" w:eastAsia="en-US"/>
              </w:rPr>
              <w:t xml:space="preserve">Alte </w:t>
            </w:r>
            <w:proofErr w:type="spellStart"/>
            <w:r w:rsidRPr="00F001FD">
              <w:rPr>
                <w:rFonts w:ascii="Times New Roman" w:hAnsi="Times New Roman"/>
                <w:b w:val="0"/>
                <w:i w:val="0"/>
                <w:iCs w:val="0"/>
                <w:sz w:val="20"/>
                <w:lang w:val="en-US" w:eastAsia="en-US"/>
              </w:rPr>
              <w:t>activităţi</w:t>
            </w:r>
            <w:proofErr w:type="spellEnd"/>
            <w:r w:rsidRPr="00F001FD">
              <w:rPr>
                <w:rFonts w:ascii="Times New Roman" w:hAnsi="Times New Roman"/>
                <w:b w:val="0"/>
                <w:i w:val="0"/>
                <w:iCs w:val="0"/>
                <w:sz w:val="20"/>
                <w:lang w:val="en-US" w:eastAsia="en-US"/>
              </w:rPr>
              <w:t>.....................................</w:t>
            </w:r>
          </w:p>
        </w:tc>
        <w:tc>
          <w:tcPr>
            <w:tcW w:w="856" w:type="dxa"/>
            <w:shd w:val="clear" w:color="auto" w:fill="auto"/>
          </w:tcPr>
          <w:p w:rsidRPr="00F001FD" w:rsidR="006C3B3F" w:rsidP="006C3B3F" w:rsidRDefault="006C3B3F" w14:paraId="44EAFD9C" wp14:textId="77777777">
            <w:pPr>
              <w:pStyle w:val="Heading2"/>
              <w:spacing w:before="0" w:after="0" w:line="240" w:lineRule="auto"/>
              <w:rPr>
                <w:rFonts w:ascii="Times New Roman" w:hAnsi="Times New Roman"/>
                <w:b w:val="0"/>
                <w:sz w:val="20"/>
                <w:lang w:val="en-US" w:eastAsia="en-US"/>
              </w:rPr>
            </w:pPr>
          </w:p>
        </w:tc>
      </w:tr>
      <w:tr xmlns:wp14="http://schemas.microsoft.com/office/word/2010/wordml" w:rsidRPr="006C3B3F" w:rsidR="006C3B3F" w:rsidTr="00816FF9" w14:paraId="05FF7525" wp14:textId="77777777">
        <w:trPr>
          <w:gridAfter w:val="4"/>
          <w:wAfter w:w="6091" w:type="dxa"/>
          <w:trHeight w:val="247"/>
        </w:trPr>
        <w:tc>
          <w:tcPr>
            <w:tcW w:w="3116" w:type="dxa"/>
            <w:shd w:val="clear" w:color="auto" w:fill="auto"/>
          </w:tcPr>
          <w:p w:rsidRPr="00F001FD" w:rsidR="006C3B3F" w:rsidP="006C3B3F" w:rsidRDefault="006C3B3F" w14:paraId="54143ED2" wp14:textId="77777777">
            <w:pPr>
              <w:pStyle w:val="Heading2"/>
              <w:spacing w:before="0" w:after="0" w:line="240" w:lineRule="auto"/>
              <w:rPr>
                <w:rFonts w:ascii="Times New Roman" w:hAnsi="Times New Roman"/>
                <w:i w:val="0"/>
                <w:iCs w:val="0"/>
                <w:sz w:val="20"/>
                <w:lang w:val="en-US" w:eastAsia="en-US"/>
              </w:rPr>
            </w:pPr>
            <w:r w:rsidRPr="00F001FD">
              <w:rPr>
                <w:rFonts w:ascii="Times New Roman" w:hAnsi="Times New Roman"/>
                <w:i w:val="0"/>
                <w:iCs w:val="0"/>
                <w:sz w:val="20"/>
                <w:lang w:val="en-US" w:eastAsia="en-US"/>
              </w:rPr>
              <w:t xml:space="preserve">3.7 Total ore </w:t>
            </w:r>
            <w:proofErr w:type="spellStart"/>
            <w:r w:rsidRPr="00F001FD">
              <w:rPr>
                <w:rFonts w:ascii="Times New Roman" w:hAnsi="Times New Roman"/>
                <w:i w:val="0"/>
                <w:iCs w:val="0"/>
                <w:sz w:val="20"/>
                <w:lang w:val="en-US" w:eastAsia="en-US"/>
              </w:rPr>
              <w:t>studiu</w:t>
            </w:r>
            <w:proofErr w:type="spellEnd"/>
            <w:r w:rsidRPr="00F001FD">
              <w:rPr>
                <w:rFonts w:ascii="Times New Roman" w:hAnsi="Times New Roman"/>
                <w:i w:val="0"/>
                <w:iCs w:val="0"/>
                <w:sz w:val="20"/>
                <w:lang w:val="en-US" w:eastAsia="en-US"/>
              </w:rPr>
              <w:t xml:space="preserve"> individual</w:t>
            </w:r>
          </w:p>
        </w:tc>
        <w:tc>
          <w:tcPr>
            <w:tcW w:w="995" w:type="dxa"/>
            <w:gridSpan w:val="2"/>
            <w:shd w:val="clear" w:color="auto" w:fill="auto"/>
          </w:tcPr>
          <w:p w:rsidRPr="00F001FD" w:rsidR="006C3B3F" w:rsidP="006C3B3F" w:rsidRDefault="00DC12F9" w14:paraId="64397A95" wp14:textId="77777777">
            <w:pPr>
              <w:pStyle w:val="Heading2"/>
              <w:spacing w:before="0" w:after="0" w:line="240" w:lineRule="auto"/>
              <w:rPr>
                <w:rFonts w:ascii="Times New Roman" w:hAnsi="Times New Roman"/>
                <w:b w:val="0"/>
                <w:i w:val="0"/>
                <w:iCs w:val="0"/>
                <w:sz w:val="20"/>
                <w:lang w:val="en-US" w:eastAsia="en-US"/>
              </w:rPr>
            </w:pPr>
            <w:r>
              <w:rPr>
                <w:rFonts w:ascii="Times New Roman" w:hAnsi="Times New Roman"/>
                <w:b w:val="0"/>
                <w:i w:val="0"/>
                <w:iCs w:val="0"/>
                <w:sz w:val="20"/>
                <w:lang w:val="en-US" w:eastAsia="en-US"/>
              </w:rPr>
              <w:t>44</w:t>
            </w:r>
          </w:p>
        </w:tc>
      </w:tr>
      <w:tr xmlns:wp14="http://schemas.microsoft.com/office/word/2010/wordml" w:rsidRPr="006C3B3F" w:rsidR="006C3B3F" w:rsidTr="00816FF9" w14:paraId="1E292F0B" wp14:textId="77777777">
        <w:trPr>
          <w:gridAfter w:val="4"/>
          <w:wAfter w:w="6091" w:type="dxa"/>
          <w:trHeight w:val="247"/>
        </w:trPr>
        <w:tc>
          <w:tcPr>
            <w:tcW w:w="3116" w:type="dxa"/>
            <w:shd w:val="clear" w:color="auto" w:fill="auto"/>
          </w:tcPr>
          <w:p w:rsidRPr="00F001FD" w:rsidR="006C3B3F" w:rsidP="006C3B3F" w:rsidRDefault="006C3B3F" w14:paraId="521433EE" wp14:textId="77777777">
            <w:pPr>
              <w:pStyle w:val="Heading2"/>
              <w:spacing w:before="0" w:after="0" w:line="240" w:lineRule="auto"/>
              <w:rPr>
                <w:rFonts w:ascii="Times New Roman" w:hAnsi="Times New Roman"/>
                <w:i w:val="0"/>
                <w:iCs w:val="0"/>
                <w:sz w:val="20"/>
                <w:lang w:val="en-US" w:eastAsia="en-US"/>
              </w:rPr>
            </w:pPr>
            <w:r w:rsidRPr="00F001FD">
              <w:rPr>
                <w:rFonts w:ascii="Times New Roman" w:hAnsi="Times New Roman"/>
                <w:i w:val="0"/>
                <w:iCs w:val="0"/>
                <w:sz w:val="20"/>
                <w:lang w:val="en-US" w:eastAsia="en-US"/>
              </w:rPr>
              <w:t xml:space="preserve">3.8 Total ore pe </w:t>
            </w:r>
            <w:proofErr w:type="spellStart"/>
            <w:r w:rsidRPr="00F001FD">
              <w:rPr>
                <w:rFonts w:ascii="Times New Roman" w:hAnsi="Times New Roman"/>
                <w:i w:val="0"/>
                <w:iCs w:val="0"/>
                <w:sz w:val="20"/>
                <w:lang w:val="en-US" w:eastAsia="en-US"/>
              </w:rPr>
              <w:t>semestru</w:t>
            </w:r>
            <w:proofErr w:type="spellEnd"/>
          </w:p>
        </w:tc>
        <w:tc>
          <w:tcPr>
            <w:tcW w:w="995" w:type="dxa"/>
            <w:gridSpan w:val="2"/>
            <w:shd w:val="clear" w:color="auto" w:fill="auto"/>
          </w:tcPr>
          <w:p w:rsidRPr="00F001FD" w:rsidR="006C3B3F" w:rsidP="006C3B3F" w:rsidRDefault="00F832CA" w14:paraId="0CCF700D" wp14:textId="77777777">
            <w:pPr>
              <w:pStyle w:val="Heading2"/>
              <w:spacing w:before="0" w:after="0" w:line="240" w:lineRule="auto"/>
              <w:rPr>
                <w:rFonts w:ascii="Times New Roman" w:hAnsi="Times New Roman"/>
                <w:b w:val="0"/>
                <w:i w:val="0"/>
                <w:iCs w:val="0"/>
                <w:sz w:val="20"/>
                <w:lang w:val="en-US" w:eastAsia="en-US"/>
              </w:rPr>
            </w:pPr>
            <w:r>
              <w:rPr>
                <w:rFonts w:ascii="Times New Roman" w:hAnsi="Times New Roman"/>
                <w:b w:val="0"/>
                <w:i w:val="0"/>
                <w:iCs w:val="0"/>
                <w:sz w:val="20"/>
                <w:lang w:val="en-US" w:eastAsia="en-US"/>
              </w:rPr>
              <w:t>1</w:t>
            </w:r>
            <w:r w:rsidR="00DC12F9">
              <w:rPr>
                <w:rFonts w:ascii="Times New Roman" w:hAnsi="Times New Roman"/>
                <w:b w:val="0"/>
                <w:i w:val="0"/>
                <w:iCs w:val="0"/>
                <w:sz w:val="20"/>
                <w:lang w:val="en-US" w:eastAsia="en-US"/>
              </w:rPr>
              <w:t>00</w:t>
            </w:r>
          </w:p>
        </w:tc>
      </w:tr>
      <w:tr xmlns:wp14="http://schemas.microsoft.com/office/word/2010/wordml" w:rsidRPr="006C3B3F" w:rsidR="006C3B3F" w:rsidTr="00816FF9" w14:paraId="0445FB9C" wp14:textId="77777777">
        <w:trPr>
          <w:gridAfter w:val="4"/>
          <w:wAfter w:w="6091" w:type="dxa"/>
          <w:trHeight w:val="247"/>
        </w:trPr>
        <w:tc>
          <w:tcPr>
            <w:tcW w:w="3116" w:type="dxa"/>
            <w:shd w:val="clear" w:color="auto" w:fill="auto"/>
          </w:tcPr>
          <w:p w:rsidRPr="00F001FD" w:rsidR="006C3B3F" w:rsidP="006C3B3F" w:rsidRDefault="006C3B3F" w14:paraId="0773606A" wp14:textId="77777777">
            <w:pPr>
              <w:pStyle w:val="Heading2"/>
              <w:spacing w:before="0" w:after="0" w:line="240" w:lineRule="auto"/>
              <w:rPr>
                <w:rFonts w:ascii="Times New Roman" w:hAnsi="Times New Roman"/>
                <w:i w:val="0"/>
                <w:iCs w:val="0"/>
                <w:sz w:val="20"/>
                <w:vertAlign w:val="superscript"/>
                <w:lang w:val="en-US" w:eastAsia="en-US"/>
              </w:rPr>
            </w:pPr>
            <w:r w:rsidRPr="00F001FD">
              <w:rPr>
                <w:rFonts w:ascii="Times New Roman" w:hAnsi="Times New Roman"/>
                <w:i w:val="0"/>
                <w:iCs w:val="0"/>
                <w:sz w:val="20"/>
                <w:lang w:val="en-US" w:eastAsia="en-US"/>
              </w:rPr>
              <w:t xml:space="preserve">3.9 </w:t>
            </w:r>
            <w:proofErr w:type="spellStart"/>
            <w:r w:rsidRPr="00F001FD">
              <w:rPr>
                <w:rFonts w:ascii="Times New Roman" w:hAnsi="Times New Roman"/>
                <w:i w:val="0"/>
                <w:iCs w:val="0"/>
                <w:sz w:val="20"/>
                <w:lang w:val="en-US" w:eastAsia="en-US"/>
              </w:rPr>
              <w:t>Numărul</w:t>
            </w:r>
            <w:proofErr w:type="spellEnd"/>
            <w:r w:rsidRPr="00F001FD">
              <w:rPr>
                <w:rFonts w:ascii="Times New Roman" w:hAnsi="Times New Roman"/>
                <w:i w:val="0"/>
                <w:iCs w:val="0"/>
                <w:sz w:val="20"/>
                <w:lang w:val="en-US" w:eastAsia="en-US"/>
              </w:rPr>
              <w:t xml:space="preserve"> de </w:t>
            </w:r>
            <w:proofErr w:type="spellStart"/>
            <w:r w:rsidRPr="00F001FD">
              <w:rPr>
                <w:rFonts w:ascii="Times New Roman" w:hAnsi="Times New Roman"/>
                <w:i w:val="0"/>
                <w:iCs w:val="0"/>
                <w:sz w:val="20"/>
                <w:lang w:val="en-US" w:eastAsia="en-US"/>
              </w:rPr>
              <w:t>credite</w:t>
            </w:r>
            <w:proofErr w:type="spellEnd"/>
          </w:p>
        </w:tc>
        <w:tc>
          <w:tcPr>
            <w:tcW w:w="995" w:type="dxa"/>
            <w:gridSpan w:val="2"/>
            <w:shd w:val="clear" w:color="auto" w:fill="auto"/>
          </w:tcPr>
          <w:p w:rsidRPr="00F001FD" w:rsidR="006C3B3F" w:rsidP="006C3B3F" w:rsidRDefault="00DC12F9" w14:paraId="17310F6F" wp14:textId="77777777">
            <w:pPr>
              <w:pStyle w:val="Heading2"/>
              <w:spacing w:before="0" w:after="0" w:line="240" w:lineRule="auto"/>
              <w:rPr>
                <w:rFonts w:ascii="Times New Roman" w:hAnsi="Times New Roman"/>
                <w:b w:val="0"/>
                <w:i w:val="0"/>
                <w:iCs w:val="0"/>
                <w:sz w:val="20"/>
                <w:lang w:val="en-US" w:eastAsia="en-US"/>
              </w:rPr>
            </w:pPr>
            <w:r>
              <w:rPr>
                <w:rFonts w:ascii="Times New Roman" w:hAnsi="Times New Roman"/>
                <w:b w:val="0"/>
                <w:i w:val="0"/>
                <w:iCs w:val="0"/>
                <w:sz w:val="20"/>
                <w:lang w:val="en-US" w:eastAsia="en-US"/>
              </w:rPr>
              <w:t>4</w:t>
            </w:r>
          </w:p>
        </w:tc>
      </w:tr>
    </w:tbl>
    <w:p xmlns:wp14="http://schemas.microsoft.com/office/word/2010/wordml" w:rsidRPr="006C3B3F" w:rsidR="006C3B3F" w:rsidP="006C3B3F" w:rsidRDefault="006C3B3F" w14:paraId="4B94D5A5" wp14:textId="77777777">
      <w:pPr>
        <w:spacing w:after="0" w:line="240" w:lineRule="auto"/>
        <w:rPr>
          <w:rFonts w:ascii="Times New Roman" w:hAnsi="Times New Roman"/>
          <w:b/>
          <w:lang w:val="ro-RO"/>
        </w:rPr>
      </w:pPr>
    </w:p>
    <w:p xmlns:wp14="http://schemas.microsoft.com/office/word/2010/wordml" w:rsidRPr="006C3B3F" w:rsidR="006C3B3F" w:rsidP="006C3B3F" w:rsidRDefault="006C3B3F" w14:paraId="321A808B" wp14:textId="77777777">
      <w:pPr>
        <w:spacing w:after="0" w:line="240" w:lineRule="auto"/>
        <w:rPr>
          <w:rFonts w:ascii="Times New Roman" w:hAnsi="Times New Roman"/>
          <w:lang w:val="ro-RO"/>
        </w:rPr>
      </w:pPr>
      <w:r w:rsidRPr="006C3B3F">
        <w:rPr>
          <w:rFonts w:ascii="Times New Roman" w:hAnsi="Times New Roman"/>
          <w:b/>
          <w:lang w:val="ro-RO"/>
        </w:rPr>
        <w:t xml:space="preserve">4. Precondiţii </w:t>
      </w:r>
      <w:r w:rsidRPr="006C3B3F">
        <w:rPr>
          <w:rFonts w:ascii="Times New Roman" w:hAnsi="Times New Roman"/>
          <w:lang w:val="ro-RO"/>
        </w:rPr>
        <w:t>(acolo unde este cazul)</w:t>
      </w:r>
    </w:p>
    <w:tbl>
      <w:tblPr>
        <w:tblW w:w="10206" w:type="dxa"/>
        <w:tblInd w:w="108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1E0" w:firstRow="1" w:lastRow="1" w:firstColumn="1" w:lastColumn="1" w:noHBand="0" w:noVBand="0"/>
      </w:tblPr>
      <w:tblGrid>
        <w:gridCol w:w="2694"/>
        <w:gridCol w:w="7512"/>
      </w:tblGrid>
      <w:tr xmlns:wp14="http://schemas.microsoft.com/office/word/2010/wordml" w:rsidRPr="006C3B3F" w:rsidR="006C3B3F" w:rsidTr="00816FF9" w14:paraId="7588EA4E" wp14:textId="77777777">
        <w:tc>
          <w:tcPr>
            <w:tcW w:w="2694" w:type="dxa"/>
          </w:tcPr>
          <w:p w:rsidRPr="006C3B3F" w:rsidR="006C3B3F" w:rsidP="006C3B3F" w:rsidRDefault="006C3B3F" w14:paraId="23D2727B" wp14:textId="77777777">
            <w:pPr>
              <w:spacing w:after="0" w:line="240" w:lineRule="auto"/>
              <w:rPr>
                <w:rFonts w:ascii="Times New Roman" w:hAnsi="Times New Roman"/>
                <w:lang w:val="ro-RO"/>
              </w:rPr>
            </w:pPr>
            <w:r w:rsidRPr="006C3B3F">
              <w:rPr>
                <w:rFonts w:ascii="Times New Roman" w:hAnsi="Times New Roman"/>
                <w:lang w:val="ro-RO"/>
              </w:rPr>
              <w:t>4.1 de curriculum</w:t>
            </w:r>
          </w:p>
        </w:tc>
        <w:tc>
          <w:tcPr>
            <w:tcW w:w="7512" w:type="dxa"/>
          </w:tcPr>
          <w:p w:rsidRPr="006C3B3F" w:rsidR="006C3B3F" w:rsidP="006C3B3F" w:rsidRDefault="00D734F8" w14:paraId="154899D8" wp14:textId="77777777">
            <w:pPr>
              <w:numPr>
                <w:ilvl w:val="0"/>
                <w:numId w:val="11"/>
              </w:numPr>
              <w:spacing w:after="0" w:line="240" w:lineRule="auto"/>
              <w:rPr>
                <w:rFonts w:ascii="Times New Roman" w:hAnsi="Times New Roman"/>
                <w:lang w:val="ro-RO"/>
              </w:rPr>
            </w:pPr>
            <w:r>
              <w:rPr>
                <w:rFonts w:ascii="Times New Roman" w:hAnsi="Times New Roman"/>
                <w:lang w:val="ro-RO"/>
              </w:rPr>
              <w:t>nu sunt</w:t>
            </w:r>
          </w:p>
        </w:tc>
      </w:tr>
      <w:tr xmlns:wp14="http://schemas.microsoft.com/office/word/2010/wordml" w:rsidRPr="006C3B3F" w:rsidR="006C3B3F" w:rsidTr="00816FF9" w14:paraId="003689E5" wp14:textId="77777777">
        <w:tc>
          <w:tcPr>
            <w:tcW w:w="2694" w:type="dxa"/>
          </w:tcPr>
          <w:p w:rsidRPr="006C3B3F" w:rsidR="006C3B3F" w:rsidP="006C3B3F" w:rsidRDefault="006C3B3F" w14:paraId="1DE62D3A" wp14:textId="77777777">
            <w:pPr>
              <w:spacing w:after="0" w:line="240" w:lineRule="auto"/>
              <w:rPr>
                <w:rFonts w:ascii="Times New Roman" w:hAnsi="Times New Roman"/>
                <w:lang w:val="ro-RO"/>
              </w:rPr>
            </w:pPr>
            <w:r w:rsidRPr="006C3B3F">
              <w:rPr>
                <w:rFonts w:ascii="Times New Roman" w:hAnsi="Times New Roman"/>
                <w:lang w:val="ro-RO"/>
              </w:rPr>
              <w:t>4.2 de competenţe</w:t>
            </w:r>
          </w:p>
        </w:tc>
        <w:tc>
          <w:tcPr>
            <w:tcW w:w="7512" w:type="dxa"/>
          </w:tcPr>
          <w:p w:rsidRPr="006C3B3F" w:rsidR="006C3B3F" w:rsidP="006C3B3F" w:rsidRDefault="00D734F8" w14:paraId="6FBA9026" wp14:textId="77777777">
            <w:pPr>
              <w:numPr>
                <w:ilvl w:val="0"/>
                <w:numId w:val="9"/>
              </w:numPr>
              <w:spacing w:after="0" w:line="240" w:lineRule="auto"/>
              <w:rPr>
                <w:rFonts w:ascii="Times New Roman" w:hAnsi="Times New Roman"/>
                <w:lang w:val="ro-RO"/>
              </w:rPr>
            </w:pPr>
            <w:r>
              <w:rPr>
                <w:rFonts w:ascii="Times New Roman" w:hAnsi="Times New Roman"/>
                <w:lang w:val="ro-RO"/>
              </w:rPr>
              <w:t>nu sunt</w:t>
            </w:r>
          </w:p>
        </w:tc>
      </w:tr>
    </w:tbl>
    <w:p xmlns:wp14="http://schemas.microsoft.com/office/word/2010/wordml" w:rsidRPr="006C3B3F" w:rsidR="006C3B3F" w:rsidP="006C3B3F" w:rsidRDefault="006C3B3F" w14:paraId="3DEEC669" wp14:textId="77777777">
      <w:pPr>
        <w:spacing w:after="0" w:line="240" w:lineRule="auto"/>
        <w:rPr>
          <w:rFonts w:ascii="Times New Roman" w:hAnsi="Times New Roman"/>
          <w:b/>
          <w:lang w:val="ro-RO"/>
        </w:rPr>
      </w:pPr>
    </w:p>
    <w:p xmlns:wp14="http://schemas.microsoft.com/office/word/2010/wordml" w:rsidRPr="006C3B3F" w:rsidR="006C3B3F" w:rsidP="006C3B3F" w:rsidRDefault="006C3B3F" w14:paraId="490ADEF2" wp14:textId="77777777">
      <w:pPr>
        <w:spacing w:after="0" w:line="240" w:lineRule="auto"/>
        <w:rPr>
          <w:rFonts w:ascii="Times New Roman" w:hAnsi="Times New Roman"/>
          <w:lang w:val="ro-RO"/>
        </w:rPr>
      </w:pPr>
      <w:r w:rsidRPr="006C3B3F">
        <w:rPr>
          <w:rFonts w:ascii="Times New Roman" w:hAnsi="Times New Roman"/>
          <w:b/>
          <w:lang w:val="ro-RO"/>
        </w:rPr>
        <w:t xml:space="preserve">5. Condiţii </w:t>
      </w:r>
      <w:r w:rsidRPr="006C3B3F">
        <w:rPr>
          <w:rFonts w:ascii="Times New Roman" w:hAnsi="Times New Roman"/>
          <w:lang w:val="ro-RO"/>
        </w:rPr>
        <w:t>(acolo unde este cazul)</w:t>
      </w:r>
    </w:p>
    <w:tbl>
      <w:tblPr>
        <w:tblW w:w="10206" w:type="dxa"/>
        <w:tblInd w:w="108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1E0" w:firstRow="1" w:lastRow="1" w:firstColumn="1" w:lastColumn="1" w:noHBand="0" w:noVBand="0"/>
      </w:tblPr>
      <w:tblGrid>
        <w:gridCol w:w="2977"/>
        <w:gridCol w:w="7229"/>
      </w:tblGrid>
      <w:tr xmlns:wp14="http://schemas.microsoft.com/office/word/2010/wordml" w:rsidRPr="006C3B3F" w:rsidR="006C3B3F" w:rsidTr="00816FF9" w14:paraId="592F678D" wp14:textId="77777777">
        <w:tc>
          <w:tcPr>
            <w:tcW w:w="2977" w:type="dxa"/>
          </w:tcPr>
          <w:p w:rsidRPr="006C3B3F" w:rsidR="006C3B3F" w:rsidP="006C3B3F" w:rsidRDefault="006C3B3F" w14:paraId="6D58E6D8" wp14:textId="77777777">
            <w:pPr>
              <w:spacing w:after="0" w:line="240" w:lineRule="auto"/>
              <w:rPr>
                <w:rFonts w:ascii="Times New Roman" w:hAnsi="Times New Roman"/>
                <w:lang w:val="ro-RO"/>
              </w:rPr>
            </w:pPr>
            <w:r w:rsidRPr="006C3B3F">
              <w:rPr>
                <w:rFonts w:ascii="Times New Roman" w:hAnsi="Times New Roman"/>
                <w:lang w:val="ro-RO"/>
              </w:rPr>
              <w:t>5.1 de desfăşurare a cursului</w:t>
            </w:r>
          </w:p>
        </w:tc>
        <w:tc>
          <w:tcPr>
            <w:tcW w:w="7229" w:type="dxa"/>
          </w:tcPr>
          <w:p w:rsidRPr="00345467" w:rsidR="006C3B3F" w:rsidP="006C3B3F" w:rsidRDefault="00345467" w14:paraId="678DBFFE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345467">
              <w:rPr>
                <w:rFonts w:ascii="Times New Roman" w:hAnsi="Times New Roman"/>
                <w:sz w:val="20"/>
                <w:szCs w:val="20"/>
                <w:lang w:val="fr-FR"/>
              </w:rPr>
              <w:t>Proiector, calculator, boxe pentru materiale audio, xerocopii</w:t>
            </w:r>
          </w:p>
        </w:tc>
      </w:tr>
      <w:tr xmlns:wp14="http://schemas.microsoft.com/office/word/2010/wordml" w:rsidRPr="006C3B3F" w:rsidR="006C3B3F" w:rsidTr="00816FF9" w14:paraId="767164B8" wp14:textId="77777777">
        <w:tc>
          <w:tcPr>
            <w:tcW w:w="2977" w:type="dxa"/>
          </w:tcPr>
          <w:p w:rsidRPr="006C3B3F" w:rsidR="006C3B3F" w:rsidP="006C3B3F" w:rsidRDefault="006C3B3F" w14:paraId="7B28F46C" wp14:textId="77777777">
            <w:pPr>
              <w:spacing w:after="0" w:line="240" w:lineRule="auto"/>
              <w:rPr>
                <w:rFonts w:ascii="Times New Roman" w:hAnsi="Times New Roman"/>
                <w:lang w:val="ro-RO"/>
              </w:rPr>
            </w:pPr>
            <w:r w:rsidRPr="006C3B3F">
              <w:rPr>
                <w:rFonts w:ascii="Times New Roman" w:hAnsi="Times New Roman"/>
                <w:lang w:val="ro-RO"/>
              </w:rPr>
              <w:t>5.2 de desfăşurare a seminarului</w:t>
            </w:r>
          </w:p>
        </w:tc>
        <w:tc>
          <w:tcPr>
            <w:tcW w:w="7229" w:type="dxa"/>
          </w:tcPr>
          <w:p w:rsidRPr="00345467" w:rsidR="006C3B3F" w:rsidP="006C3B3F" w:rsidRDefault="00345467" w14:paraId="157FF24B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345467">
              <w:rPr>
                <w:rFonts w:ascii="Times New Roman" w:hAnsi="Times New Roman"/>
                <w:sz w:val="20"/>
                <w:szCs w:val="20"/>
                <w:lang w:val="fr-FR"/>
              </w:rPr>
              <w:t>Proiector, calculator, boxe pentru materiale audio, xerocopii</w:t>
            </w:r>
          </w:p>
        </w:tc>
      </w:tr>
    </w:tbl>
    <w:p xmlns:wp14="http://schemas.microsoft.com/office/word/2010/wordml" w:rsidRPr="006C3B3F" w:rsidR="006C3B3F" w:rsidP="006C3B3F" w:rsidRDefault="006C3B3F" w14:paraId="3656B9AB" wp14:textId="77777777">
      <w:pPr>
        <w:spacing w:after="0" w:line="240" w:lineRule="auto"/>
        <w:rPr>
          <w:rFonts w:ascii="Times New Roman" w:hAnsi="Times New Roman"/>
          <w:b/>
          <w:lang w:val="ro-RO"/>
        </w:rPr>
      </w:pPr>
    </w:p>
    <w:p xmlns:wp14="http://schemas.microsoft.com/office/word/2010/wordml" w:rsidRPr="006C3B3F" w:rsidR="006C3B3F" w:rsidP="006C3B3F" w:rsidRDefault="006C3B3F" w14:paraId="77D1352B" wp14:textId="77777777">
      <w:pPr>
        <w:spacing w:after="0" w:line="240" w:lineRule="auto"/>
        <w:rPr>
          <w:rFonts w:ascii="Times New Roman" w:hAnsi="Times New Roman"/>
          <w:b/>
          <w:lang w:val="ro-RO"/>
        </w:rPr>
      </w:pPr>
      <w:r w:rsidRPr="006C3B3F">
        <w:rPr>
          <w:rFonts w:ascii="Times New Roman" w:hAnsi="Times New Roman"/>
          <w:b/>
          <w:lang w:val="ro-RO"/>
        </w:rPr>
        <w:t>6. Competenţe specifice acumulate</w:t>
      </w:r>
    </w:p>
    <w:tbl>
      <w:tblPr>
        <w:tblW w:w="10206" w:type="dxa"/>
        <w:tblInd w:w="108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shd w:val="clear" w:color="auto" w:fill="C0C0C0"/>
        <w:tblLook w:val="01E0" w:firstRow="1" w:lastRow="1" w:firstColumn="1" w:lastColumn="1" w:noHBand="0" w:noVBand="0"/>
      </w:tblPr>
      <w:tblGrid>
        <w:gridCol w:w="738"/>
        <w:gridCol w:w="9468"/>
      </w:tblGrid>
      <w:tr xmlns:wp14="http://schemas.microsoft.com/office/word/2010/wordml" w:rsidRPr="006C3B3F" w:rsidR="006C3B3F" w:rsidTr="00684ADE" w14:paraId="6DE658CB" wp14:textId="77777777">
        <w:trPr>
          <w:cantSplit/>
          <w:trHeight w:val="2289"/>
        </w:trPr>
        <w:tc>
          <w:tcPr>
            <w:tcW w:w="738" w:type="dxa"/>
            <w:tcBorders>
              <w:top w:val="single" w:color="auto" w:sz="4" w:space="0"/>
            </w:tcBorders>
            <w:shd w:val="clear" w:color="auto" w:fill="auto"/>
            <w:textDirection w:val="btLr"/>
          </w:tcPr>
          <w:p w:rsidRPr="006C3B3F" w:rsidR="006C3B3F" w:rsidP="006C3B3F" w:rsidRDefault="006C3B3F" w14:paraId="70D0228A" wp14:textId="77777777">
            <w:pPr>
              <w:spacing w:after="0" w:line="240" w:lineRule="auto"/>
              <w:ind w:left="113" w:right="113"/>
              <w:rPr>
                <w:rFonts w:ascii="Times New Roman" w:hAnsi="Times New Roman"/>
                <w:lang w:val="ro-RO"/>
              </w:rPr>
            </w:pPr>
            <w:r w:rsidRPr="006C3B3F">
              <w:rPr>
                <w:rFonts w:ascii="Times New Roman" w:hAnsi="Times New Roman"/>
                <w:lang w:val="ro-RO"/>
              </w:rPr>
              <w:t>Competenţe profesionale</w:t>
            </w:r>
          </w:p>
        </w:tc>
        <w:tc>
          <w:tcPr>
            <w:tcW w:w="9468" w:type="dxa"/>
            <w:tcBorders>
              <w:top w:val="single" w:color="auto" w:sz="4" w:space="0"/>
            </w:tcBorders>
            <w:shd w:val="clear" w:color="auto" w:fill="auto"/>
          </w:tcPr>
          <w:p w:rsidRPr="005D2361" w:rsidR="005D2361" w:rsidP="005D2361" w:rsidRDefault="005D2361" w14:paraId="45A30B1C" wp14:textId="77777777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5D2361">
              <w:rPr>
                <w:rFonts w:ascii="Times New Roman" w:hAnsi="Times New Roman"/>
                <w:sz w:val="20"/>
                <w:szCs w:val="20"/>
                <w:lang w:val="ro-RO"/>
              </w:rPr>
              <w:t>C4.1 Descrierea si exemplificarea evolutiei literaturii materne</w:t>
            </w:r>
          </w:p>
          <w:p w:rsidRPr="005D2361" w:rsidR="005D2361" w:rsidP="005D2361" w:rsidRDefault="005D2361" w14:paraId="09F12896" wp14:textId="77777777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5D2361">
              <w:rPr>
                <w:rFonts w:ascii="Times New Roman" w:hAnsi="Times New Roman"/>
                <w:sz w:val="20"/>
                <w:szCs w:val="20"/>
                <w:lang w:val="ro-RO"/>
              </w:rPr>
              <w:t>C4.2 Explicarea formelor de evolutie a literaturii materne (epoci, curente, genuri etc.) si interpretarea fenomenului literar în context istoric si cultural.</w:t>
            </w:r>
          </w:p>
          <w:p w:rsidRPr="005D2361" w:rsidR="005D2361" w:rsidP="005D2361" w:rsidRDefault="005D2361" w14:paraId="0EA58224" wp14:textId="77777777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5D2361">
              <w:rPr>
                <w:rFonts w:ascii="Times New Roman" w:hAnsi="Times New Roman"/>
                <w:sz w:val="20"/>
                <w:szCs w:val="20"/>
                <w:lang w:val="ro-RO"/>
              </w:rPr>
              <w:t>C4.3. Relationarea textelor si contextelor diverse, operarea cu tehnicile de analiza textuala. Abordarea din diverse perspective interpretative a unui text literar precum si aplicarea conceptelor</w:t>
            </w:r>
          </w:p>
          <w:p w:rsidRPr="006C3B3F" w:rsidR="006C3B3F" w:rsidP="006C3B3F" w:rsidRDefault="006C3B3F" w14:paraId="45FB0818" wp14:textId="777777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val="ro-RO"/>
              </w:rPr>
            </w:pPr>
          </w:p>
        </w:tc>
      </w:tr>
      <w:tr xmlns:wp14="http://schemas.microsoft.com/office/word/2010/wordml" w:rsidRPr="00F001FD" w:rsidR="006C3B3F" w:rsidTr="00684ADE" w14:paraId="7A7FA1F6" wp14:textId="77777777">
        <w:trPr>
          <w:cantSplit/>
          <w:trHeight w:val="1403"/>
        </w:trPr>
        <w:tc>
          <w:tcPr>
            <w:tcW w:w="738" w:type="dxa"/>
            <w:shd w:val="clear" w:color="auto" w:fill="auto"/>
            <w:textDirection w:val="btLr"/>
          </w:tcPr>
          <w:p w:rsidRPr="006C3B3F" w:rsidR="006C3B3F" w:rsidP="006C3B3F" w:rsidRDefault="006C3B3F" w14:paraId="2A24DDD0" wp14:textId="77777777">
            <w:pPr>
              <w:spacing w:after="0" w:line="240" w:lineRule="auto"/>
              <w:ind w:left="113" w:right="113"/>
              <w:rPr>
                <w:rFonts w:ascii="Times New Roman" w:hAnsi="Times New Roman"/>
                <w:lang w:val="ro-RO"/>
              </w:rPr>
            </w:pPr>
            <w:r w:rsidRPr="006C3B3F">
              <w:rPr>
                <w:rFonts w:ascii="Times New Roman" w:hAnsi="Times New Roman"/>
                <w:lang w:val="ro-RO"/>
              </w:rPr>
              <w:t>Competenţe transversale</w:t>
            </w:r>
          </w:p>
        </w:tc>
        <w:tc>
          <w:tcPr>
            <w:tcW w:w="9468" w:type="dxa"/>
            <w:shd w:val="clear" w:color="auto" w:fill="auto"/>
          </w:tcPr>
          <w:p w:rsidRPr="00FA3177" w:rsidR="006C3B3F" w:rsidP="006C3B3F" w:rsidRDefault="006C3B3F" w14:paraId="431ED04F" wp14:textId="777777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  <w:lang w:val="ro-RO"/>
              </w:rPr>
            </w:pPr>
            <w:r w:rsidRPr="00FA3177">
              <w:rPr>
                <w:rFonts w:ascii="Times New Roman" w:hAnsi="Times New Roman"/>
                <w:bCs/>
                <w:sz w:val="20"/>
                <w:szCs w:val="20"/>
                <w:lang w:val="ro-RO"/>
              </w:rPr>
              <w:t xml:space="preserve">CT1. Utilizarea </w:t>
            </w:r>
            <w:r w:rsidR="004B11EA">
              <w:rPr>
                <w:rFonts w:ascii="Times New Roman" w:hAnsi="Times New Roman"/>
                <w:bCs/>
                <w:sz w:val="20"/>
                <w:szCs w:val="20"/>
                <w:lang w:val="ro-RO"/>
              </w:rPr>
              <w:t>componentelor domeniului limbi ș</w:t>
            </w:r>
            <w:r w:rsidRPr="00FA3177">
              <w:rPr>
                <w:rFonts w:ascii="Times New Roman" w:hAnsi="Times New Roman"/>
                <w:bCs/>
                <w:sz w:val="20"/>
                <w:szCs w:val="20"/>
                <w:lang w:val="ro-RO"/>
              </w:rPr>
              <w:t>i literaturi în deplin</w:t>
            </w:r>
            <w:r w:rsidR="004B11EA">
              <w:rPr>
                <w:rFonts w:ascii="Times New Roman" w:hAnsi="Times New Roman"/>
                <w:bCs/>
                <w:sz w:val="20"/>
                <w:szCs w:val="20"/>
                <w:lang w:val="ro-RO"/>
              </w:rPr>
              <w:t>ă</w:t>
            </w:r>
            <w:r w:rsidRPr="00FA3177">
              <w:rPr>
                <w:rFonts w:ascii="Times New Roman" w:hAnsi="Times New Roman"/>
                <w:bCs/>
                <w:sz w:val="20"/>
                <w:szCs w:val="20"/>
                <w:lang w:val="ro-RO"/>
              </w:rPr>
              <w:t xml:space="preserve"> concordan</w:t>
            </w:r>
            <w:r w:rsidR="004B11EA">
              <w:rPr>
                <w:rFonts w:ascii="Times New Roman" w:hAnsi="Times New Roman"/>
                <w:bCs/>
                <w:sz w:val="20"/>
                <w:szCs w:val="20"/>
                <w:lang w:val="ro-RO"/>
              </w:rPr>
              <w:t>ță</w:t>
            </w:r>
            <w:r w:rsidRPr="00FA3177">
              <w:rPr>
                <w:rFonts w:ascii="Times New Roman" w:hAnsi="Times New Roman"/>
                <w:bCs/>
                <w:sz w:val="20"/>
                <w:szCs w:val="20"/>
                <w:lang w:val="ro-RO"/>
              </w:rPr>
              <w:t xml:space="preserve"> cu</w:t>
            </w:r>
          </w:p>
          <w:p w:rsidRPr="00FA3177" w:rsidR="006C3B3F" w:rsidP="006C3B3F" w:rsidRDefault="006C3B3F" w14:paraId="0C1A53DB" wp14:textId="77777777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  <w:lang w:val="ro-RO"/>
              </w:rPr>
            </w:pPr>
            <w:r w:rsidRPr="00FA3177">
              <w:rPr>
                <w:rFonts w:ascii="Times New Roman" w:hAnsi="Times New Roman"/>
                <w:bCs/>
                <w:sz w:val="20"/>
                <w:szCs w:val="20"/>
                <w:lang w:val="ro-RO"/>
              </w:rPr>
              <w:t>etica profesional</w:t>
            </w:r>
            <w:r w:rsidR="004B11EA">
              <w:rPr>
                <w:rFonts w:ascii="Times New Roman" w:hAnsi="Times New Roman"/>
                <w:bCs/>
                <w:sz w:val="20"/>
                <w:szCs w:val="20"/>
                <w:lang w:val="ro-RO"/>
              </w:rPr>
              <w:t>ă</w:t>
            </w:r>
          </w:p>
          <w:p w:rsidRPr="00FA3177" w:rsidR="006C3B3F" w:rsidP="006C3B3F" w:rsidRDefault="006C3B3F" w14:paraId="151E7C67" wp14:textId="77777777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  <w:lang w:val="ro-RO"/>
              </w:rPr>
            </w:pPr>
            <w:r w:rsidRPr="00FA3177">
              <w:rPr>
                <w:rFonts w:ascii="Times New Roman" w:hAnsi="Times New Roman"/>
                <w:bCs/>
                <w:sz w:val="20"/>
                <w:szCs w:val="20"/>
                <w:lang w:val="ro-RO"/>
              </w:rPr>
              <w:t>CT2. Relaţionarea în echip</w:t>
            </w:r>
            <w:r w:rsidR="004B11EA">
              <w:rPr>
                <w:rFonts w:ascii="Times New Roman" w:hAnsi="Times New Roman"/>
                <w:bCs/>
                <w:sz w:val="20"/>
                <w:szCs w:val="20"/>
                <w:lang w:val="ro-RO"/>
              </w:rPr>
              <w:t>ă</w:t>
            </w:r>
            <w:r w:rsidRPr="00FA3177">
              <w:rPr>
                <w:rFonts w:ascii="Times New Roman" w:hAnsi="Times New Roman"/>
                <w:bCs/>
                <w:sz w:val="20"/>
                <w:szCs w:val="20"/>
                <w:lang w:val="ro-RO"/>
              </w:rPr>
              <w:t>; comunicarea interpersonal</w:t>
            </w:r>
            <w:r w:rsidR="004B11EA">
              <w:rPr>
                <w:rFonts w:ascii="Times New Roman" w:hAnsi="Times New Roman"/>
                <w:bCs/>
                <w:sz w:val="20"/>
                <w:szCs w:val="20"/>
                <w:lang w:val="ro-RO"/>
              </w:rPr>
              <w:t>ă</w:t>
            </w:r>
            <w:r w:rsidRPr="00FA3177">
              <w:rPr>
                <w:rFonts w:ascii="Times New Roman" w:hAnsi="Times New Roman"/>
                <w:bCs/>
                <w:sz w:val="20"/>
                <w:szCs w:val="20"/>
                <w:lang w:val="ro-RO"/>
              </w:rPr>
              <w:t xml:space="preserve"> </w:t>
            </w:r>
            <w:r w:rsidR="004B11EA">
              <w:rPr>
                <w:rFonts w:ascii="Times New Roman" w:hAnsi="Times New Roman"/>
                <w:bCs/>
                <w:sz w:val="20"/>
                <w:szCs w:val="20"/>
                <w:lang w:val="ro-RO"/>
              </w:rPr>
              <w:t>ș</w:t>
            </w:r>
            <w:r w:rsidRPr="00FA3177">
              <w:rPr>
                <w:rFonts w:ascii="Times New Roman" w:hAnsi="Times New Roman"/>
                <w:bCs/>
                <w:sz w:val="20"/>
                <w:szCs w:val="20"/>
                <w:lang w:val="ro-RO"/>
              </w:rPr>
              <w:t>i asumarea de roluri specifice</w:t>
            </w:r>
          </w:p>
          <w:p w:rsidRPr="006C3B3F" w:rsidR="006C3B3F" w:rsidP="004B11EA" w:rsidRDefault="006C3B3F" w14:paraId="37022A1E" wp14:textId="777777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lang w:val="ro-RO"/>
              </w:rPr>
            </w:pPr>
            <w:r w:rsidRPr="00FA3177">
              <w:rPr>
                <w:rFonts w:ascii="Times New Roman" w:hAnsi="Times New Roman"/>
                <w:sz w:val="20"/>
                <w:szCs w:val="20"/>
                <w:lang w:val="ro-RO"/>
              </w:rPr>
              <w:t>CT3 Organizarea unui proiect individual de formare continu</w:t>
            </w:r>
            <w:r w:rsidR="004B11EA">
              <w:rPr>
                <w:rFonts w:ascii="Times New Roman" w:hAnsi="Times New Roman"/>
                <w:sz w:val="20"/>
                <w:szCs w:val="20"/>
                <w:lang w:val="ro-RO"/>
              </w:rPr>
              <w:t>ă</w:t>
            </w:r>
            <w:r w:rsidRPr="00FA3177">
              <w:rPr>
                <w:rFonts w:ascii="Times New Roman" w:hAnsi="Times New Roman"/>
                <w:sz w:val="20"/>
                <w:szCs w:val="20"/>
                <w:lang w:val="ro-RO"/>
              </w:rPr>
              <w:t>; îndeplinirea obiectivelor de formare prin activități de in</w:t>
            </w:r>
            <w:r w:rsidR="004B11EA">
              <w:rPr>
                <w:rFonts w:ascii="Times New Roman" w:hAnsi="Times New Roman"/>
                <w:sz w:val="20"/>
                <w:szCs w:val="20"/>
                <w:lang w:val="ro-RO"/>
              </w:rPr>
              <w:t>formare, prin proiecte în echipă</w:t>
            </w:r>
            <w:r w:rsidRPr="00FA3177">
              <w:rPr>
                <w:rFonts w:ascii="Times New Roman" w:hAnsi="Times New Roman"/>
                <w:sz w:val="20"/>
                <w:szCs w:val="20"/>
                <w:lang w:val="ro-RO"/>
              </w:rPr>
              <w:t xml:space="preserve"> </w:t>
            </w:r>
            <w:r w:rsidR="004B11EA">
              <w:rPr>
                <w:rFonts w:ascii="Times New Roman" w:hAnsi="Times New Roman"/>
                <w:sz w:val="20"/>
                <w:szCs w:val="20"/>
                <w:lang w:val="ro-RO"/>
              </w:rPr>
              <w:t>ș</w:t>
            </w:r>
            <w:r w:rsidRPr="00FA3177">
              <w:rPr>
                <w:rFonts w:ascii="Times New Roman" w:hAnsi="Times New Roman"/>
                <w:sz w:val="20"/>
                <w:szCs w:val="20"/>
                <w:lang w:val="ro-RO"/>
              </w:rPr>
              <w:t>i prin participarea la programe instituționale de dezvoltare personal</w:t>
            </w:r>
            <w:r w:rsidR="004B11EA">
              <w:rPr>
                <w:rFonts w:ascii="Times New Roman" w:hAnsi="Times New Roman"/>
                <w:sz w:val="20"/>
                <w:szCs w:val="20"/>
                <w:lang w:val="ro-RO"/>
              </w:rPr>
              <w:t>ă</w:t>
            </w:r>
            <w:r w:rsidRPr="00FA3177">
              <w:rPr>
                <w:rFonts w:ascii="Times New Roman" w:hAnsi="Times New Roman"/>
                <w:sz w:val="20"/>
                <w:szCs w:val="20"/>
                <w:lang w:val="ro-RO"/>
              </w:rPr>
              <w:t xml:space="preserve"> </w:t>
            </w:r>
            <w:r w:rsidR="004B11EA">
              <w:rPr>
                <w:rFonts w:ascii="Times New Roman" w:hAnsi="Times New Roman"/>
                <w:sz w:val="20"/>
                <w:szCs w:val="20"/>
                <w:lang w:val="ro-RO"/>
              </w:rPr>
              <w:t>ș</w:t>
            </w:r>
            <w:r w:rsidRPr="00FA3177">
              <w:rPr>
                <w:rFonts w:ascii="Times New Roman" w:hAnsi="Times New Roman"/>
                <w:sz w:val="20"/>
                <w:szCs w:val="20"/>
                <w:lang w:val="ro-RO"/>
              </w:rPr>
              <w:t>i profesional</w:t>
            </w:r>
            <w:r w:rsidR="004B11EA">
              <w:rPr>
                <w:rFonts w:ascii="Times New Roman" w:hAnsi="Times New Roman"/>
                <w:sz w:val="20"/>
                <w:szCs w:val="20"/>
                <w:lang w:val="ro-RO"/>
              </w:rPr>
              <w:t>ă</w:t>
            </w:r>
          </w:p>
        </w:tc>
      </w:tr>
    </w:tbl>
    <w:p xmlns:wp14="http://schemas.microsoft.com/office/word/2010/wordml" w:rsidRPr="006C3B3F" w:rsidR="006C3B3F" w:rsidP="006C3B3F" w:rsidRDefault="006C3B3F" w14:paraId="049F31CB" wp14:textId="77777777">
      <w:pPr>
        <w:spacing w:after="0" w:line="240" w:lineRule="auto"/>
        <w:rPr>
          <w:rFonts w:ascii="Times New Roman" w:hAnsi="Times New Roman"/>
          <w:b/>
          <w:lang w:val="ro-RO"/>
        </w:rPr>
      </w:pPr>
    </w:p>
    <w:p xmlns:wp14="http://schemas.microsoft.com/office/word/2010/wordml" w:rsidRPr="006C3B3F" w:rsidR="006C3B3F" w:rsidP="006C3B3F" w:rsidRDefault="006C3B3F" w14:paraId="456B120C" wp14:textId="77777777">
      <w:pPr>
        <w:spacing w:after="0" w:line="240" w:lineRule="auto"/>
        <w:rPr>
          <w:rFonts w:ascii="Times New Roman" w:hAnsi="Times New Roman"/>
          <w:lang w:val="ro-RO"/>
        </w:rPr>
      </w:pPr>
      <w:r w:rsidRPr="006C3B3F">
        <w:rPr>
          <w:rFonts w:ascii="Times New Roman" w:hAnsi="Times New Roman"/>
          <w:b/>
          <w:lang w:val="ro-RO"/>
        </w:rPr>
        <w:t xml:space="preserve">7. Obiectivele disciplinei </w:t>
      </w:r>
      <w:r w:rsidRPr="006C3B3F">
        <w:rPr>
          <w:rFonts w:ascii="Times New Roman" w:hAnsi="Times New Roman"/>
          <w:lang w:val="ro-RO"/>
        </w:rPr>
        <w:t>(</w:t>
      </w:r>
      <w:r w:rsidR="004B11EA">
        <w:rPr>
          <w:rFonts w:ascii="Times New Roman" w:hAnsi="Times New Roman"/>
          <w:lang w:val="ro-RO"/>
        </w:rPr>
        <w:t>conform</w:t>
      </w:r>
      <w:r w:rsidRPr="006C3B3F">
        <w:rPr>
          <w:rFonts w:ascii="Times New Roman" w:hAnsi="Times New Roman"/>
          <w:lang w:val="ro-RO"/>
        </w:rPr>
        <w:t xml:space="preserve"> gril</w:t>
      </w:r>
      <w:r w:rsidR="004B11EA">
        <w:rPr>
          <w:rFonts w:ascii="Times New Roman" w:hAnsi="Times New Roman"/>
          <w:lang w:val="ro-RO"/>
        </w:rPr>
        <w:t>ei</w:t>
      </w:r>
      <w:r w:rsidRPr="006C3B3F">
        <w:rPr>
          <w:rFonts w:ascii="Times New Roman" w:hAnsi="Times New Roman"/>
          <w:lang w:val="ro-RO"/>
        </w:rPr>
        <w:t xml:space="preserve"> </w:t>
      </w:r>
      <w:r w:rsidR="004B11EA">
        <w:rPr>
          <w:rFonts w:ascii="Times New Roman" w:hAnsi="Times New Roman"/>
          <w:lang w:val="ro-RO"/>
        </w:rPr>
        <w:t>de competenţe</w:t>
      </w:r>
      <w:r w:rsidRPr="006C3B3F">
        <w:rPr>
          <w:rFonts w:ascii="Times New Roman" w:hAnsi="Times New Roman"/>
          <w:lang w:val="ro-RO"/>
        </w:rPr>
        <w:t xml:space="preserve"> specifice acumulate)</w:t>
      </w:r>
    </w:p>
    <w:tbl>
      <w:tblPr>
        <w:tblW w:w="10173" w:type="dxa"/>
        <w:tblInd w:w="108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shd w:val="clear" w:color="auto" w:fill="C0C0C0"/>
        <w:tblLook w:val="01E0" w:firstRow="1" w:lastRow="1" w:firstColumn="1" w:lastColumn="1" w:noHBand="0" w:noVBand="0"/>
      </w:tblPr>
      <w:tblGrid>
        <w:gridCol w:w="3227"/>
        <w:gridCol w:w="6946"/>
      </w:tblGrid>
      <w:tr xmlns:wp14="http://schemas.microsoft.com/office/word/2010/wordml" w:rsidRPr="006C3B3F" w:rsidR="005D2361" w:rsidTr="00816FF9" w14:paraId="4F1E8A6B" wp14:textId="77777777">
        <w:tc>
          <w:tcPr>
            <w:tcW w:w="3227" w:type="dxa"/>
            <w:shd w:val="clear" w:color="auto" w:fill="auto"/>
          </w:tcPr>
          <w:p w:rsidRPr="00FA3177" w:rsidR="005D2361" w:rsidP="005D2361" w:rsidRDefault="005D2361" w14:paraId="5BF0E4C4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FA3177">
              <w:rPr>
                <w:rFonts w:ascii="Times New Roman" w:hAnsi="Times New Roman"/>
                <w:sz w:val="20"/>
                <w:szCs w:val="20"/>
                <w:lang w:val="ro-RO"/>
              </w:rPr>
              <w:t>7.1 Obiectivul general al disciplinei</w:t>
            </w:r>
          </w:p>
        </w:tc>
        <w:tc>
          <w:tcPr>
            <w:tcW w:w="6946" w:type="dxa"/>
            <w:shd w:val="clear" w:color="auto" w:fill="auto"/>
          </w:tcPr>
          <w:p w:rsidRPr="00ED1F0B" w:rsidR="005D2361" w:rsidP="005D2361" w:rsidRDefault="00ED1F0B" w14:paraId="0B25F4C7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ED1F0B">
              <w:rPr>
                <w:rFonts w:ascii="Times New Roman" w:hAnsi="Times New Roman"/>
                <w:sz w:val="20"/>
                <w:szCs w:val="20"/>
                <w:lang w:val="ro-RO"/>
              </w:rPr>
              <w:t>Formarea unei imagini globale corecte privind principalele trăsături ale literaturii universale din secolul al 19-lea</w:t>
            </w:r>
          </w:p>
        </w:tc>
      </w:tr>
      <w:tr xmlns:wp14="http://schemas.microsoft.com/office/word/2010/wordml" w:rsidRPr="006C3B3F" w:rsidR="005D2361" w:rsidTr="00816FF9" w14:paraId="5FC5EDFA" wp14:textId="77777777">
        <w:tc>
          <w:tcPr>
            <w:tcW w:w="3227" w:type="dxa"/>
            <w:shd w:val="clear" w:color="auto" w:fill="auto"/>
          </w:tcPr>
          <w:p w:rsidRPr="00FA3177" w:rsidR="005D2361" w:rsidP="005D2361" w:rsidRDefault="005D2361" w14:paraId="70E2C56C" wp14:textId="77777777">
            <w:pPr>
              <w:numPr>
                <w:ilvl w:val="1"/>
                <w:numId w:val="12"/>
              </w:num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FA3177">
              <w:rPr>
                <w:rFonts w:ascii="Times New Roman" w:hAnsi="Times New Roman"/>
                <w:sz w:val="20"/>
                <w:szCs w:val="20"/>
                <w:lang w:val="ro-RO"/>
              </w:rPr>
              <w:t>Obiectivele specifice</w:t>
            </w:r>
          </w:p>
        </w:tc>
        <w:tc>
          <w:tcPr>
            <w:tcW w:w="6946" w:type="dxa"/>
            <w:shd w:val="clear" w:color="auto" w:fill="auto"/>
          </w:tcPr>
          <w:p w:rsidRPr="00ED1F0B" w:rsidR="005D2361" w:rsidP="005D2361" w:rsidRDefault="00ED1F0B" w14:paraId="30D0D141" wp14:textId="77777777">
            <w:pPr>
              <w:widowControl w:val="0"/>
              <w:tabs>
                <w:tab w:val="left" w:pos="64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ED1F0B">
              <w:rPr>
                <w:rFonts w:ascii="Times New Roman" w:hAnsi="Times New Roman"/>
                <w:sz w:val="20"/>
                <w:szCs w:val="20"/>
                <w:lang w:val="ro-RO"/>
              </w:rPr>
              <w:t>Formarea unor deprinderi de interpretare a textelor literaturii universale din secolul al 19-lea în raporturile lor cu recepţia lor ulterioară.</w:t>
            </w:r>
          </w:p>
        </w:tc>
      </w:tr>
    </w:tbl>
    <w:p xmlns:wp14="http://schemas.microsoft.com/office/word/2010/wordml" w:rsidRPr="006C3B3F" w:rsidR="006C3B3F" w:rsidP="006C3B3F" w:rsidRDefault="006C3B3F" w14:paraId="53128261" wp14:textId="77777777">
      <w:pPr>
        <w:spacing w:after="0" w:line="240" w:lineRule="auto"/>
        <w:rPr>
          <w:rFonts w:ascii="Times New Roman" w:hAnsi="Times New Roman"/>
          <w:lang w:val="ro-RO"/>
        </w:rPr>
      </w:pPr>
    </w:p>
    <w:p xmlns:wp14="http://schemas.microsoft.com/office/word/2010/wordml" w:rsidRPr="006C3B3F" w:rsidR="006C3B3F" w:rsidP="006C3B3F" w:rsidRDefault="006C3B3F" w14:paraId="62486C05" wp14:textId="77777777">
      <w:pPr>
        <w:spacing w:after="0" w:line="240" w:lineRule="auto"/>
        <w:rPr>
          <w:rFonts w:ascii="Times New Roman" w:hAnsi="Times New Roman"/>
          <w:b/>
          <w:lang w:val="ro-RO"/>
        </w:rPr>
      </w:pPr>
    </w:p>
    <w:p xmlns:wp14="http://schemas.microsoft.com/office/word/2010/wordml" w:rsidRPr="006C3B3F" w:rsidR="006C3B3F" w:rsidP="006C3B3F" w:rsidRDefault="006C3B3F" w14:paraId="0B8A0E62" wp14:textId="77777777">
      <w:pPr>
        <w:spacing w:after="0" w:line="240" w:lineRule="auto"/>
        <w:rPr>
          <w:rFonts w:ascii="Times New Roman" w:hAnsi="Times New Roman"/>
          <w:b/>
          <w:lang w:val="ro-RO"/>
        </w:rPr>
      </w:pPr>
      <w:r w:rsidRPr="006C3B3F">
        <w:rPr>
          <w:rFonts w:ascii="Times New Roman" w:hAnsi="Times New Roman"/>
          <w:b/>
          <w:lang w:val="ro-RO"/>
        </w:rPr>
        <w:t>8. Conţinuturi</w:t>
      </w:r>
    </w:p>
    <w:tbl>
      <w:tblPr>
        <w:tblW w:w="10173" w:type="dxa"/>
        <w:tblInd w:w="108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1E0" w:firstRow="1" w:lastRow="1" w:firstColumn="1" w:lastColumn="1" w:noHBand="0" w:noVBand="0"/>
      </w:tblPr>
      <w:tblGrid>
        <w:gridCol w:w="4786"/>
        <w:gridCol w:w="2552"/>
        <w:gridCol w:w="2835"/>
      </w:tblGrid>
      <w:tr xmlns:wp14="http://schemas.microsoft.com/office/word/2010/wordml" w:rsidRPr="006C3B3F" w:rsidR="006C3B3F" w:rsidTr="00816FF9" w14:paraId="07047E0C" wp14:textId="77777777">
        <w:tc>
          <w:tcPr>
            <w:tcW w:w="4786" w:type="dxa"/>
            <w:shd w:val="clear" w:color="auto" w:fill="auto"/>
          </w:tcPr>
          <w:p w:rsidRPr="00FA3177" w:rsidR="006C3B3F" w:rsidP="006C3B3F" w:rsidRDefault="006C3B3F" w14:paraId="3E8D0769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FA3177">
              <w:rPr>
                <w:rFonts w:ascii="Times New Roman" w:hAnsi="Times New Roman"/>
                <w:sz w:val="20"/>
                <w:szCs w:val="20"/>
                <w:lang w:val="ro-RO"/>
              </w:rPr>
              <w:t>8.1 Curs</w:t>
            </w:r>
          </w:p>
        </w:tc>
        <w:tc>
          <w:tcPr>
            <w:tcW w:w="2552" w:type="dxa"/>
            <w:shd w:val="clear" w:color="auto" w:fill="auto"/>
          </w:tcPr>
          <w:p w:rsidRPr="00FA3177" w:rsidR="006C3B3F" w:rsidP="006C3B3F" w:rsidRDefault="006C3B3F" w14:paraId="519C637A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FA3177">
              <w:rPr>
                <w:rFonts w:ascii="Times New Roman" w:hAnsi="Times New Roman"/>
                <w:sz w:val="20"/>
                <w:szCs w:val="20"/>
                <w:lang w:val="ro-RO"/>
              </w:rPr>
              <w:t>Metode de predare</w:t>
            </w:r>
          </w:p>
        </w:tc>
        <w:tc>
          <w:tcPr>
            <w:tcW w:w="2835" w:type="dxa"/>
            <w:shd w:val="clear" w:color="auto" w:fill="auto"/>
          </w:tcPr>
          <w:p w:rsidRPr="00FA3177" w:rsidR="006C3B3F" w:rsidP="006C3B3F" w:rsidRDefault="006C3B3F" w14:paraId="3764F01E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FA3177">
              <w:rPr>
                <w:rFonts w:ascii="Times New Roman" w:hAnsi="Times New Roman"/>
                <w:sz w:val="20"/>
                <w:szCs w:val="20"/>
                <w:lang w:val="ro-RO"/>
              </w:rPr>
              <w:t>Observaţii</w:t>
            </w:r>
          </w:p>
        </w:tc>
      </w:tr>
      <w:tr xmlns:wp14="http://schemas.microsoft.com/office/word/2010/wordml" w:rsidRPr="00125746" w:rsidR="006C3B3F" w:rsidTr="00816FF9" w14:paraId="7F80D63D" wp14:textId="77777777">
        <w:tc>
          <w:tcPr>
            <w:tcW w:w="4786" w:type="dxa"/>
            <w:shd w:val="clear" w:color="auto" w:fill="auto"/>
          </w:tcPr>
          <w:p w:rsidRPr="005469F2" w:rsidR="006C3B3F" w:rsidP="005469F2" w:rsidRDefault="00345037" w14:paraId="61144608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>
              <w:rPr>
                <w:lang w:val="ro-RO"/>
              </w:rPr>
              <w:t>1-2. einterpretarea animalului în romantismele europene</w:t>
            </w:r>
          </w:p>
        </w:tc>
        <w:tc>
          <w:tcPr>
            <w:tcW w:w="2552" w:type="dxa"/>
            <w:shd w:val="clear" w:color="auto" w:fill="auto"/>
          </w:tcPr>
          <w:p w:rsidRPr="00693E25" w:rsidR="006C3B3F" w:rsidP="006C3B3F" w:rsidRDefault="00693E25" w14:paraId="7DD25D4B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>
              <w:rPr>
                <w:rFonts w:ascii="Times New Roman" w:hAnsi="Times New Roman"/>
                <w:sz w:val="20"/>
                <w:szCs w:val="20"/>
                <w:lang w:val="ro-RO"/>
              </w:rPr>
              <w:t>prelegere și discuții centrate pe probleme</w:t>
            </w:r>
            <w:r w:rsidR="00125746">
              <w:rPr>
                <w:rFonts w:ascii="Times New Roman" w:hAnsi="Times New Roman"/>
                <w:sz w:val="20"/>
                <w:szCs w:val="20"/>
                <w:lang w:val="ro-RO"/>
              </w:rPr>
              <w:t>, interpretări de texte și fenomene transnaționale</w:t>
            </w:r>
          </w:p>
        </w:tc>
        <w:tc>
          <w:tcPr>
            <w:tcW w:w="2835" w:type="dxa"/>
            <w:shd w:val="clear" w:color="auto" w:fill="auto"/>
          </w:tcPr>
          <w:p w:rsidRPr="00FA3177" w:rsidR="006C3B3F" w:rsidP="006C3B3F" w:rsidRDefault="006C3B3F" w14:paraId="4101652C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</w:p>
        </w:tc>
      </w:tr>
      <w:tr xmlns:wp14="http://schemas.microsoft.com/office/word/2010/wordml" w:rsidRPr="006C3B3F" w:rsidR="006C3B3F" w:rsidTr="00816FF9" w14:paraId="0448C73E" wp14:textId="77777777">
        <w:tc>
          <w:tcPr>
            <w:tcW w:w="4786" w:type="dxa"/>
            <w:shd w:val="clear" w:color="auto" w:fill="auto"/>
          </w:tcPr>
          <w:p w:rsidRPr="005469F2" w:rsidR="006C3B3F" w:rsidP="006C3B3F" w:rsidRDefault="00345037" w14:paraId="59507037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>
              <w:rPr>
                <w:rFonts w:ascii="Times New Roman" w:hAnsi="Times New Roman"/>
                <w:sz w:val="20"/>
                <w:szCs w:val="20"/>
                <w:lang w:val="ro-RO"/>
              </w:rPr>
              <w:t xml:space="preserve">3-5. Figura ”noii femei” în schimburile transnaționale literare </w:t>
            </w:r>
          </w:p>
        </w:tc>
        <w:tc>
          <w:tcPr>
            <w:tcW w:w="2552" w:type="dxa"/>
            <w:shd w:val="clear" w:color="auto" w:fill="auto"/>
          </w:tcPr>
          <w:p w:rsidRPr="00FA3177" w:rsidR="006C3B3F" w:rsidP="006C3B3F" w:rsidRDefault="00693E25" w14:paraId="7BE9720B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>
              <w:rPr>
                <w:rFonts w:ascii="Times New Roman" w:hAnsi="Times New Roman"/>
                <w:sz w:val="20"/>
                <w:szCs w:val="20"/>
                <w:lang w:val="ro-RO"/>
              </w:rPr>
              <w:t>idem</w:t>
            </w:r>
          </w:p>
        </w:tc>
        <w:tc>
          <w:tcPr>
            <w:tcW w:w="2835" w:type="dxa"/>
            <w:shd w:val="clear" w:color="auto" w:fill="auto"/>
          </w:tcPr>
          <w:p w:rsidRPr="00FA3177" w:rsidR="006C3B3F" w:rsidP="006C3B3F" w:rsidRDefault="006C3B3F" w14:paraId="4B99056E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</w:p>
        </w:tc>
      </w:tr>
      <w:tr xmlns:wp14="http://schemas.microsoft.com/office/word/2010/wordml" w:rsidRPr="006C3B3F" w:rsidR="00881FF8" w:rsidTr="00816FF9" w14:paraId="003C4BDC" wp14:textId="77777777">
        <w:tc>
          <w:tcPr>
            <w:tcW w:w="4786" w:type="dxa"/>
            <w:shd w:val="clear" w:color="auto" w:fill="auto"/>
          </w:tcPr>
          <w:p w:rsidRPr="00345037" w:rsidR="00881FF8" w:rsidP="006C3B3F" w:rsidRDefault="00345037" w14:paraId="34D50D07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345037">
              <w:rPr>
                <w:rFonts w:ascii="Times New Roman" w:hAnsi="Times New Roman"/>
                <w:sz w:val="20"/>
                <w:szCs w:val="20"/>
                <w:lang w:val="en-GB"/>
              </w:rPr>
              <w:t xml:space="preserve">6-7. </w:t>
            </w:r>
            <w:proofErr w:type="spellStart"/>
            <w:r w:rsidRPr="00345037">
              <w:rPr>
                <w:rFonts w:ascii="Times New Roman" w:hAnsi="Times New Roman"/>
                <w:sz w:val="20"/>
                <w:szCs w:val="20"/>
                <w:lang w:val="en-GB"/>
              </w:rPr>
              <w:t>Istoria</w:t>
            </w:r>
            <w:proofErr w:type="spellEnd"/>
            <w:r w:rsidRPr="00345037">
              <w:rPr>
                <w:rFonts w:ascii="Times New Roman" w:hAnsi="Times New Roman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345037">
              <w:rPr>
                <w:rFonts w:ascii="Times New Roman" w:hAnsi="Times New Roman"/>
                <w:sz w:val="20"/>
                <w:szCs w:val="20"/>
                <w:lang w:val="en-GB"/>
              </w:rPr>
              <w:t>eseului</w:t>
            </w:r>
            <w:proofErr w:type="spellEnd"/>
            <w:r w:rsidRPr="00345037">
              <w:rPr>
                <w:rFonts w:ascii="Times New Roman" w:hAnsi="Times New Roman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345037">
              <w:rPr>
                <w:rFonts w:ascii="Times New Roman" w:hAnsi="Times New Roman"/>
                <w:sz w:val="20"/>
                <w:szCs w:val="20"/>
                <w:lang w:val="en-GB"/>
              </w:rPr>
              <w:t>literar</w:t>
            </w:r>
            <w:proofErr w:type="spellEnd"/>
            <w:r w:rsidRPr="00345037">
              <w:rPr>
                <w:rFonts w:ascii="Times New Roman" w:hAnsi="Times New Roman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345037">
              <w:rPr>
                <w:rFonts w:ascii="Times New Roman" w:hAnsi="Times New Roman"/>
                <w:sz w:val="20"/>
                <w:szCs w:val="20"/>
                <w:lang w:val="en-GB"/>
              </w:rPr>
              <w:t>în</w:t>
            </w:r>
            <w:proofErr w:type="spellEnd"/>
            <w:r w:rsidRPr="00345037">
              <w:rPr>
                <w:rFonts w:ascii="Times New Roman" w:hAnsi="Times New Roman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345037">
              <w:rPr>
                <w:rFonts w:ascii="Times New Roman" w:hAnsi="Times New Roman"/>
                <w:sz w:val="20"/>
                <w:szCs w:val="20"/>
                <w:lang w:val="en-GB"/>
              </w:rPr>
              <w:t>literaturile</w:t>
            </w:r>
            <w:proofErr w:type="spellEnd"/>
            <w:r w:rsidRPr="00345037">
              <w:rPr>
                <w:rFonts w:ascii="Times New Roman" w:hAnsi="Times New Roman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345037">
              <w:rPr>
                <w:rFonts w:ascii="Times New Roman" w:hAnsi="Times New Roman"/>
                <w:sz w:val="20"/>
                <w:szCs w:val="20"/>
                <w:lang w:val="en-GB"/>
              </w:rPr>
              <w:t>romantice</w:t>
            </w:r>
            <w:proofErr w:type="spellEnd"/>
            <w:r w:rsidRPr="00345037">
              <w:rPr>
                <w:rFonts w:ascii="Times New Roman" w:hAnsi="Times New Roman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345037">
              <w:rPr>
                <w:rFonts w:ascii="Times New Roman" w:hAnsi="Times New Roman"/>
                <w:sz w:val="20"/>
                <w:szCs w:val="20"/>
                <w:lang w:val="en-GB"/>
              </w:rPr>
              <w:t>europe</w:t>
            </w:r>
            <w:r>
              <w:rPr>
                <w:rFonts w:ascii="Times New Roman" w:hAnsi="Times New Roman"/>
                <w:sz w:val="20"/>
                <w:szCs w:val="20"/>
                <w:lang w:val="en-GB"/>
              </w:rPr>
              <w:t>ne</w:t>
            </w:r>
            <w:proofErr w:type="spellEnd"/>
          </w:p>
        </w:tc>
        <w:tc>
          <w:tcPr>
            <w:tcW w:w="2552" w:type="dxa"/>
            <w:shd w:val="clear" w:color="auto" w:fill="auto"/>
          </w:tcPr>
          <w:p w:rsidRPr="00FA3177" w:rsidR="00881FF8" w:rsidP="006C3B3F" w:rsidRDefault="00693E25" w14:paraId="5FF48BAF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>
              <w:rPr>
                <w:rFonts w:ascii="Times New Roman" w:hAnsi="Times New Roman"/>
                <w:sz w:val="20"/>
                <w:szCs w:val="20"/>
                <w:lang w:val="ro-RO"/>
              </w:rPr>
              <w:t>idem</w:t>
            </w:r>
          </w:p>
        </w:tc>
        <w:tc>
          <w:tcPr>
            <w:tcW w:w="2835" w:type="dxa"/>
            <w:shd w:val="clear" w:color="auto" w:fill="auto"/>
          </w:tcPr>
          <w:p w:rsidRPr="00FA3177" w:rsidR="00881FF8" w:rsidP="006C3B3F" w:rsidRDefault="00881FF8" w14:paraId="1299C43A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</w:p>
        </w:tc>
      </w:tr>
      <w:tr xmlns:wp14="http://schemas.microsoft.com/office/word/2010/wordml" w:rsidRPr="006C3B3F" w:rsidR="00881FF8" w:rsidTr="00816FF9" w14:paraId="70CAE356" wp14:textId="77777777">
        <w:tc>
          <w:tcPr>
            <w:tcW w:w="4786" w:type="dxa"/>
            <w:shd w:val="clear" w:color="auto" w:fill="auto"/>
          </w:tcPr>
          <w:p w:rsidRPr="00C21A49" w:rsidR="00881FF8" w:rsidP="006C3B3F" w:rsidRDefault="00C21A49" w14:paraId="37AC636A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C21A49">
              <w:rPr>
                <w:rFonts w:ascii="Times New Roman" w:hAnsi="Times New Roman"/>
                <w:sz w:val="20"/>
                <w:szCs w:val="20"/>
                <w:lang w:val="en-GB"/>
              </w:rPr>
              <w:t xml:space="preserve">8. </w:t>
            </w:r>
            <w:proofErr w:type="spellStart"/>
            <w:r w:rsidRPr="00C21A49">
              <w:rPr>
                <w:rFonts w:ascii="Times New Roman" w:hAnsi="Times New Roman"/>
                <w:sz w:val="20"/>
                <w:szCs w:val="20"/>
                <w:lang w:val="en-GB"/>
              </w:rPr>
              <w:t>Concepte</w:t>
            </w:r>
            <w:proofErr w:type="spellEnd"/>
            <w:r w:rsidRPr="00C21A49">
              <w:rPr>
                <w:rFonts w:ascii="Times New Roman" w:hAnsi="Times New Roman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C21A49">
              <w:rPr>
                <w:rFonts w:ascii="Times New Roman" w:hAnsi="Times New Roman"/>
                <w:sz w:val="20"/>
                <w:szCs w:val="20"/>
                <w:lang w:val="en-GB"/>
              </w:rPr>
              <w:t>economice</w:t>
            </w:r>
            <w:proofErr w:type="spellEnd"/>
            <w:r w:rsidRPr="00C21A49">
              <w:rPr>
                <w:rFonts w:ascii="Times New Roman" w:hAnsi="Times New Roman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C21A49">
              <w:rPr>
                <w:rFonts w:ascii="Times New Roman" w:hAnsi="Times New Roman"/>
                <w:sz w:val="20"/>
                <w:szCs w:val="20"/>
                <w:lang w:val="en-GB"/>
              </w:rPr>
              <w:t>moderne</w:t>
            </w:r>
            <w:proofErr w:type="spellEnd"/>
            <w:r w:rsidRPr="00C21A49">
              <w:rPr>
                <w:rFonts w:ascii="Times New Roman" w:hAnsi="Times New Roman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C21A49">
              <w:rPr>
                <w:rFonts w:ascii="Times New Roman" w:hAnsi="Times New Roman"/>
                <w:sz w:val="20"/>
                <w:szCs w:val="20"/>
                <w:lang w:val="en-GB"/>
              </w:rPr>
              <w:t>și</w:t>
            </w:r>
            <w:proofErr w:type="spellEnd"/>
            <w:r w:rsidRPr="00C21A49">
              <w:rPr>
                <w:rFonts w:ascii="Times New Roman" w:hAnsi="Times New Roman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C21A49">
              <w:rPr>
                <w:rFonts w:ascii="Times New Roman" w:hAnsi="Times New Roman"/>
                <w:sz w:val="20"/>
                <w:szCs w:val="20"/>
                <w:lang w:val="en-GB"/>
              </w:rPr>
              <w:t>nașterea</w:t>
            </w:r>
            <w:proofErr w:type="spellEnd"/>
            <w:r w:rsidRPr="00C21A49">
              <w:rPr>
                <w:rFonts w:ascii="Times New Roman" w:hAnsi="Times New Roman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C21A49">
              <w:rPr>
                <w:rFonts w:ascii="Times New Roman" w:hAnsi="Times New Roman"/>
                <w:sz w:val="20"/>
                <w:szCs w:val="20"/>
                <w:lang w:val="en-GB"/>
              </w:rPr>
              <w:t>a</w:t>
            </w:r>
            <w:r>
              <w:rPr>
                <w:rFonts w:ascii="Times New Roman" w:hAnsi="Times New Roman"/>
                <w:sz w:val="20"/>
                <w:szCs w:val="20"/>
                <w:lang w:val="en-GB"/>
              </w:rPr>
              <w:t>nticapitalismului</w:t>
            </w:r>
            <w:proofErr w:type="spellEnd"/>
            <w:r>
              <w:rPr>
                <w:rFonts w:ascii="Times New Roman" w:hAnsi="Times New Roman"/>
                <w:sz w:val="20"/>
                <w:szCs w:val="20"/>
                <w:lang w:val="en-GB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0"/>
                <w:szCs w:val="20"/>
                <w:lang w:val="en-GB"/>
              </w:rPr>
              <w:t>literar</w:t>
            </w:r>
            <w:proofErr w:type="spellEnd"/>
            <w:r>
              <w:rPr>
                <w:rFonts w:ascii="Times New Roman" w:hAnsi="Times New Roman"/>
                <w:sz w:val="20"/>
                <w:szCs w:val="20"/>
                <w:lang w:val="en-GB"/>
              </w:rPr>
              <w:t xml:space="preserve"> modern </w:t>
            </w:r>
            <w:proofErr w:type="spellStart"/>
            <w:r>
              <w:rPr>
                <w:rFonts w:ascii="Times New Roman" w:hAnsi="Times New Roman"/>
                <w:sz w:val="20"/>
                <w:szCs w:val="20"/>
                <w:lang w:val="en-GB"/>
              </w:rPr>
              <w:t>în</w:t>
            </w:r>
            <w:proofErr w:type="spellEnd"/>
            <w:r>
              <w:rPr>
                <w:rFonts w:ascii="Times New Roman" w:hAnsi="Times New Roman"/>
                <w:sz w:val="20"/>
                <w:szCs w:val="20"/>
                <w:lang w:val="en-GB"/>
              </w:rPr>
              <w:t xml:space="preserve"> literature </w:t>
            </w:r>
            <w:proofErr w:type="spellStart"/>
            <w:r>
              <w:rPr>
                <w:rFonts w:ascii="Times New Roman" w:hAnsi="Times New Roman"/>
                <w:sz w:val="20"/>
                <w:szCs w:val="20"/>
                <w:lang w:val="en-GB"/>
              </w:rPr>
              <w:t>globală</w:t>
            </w:r>
            <w:proofErr w:type="spellEnd"/>
            <w:r>
              <w:rPr>
                <w:rFonts w:ascii="Times New Roman" w:hAnsi="Times New Roman"/>
                <w:sz w:val="20"/>
                <w:szCs w:val="20"/>
                <w:lang w:val="en-GB"/>
              </w:rPr>
              <w:t xml:space="preserve"> din </w:t>
            </w:r>
            <w:proofErr w:type="spellStart"/>
            <w:r>
              <w:rPr>
                <w:rFonts w:ascii="Times New Roman" w:hAnsi="Times New Roman"/>
                <w:sz w:val="20"/>
                <w:szCs w:val="20"/>
                <w:lang w:val="en-GB"/>
              </w:rPr>
              <w:t>secolul</w:t>
            </w:r>
            <w:proofErr w:type="spellEnd"/>
            <w:r>
              <w:rPr>
                <w:rFonts w:ascii="Times New Roman" w:hAnsi="Times New Roman"/>
                <w:sz w:val="20"/>
                <w:szCs w:val="20"/>
                <w:lang w:val="en-GB"/>
              </w:rPr>
              <w:t xml:space="preserve"> al  19-lea</w:t>
            </w:r>
          </w:p>
        </w:tc>
        <w:tc>
          <w:tcPr>
            <w:tcW w:w="2552" w:type="dxa"/>
            <w:shd w:val="clear" w:color="auto" w:fill="auto"/>
          </w:tcPr>
          <w:p w:rsidRPr="00FA3177" w:rsidR="00881FF8" w:rsidP="006C3B3F" w:rsidRDefault="00693E25" w14:paraId="21D2BAA4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>
              <w:rPr>
                <w:rFonts w:ascii="Times New Roman" w:hAnsi="Times New Roman"/>
                <w:sz w:val="20"/>
                <w:szCs w:val="20"/>
                <w:lang w:val="ro-RO"/>
              </w:rPr>
              <w:t>idem</w:t>
            </w:r>
          </w:p>
        </w:tc>
        <w:tc>
          <w:tcPr>
            <w:tcW w:w="2835" w:type="dxa"/>
            <w:shd w:val="clear" w:color="auto" w:fill="auto"/>
          </w:tcPr>
          <w:p w:rsidRPr="00FA3177" w:rsidR="00881FF8" w:rsidP="006C3B3F" w:rsidRDefault="00881FF8" w14:paraId="4DDBEF00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</w:p>
        </w:tc>
      </w:tr>
      <w:tr xmlns:wp14="http://schemas.microsoft.com/office/word/2010/wordml" w:rsidRPr="006C3B3F" w:rsidR="00881FF8" w:rsidTr="00816FF9" w14:paraId="18F38F35" wp14:textId="77777777">
        <w:tc>
          <w:tcPr>
            <w:tcW w:w="4786" w:type="dxa"/>
            <w:shd w:val="clear" w:color="auto" w:fill="auto"/>
          </w:tcPr>
          <w:p w:rsidRPr="00C21A49" w:rsidR="00881FF8" w:rsidP="006C3B3F" w:rsidRDefault="00C21A49" w14:paraId="1E0A9388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nl-NL"/>
              </w:rPr>
            </w:pPr>
            <w:r w:rsidRPr="00C21A49">
              <w:rPr>
                <w:rFonts w:ascii="Times New Roman" w:hAnsi="Times New Roman"/>
                <w:sz w:val="20"/>
                <w:szCs w:val="20"/>
                <w:lang w:val="nl-NL"/>
              </w:rPr>
              <w:t>9. Orientalismul literar în secolul al</w:t>
            </w:r>
            <w:r>
              <w:rPr>
                <w:rFonts w:ascii="Times New Roman" w:hAnsi="Times New Roman"/>
                <w:sz w:val="20"/>
                <w:szCs w:val="20"/>
                <w:lang w:val="nl-NL"/>
              </w:rPr>
              <w:t xml:space="preserve"> 19-lea</w:t>
            </w:r>
          </w:p>
        </w:tc>
        <w:tc>
          <w:tcPr>
            <w:tcW w:w="2552" w:type="dxa"/>
            <w:shd w:val="clear" w:color="auto" w:fill="auto"/>
          </w:tcPr>
          <w:p w:rsidRPr="00FA3177" w:rsidR="00881FF8" w:rsidP="006C3B3F" w:rsidRDefault="00693E25" w14:paraId="2D811B41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>
              <w:rPr>
                <w:rFonts w:ascii="Times New Roman" w:hAnsi="Times New Roman"/>
                <w:sz w:val="20"/>
                <w:szCs w:val="20"/>
                <w:lang w:val="ro-RO"/>
              </w:rPr>
              <w:t>idem</w:t>
            </w:r>
          </w:p>
        </w:tc>
        <w:tc>
          <w:tcPr>
            <w:tcW w:w="2835" w:type="dxa"/>
            <w:shd w:val="clear" w:color="auto" w:fill="auto"/>
          </w:tcPr>
          <w:p w:rsidRPr="00FA3177" w:rsidR="00881FF8" w:rsidP="006C3B3F" w:rsidRDefault="00881FF8" w14:paraId="3461D779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</w:p>
        </w:tc>
      </w:tr>
      <w:tr xmlns:wp14="http://schemas.microsoft.com/office/word/2010/wordml" w:rsidRPr="006C3B3F" w:rsidR="00881FF8" w:rsidTr="00816FF9" w14:paraId="4D98835A" wp14:textId="77777777">
        <w:tc>
          <w:tcPr>
            <w:tcW w:w="4786" w:type="dxa"/>
            <w:shd w:val="clear" w:color="auto" w:fill="auto"/>
          </w:tcPr>
          <w:p w:rsidRPr="005469F2" w:rsidR="00881FF8" w:rsidP="006C3B3F" w:rsidRDefault="00B67F91" w14:paraId="48F83117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>
              <w:rPr>
                <w:rFonts w:ascii="Times New Roman" w:hAnsi="Times New Roman"/>
                <w:sz w:val="20"/>
                <w:szCs w:val="20"/>
                <w:lang w:val="ro-RO"/>
              </w:rPr>
              <w:t>10-11. Miturile individualismului de la Don Juan până la dandy și boem</w:t>
            </w:r>
          </w:p>
        </w:tc>
        <w:tc>
          <w:tcPr>
            <w:tcW w:w="2552" w:type="dxa"/>
            <w:shd w:val="clear" w:color="auto" w:fill="auto"/>
          </w:tcPr>
          <w:p w:rsidRPr="00FA3177" w:rsidR="00881FF8" w:rsidP="006C3B3F" w:rsidRDefault="00693E25" w14:paraId="23655469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>
              <w:rPr>
                <w:rFonts w:ascii="Times New Roman" w:hAnsi="Times New Roman"/>
                <w:sz w:val="20"/>
                <w:szCs w:val="20"/>
                <w:lang w:val="ro-RO"/>
              </w:rPr>
              <w:t>idem</w:t>
            </w:r>
          </w:p>
        </w:tc>
        <w:tc>
          <w:tcPr>
            <w:tcW w:w="2835" w:type="dxa"/>
            <w:shd w:val="clear" w:color="auto" w:fill="auto"/>
          </w:tcPr>
          <w:p w:rsidRPr="00FA3177" w:rsidR="00881FF8" w:rsidP="006C3B3F" w:rsidRDefault="00881FF8" w14:paraId="3CF2D8B6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</w:p>
        </w:tc>
      </w:tr>
      <w:tr xmlns:wp14="http://schemas.microsoft.com/office/word/2010/wordml" w:rsidRPr="006C3B3F" w:rsidR="00881FF8" w:rsidTr="00816FF9" w14:paraId="0A39A64C" wp14:textId="77777777">
        <w:tc>
          <w:tcPr>
            <w:tcW w:w="4786" w:type="dxa"/>
            <w:shd w:val="clear" w:color="auto" w:fill="auto"/>
          </w:tcPr>
          <w:p w:rsidRPr="005469F2" w:rsidR="00881FF8" w:rsidP="006C3B3F" w:rsidRDefault="00B67F91" w14:paraId="4CC91192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>
              <w:rPr>
                <w:rFonts w:ascii="Times New Roman" w:hAnsi="Times New Roman"/>
                <w:sz w:val="20"/>
                <w:szCs w:val="20"/>
                <w:lang w:val="ro-RO"/>
              </w:rPr>
              <w:t>12. Experiența urbană în literatura universală a secolului al 19-lea</w:t>
            </w:r>
          </w:p>
        </w:tc>
        <w:tc>
          <w:tcPr>
            <w:tcW w:w="2552" w:type="dxa"/>
            <w:shd w:val="clear" w:color="auto" w:fill="auto"/>
          </w:tcPr>
          <w:p w:rsidRPr="00FA3177" w:rsidR="00881FF8" w:rsidP="006C3B3F" w:rsidRDefault="00693E25" w14:paraId="713E842B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>
              <w:rPr>
                <w:rFonts w:ascii="Times New Roman" w:hAnsi="Times New Roman"/>
                <w:sz w:val="20"/>
                <w:szCs w:val="20"/>
                <w:lang w:val="ro-RO"/>
              </w:rPr>
              <w:t>idem</w:t>
            </w:r>
          </w:p>
        </w:tc>
        <w:tc>
          <w:tcPr>
            <w:tcW w:w="2835" w:type="dxa"/>
            <w:shd w:val="clear" w:color="auto" w:fill="auto"/>
          </w:tcPr>
          <w:p w:rsidRPr="00FA3177" w:rsidR="00881FF8" w:rsidP="006C3B3F" w:rsidRDefault="00881FF8" w14:paraId="0FB78278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</w:p>
        </w:tc>
      </w:tr>
      <w:tr xmlns:wp14="http://schemas.microsoft.com/office/word/2010/wordml" w:rsidRPr="00881FF8" w:rsidR="006C3B3F" w:rsidTr="00816FF9" w14:paraId="7A6D868F" wp14:textId="77777777">
        <w:tc>
          <w:tcPr>
            <w:tcW w:w="4786" w:type="dxa"/>
            <w:shd w:val="clear" w:color="auto" w:fill="auto"/>
          </w:tcPr>
          <w:p w:rsidRPr="00564C35" w:rsidR="006C3B3F" w:rsidP="006C3B3F" w:rsidRDefault="000B1E25" w14:paraId="71A63F5F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564C35">
              <w:rPr>
                <w:rFonts w:ascii="Times New Roman" w:hAnsi="Times New Roman"/>
                <w:sz w:val="20"/>
                <w:szCs w:val="20"/>
                <w:lang w:val="ro-RO"/>
              </w:rPr>
              <w:t xml:space="preserve">13. </w:t>
            </w:r>
            <w:r w:rsidRPr="00564C35" w:rsidR="00564C35">
              <w:rPr>
                <w:rFonts w:ascii="Times New Roman" w:hAnsi="Times New Roman"/>
                <w:sz w:val="20"/>
                <w:szCs w:val="20"/>
                <w:lang w:val="ro-RO"/>
              </w:rPr>
              <w:t>Artistul și arta în viziunea literaturii sfârșitului de secol</w:t>
            </w:r>
          </w:p>
        </w:tc>
        <w:tc>
          <w:tcPr>
            <w:tcW w:w="2552" w:type="dxa"/>
            <w:shd w:val="clear" w:color="auto" w:fill="auto"/>
          </w:tcPr>
          <w:p w:rsidRPr="00FA3177" w:rsidR="006C3B3F" w:rsidP="006C3B3F" w:rsidRDefault="00693E25" w14:paraId="1C02CB3E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>
              <w:rPr>
                <w:rFonts w:ascii="Times New Roman" w:hAnsi="Times New Roman"/>
                <w:sz w:val="20"/>
                <w:szCs w:val="20"/>
                <w:lang w:val="ro-RO"/>
              </w:rPr>
              <w:t>idem</w:t>
            </w:r>
          </w:p>
        </w:tc>
        <w:tc>
          <w:tcPr>
            <w:tcW w:w="2835" w:type="dxa"/>
            <w:shd w:val="clear" w:color="auto" w:fill="auto"/>
          </w:tcPr>
          <w:p w:rsidRPr="00FA3177" w:rsidR="006C3B3F" w:rsidP="006C3B3F" w:rsidRDefault="006C3B3F" w14:paraId="1FC39945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</w:p>
        </w:tc>
      </w:tr>
      <w:tr xmlns:wp14="http://schemas.microsoft.com/office/word/2010/wordml" w:rsidRPr="005469F2" w:rsidR="006C3B3F" w:rsidTr="00816FF9" w14:paraId="61891218" wp14:textId="77777777">
        <w:tc>
          <w:tcPr>
            <w:tcW w:w="4786" w:type="dxa"/>
            <w:shd w:val="clear" w:color="auto" w:fill="auto"/>
          </w:tcPr>
          <w:p w:rsidRPr="00564C35" w:rsidR="006C3B3F" w:rsidP="006C3B3F" w:rsidRDefault="00564C35" w14:paraId="45C00C44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564C35">
              <w:rPr>
                <w:rFonts w:ascii="Times New Roman" w:hAnsi="Times New Roman"/>
                <w:sz w:val="20"/>
                <w:szCs w:val="20"/>
                <w:lang w:val="ro-RO"/>
              </w:rPr>
              <w:t>14. Modernismele literare timpurii în literatura universală a secolului al 19-lea</w:t>
            </w:r>
          </w:p>
        </w:tc>
        <w:tc>
          <w:tcPr>
            <w:tcW w:w="2552" w:type="dxa"/>
            <w:shd w:val="clear" w:color="auto" w:fill="auto"/>
          </w:tcPr>
          <w:p w:rsidRPr="00FA3177" w:rsidR="006C3B3F" w:rsidP="006C3B3F" w:rsidRDefault="00693E25" w14:paraId="3F13FF16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>
              <w:rPr>
                <w:rFonts w:ascii="Times New Roman" w:hAnsi="Times New Roman"/>
                <w:sz w:val="20"/>
                <w:szCs w:val="20"/>
                <w:lang w:val="ro-RO"/>
              </w:rPr>
              <w:t>idem</w:t>
            </w:r>
          </w:p>
        </w:tc>
        <w:tc>
          <w:tcPr>
            <w:tcW w:w="2835" w:type="dxa"/>
            <w:shd w:val="clear" w:color="auto" w:fill="auto"/>
          </w:tcPr>
          <w:p w:rsidRPr="00FA3177" w:rsidR="006C3B3F" w:rsidP="006C3B3F" w:rsidRDefault="006C3B3F" w14:paraId="0562CB0E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</w:p>
        </w:tc>
      </w:tr>
      <w:tr xmlns:wp14="http://schemas.microsoft.com/office/word/2010/wordml" w:rsidRPr="006C3B3F" w:rsidR="00881FF8" w:rsidTr="00816FF9" w14:paraId="0328DAD8" wp14:textId="77777777">
        <w:tc>
          <w:tcPr>
            <w:tcW w:w="4786" w:type="dxa"/>
            <w:shd w:val="clear" w:color="auto" w:fill="auto"/>
          </w:tcPr>
          <w:p w:rsidRPr="00220D5C" w:rsidR="00881FF8" w:rsidP="00881FF8" w:rsidRDefault="00881FF8" w14:paraId="518BACC2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220D5C">
              <w:rPr>
                <w:rFonts w:ascii="Times New Roman" w:hAnsi="Times New Roman"/>
                <w:sz w:val="20"/>
                <w:szCs w:val="20"/>
                <w:lang w:val="ro-RO"/>
              </w:rPr>
              <w:t>8.2 Seminar</w:t>
            </w:r>
          </w:p>
        </w:tc>
        <w:tc>
          <w:tcPr>
            <w:tcW w:w="2552" w:type="dxa"/>
            <w:shd w:val="clear" w:color="auto" w:fill="auto"/>
          </w:tcPr>
          <w:p w:rsidRPr="00220D5C" w:rsidR="00881FF8" w:rsidP="00881FF8" w:rsidRDefault="00881FF8" w14:paraId="34CE0A41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</w:p>
        </w:tc>
        <w:tc>
          <w:tcPr>
            <w:tcW w:w="2835" w:type="dxa"/>
            <w:shd w:val="clear" w:color="auto" w:fill="auto"/>
          </w:tcPr>
          <w:p w:rsidRPr="00FA3177" w:rsidR="00881FF8" w:rsidP="00881FF8" w:rsidRDefault="00881FF8" w14:paraId="1E329019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FA3177">
              <w:rPr>
                <w:rFonts w:ascii="Times New Roman" w:hAnsi="Times New Roman"/>
                <w:sz w:val="20"/>
                <w:szCs w:val="20"/>
                <w:lang w:val="ro-RO"/>
              </w:rPr>
              <w:t>Observaţii</w:t>
            </w:r>
          </w:p>
        </w:tc>
      </w:tr>
      <w:tr xmlns:wp14="http://schemas.microsoft.com/office/word/2010/wordml" w:rsidRPr="00FA3177" w:rsidR="00C27BB7" w:rsidTr="00BE679B" w14:paraId="372AB61E" wp14:textId="77777777">
        <w:tc>
          <w:tcPr>
            <w:tcW w:w="4786" w:type="dxa"/>
            <w:shd w:val="clear" w:color="auto" w:fill="auto"/>
          </w:tcPr>
          <w:p w:rsidRPr="00220D5C" w:rsidR="00C27BB7" w:rsidP="00BE679B" w:rsidRDefault="00F2344D" w14:paraId="067AA0ED" wp14:textId="77777777">
            <w:pPr>
              <w:pStyle w:val="NormalWeb"/>
              <w:spacing w:before="0" w:after="0"/>
              <w:rPr>
                <w:sz w:val="20"/>
                <w:szCs w:val="20"/>
                <w:lang w:val="ro-RO"/>
              </w:rPr>
            </w:pPr>
            <w:r w:rsidRPr="00220D5C">
              <w:rPr>
                <w:sz w:val="20"/>
                <w:szCs w:val="20"/>
                <w:lang w:val="ro-RO"/>
              </w:rPr>
              <w:t>1-2</w:t>
            </w:r>
            <w:r w:rsidRPr="00220D5C" w:rsidR="00C27BB7">
              <w:rPr>
                <w:sz w:val="20"/>
                <w:szCs w:val="20"/>
                <w:lang w:val="ro-RO"/>
              </w:rPr>
              <w:t xml:space="preserve">. </w:t>
            </w:r>
            <w:r w:rsidRPr="00220D5C">
              <w:rPr>
                <w:sz w:val="20"/>
                <w:szCs w:val="20"/>
                <w:lang w:val="ro-RO"/>
              </w:rPr>
              <w:t>I</w:t>
            </w:r>
            <w:proofErr w:type="spellStart"/>
            <w:r w:rsidRPr="00220D5C">
              <w:rPr>
                <w:sz w:val="20"/>
                <w:szCs w:val="20"/>
              </w:rPr>
              <w:t>ntroducere</w:t>
            </w:r>
            <w:proofErr w:type="spellEnd"/>
            <w:r w:rsidRPr="00220D5C">
              <w:rPr>
                <w:sz w:val="20"/>
                <w:szCs w:val="20"/>
              </w:rPr>
              <w:t xml:space="preserve">. </w:t>
            </w:r>
            <w:proofErr w:type="spellStart"/>
            <w:r w:rsidRPr="00220D5C">
              <w:rPr>
                <w:sz w:val="20"/>
                <w:szCs w:val="20"/>
              </w:rPr>
              <w:t>Obsesia</w:t>
            </w:r>
            <w:proofErr w:type="spellEnd"/>
            <w:r w:rsidRPr="00220D5C">
              <w:rPr>
                <w:sz w:val="20"/>
                <w:szCs w:val="20"/>
              </w:rPr>
              <w:t xml:space="preserve"> </w:t>
            </w:r>
            <w:r w:rsidRPr="00220D5C">
              <w:rPr>
                <w:sz w:val="20"/>
                <w:szCs w:val="20"/>
                <w:lang w:val="ro-RO"/>
              </w:rPr>
              <w:t>pentru</w:t>
            </w:r>
            <w:r w:rsidRPr="00220D5C">
              <w:rPr>
                <w:sz w:val="20"/>
                <w:szCs w:val="20"/>
              </w:rPr>
              <w:t xml:space="preserve"> bani</w:t>
            </w:r>
            <w:r w:rsidRPr="00220D5C">
              <w:rPr>
                <w:sz w:val="20"/>
                <w:szCs w:val="20"/>
                <w:lang w:val="ro-RO"/>
              </w:rPr>
              <w:t xml:space="preserve"> și fobia capitalismului. </w:t>
            </w:r>
            <w:proofErr w:type="spellStart"/>
            <w:r w:rsidRPr="00220D5C">
              <w:rPr>
                <w:sz w:val="20"/>
                <w:szCs w:val="20"/>
              </w:rPr>
              <w:t>Chamisso</w:t>
            </w:r>
            <w:proofErr w:type="spellEnd"/>
            <w:r w:rsidRPr="00220D5C">
              <w:rPr>
                <w:sz w:val="20"/>
                <w:szCs w:val="20"/>
              </w:rPr>
              <w:t>: Peter Schlemihl</w:t>
            </w:r>
          </w:p>
        </w:tc>
        <w:tc>
          <w:tcPr>
            <w:tcW w:w="2552" w:type="dxa"/>
            <w:shd w:val="clear" w:color="auto" w:fill="auto"/>
          </w:tcPr>
          <w:p w:rsidRPr="00220D5C" w:rsidR="00C27BB7" w:rsidP="00BE679B" w:rsidRDefault="00F2344D" w14:paraId="2794E607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220D5C">
              <w:rPr>
                <w:rFonts w:ascii="Times New Roman" w:hAnsi="Times New Roman"/>
                <w:sz w:val="20"/>
                <w:szCs w:val="20"/>
                <w:lang w:val="ro-RO"/>
              </w:rPr>
              <w:t>interpretări de texte, dezbateri</w:t>
            </w:r>
          </w:p>
        </w:tc>
        <w:tc>
          <w:tcPr>
            <w:tcW w:w="2835" w:type="dxa"/>
            <w:shd w:val="clear" w:color="auto" w:fill="auto"/>
          </w:tcPr>
          <w:p w:rsidRPr="00FA3177" w:rsidR="00C27BB7" w:rsidP="00BE679B" w:rsidRDefault="00C27BB7" w14:paraId="62EBF3C5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</w:p>
        </w:tc>
      </w:tr>
      <w:tr xmlns:wp14="http://schemas.microsoft.com/office/word/2010/wordml" w:rsidRPr="00FA3177" w:rsidR="00C27BB7" w:rsidTr="00BE679B" w14:paraId="490074A7" wp14:textId="77777777">
        <w:tc>
          <w:tcPr>
            <w:tcW w:w="4786" w:type="dxa"/>
            <w:shd w:val="clear" w:color="auto" w:fill="auto"/>
          </w:tcPr>
          <w:p w:rsidRPr="00220D5C" w:rsidR="00C27BB7" w:rsidP="00BE679B" w:rsidRDefault="00C27BB7" w14:paraId="6FE441DD" wp14:textId="77777777">
            <w:pPr>
              <w:pStyle w:val="NormalWeb"/>
              <w:spacing w:before="0" w:after="0"/>
              <w:rPr>
                <w:sz w:val="20"/>
                <w:szCs w:val="20"/>
                <w:lang w:val="ro-RO"/>
              </w:rPr>
            </w:pPr>
            <w:r w:rsidRPr="00220D5C">
              <w:rPr>
                <w:sz w:val="20"/>
                <w:szCs w:val="20"/>
                <w:lang w:val="ro-RO"/>
              </w:rPr>
              <w:t>3</w:t>
            </w:r>
            <w:r w:rsidRPr="00220D5C" w:rsidR="00AD5DE8">
              <w:rPr>
                <w:sz w:val="20"/>
                <w:szCs w:val="20"/>
                <w:lang w:val="ro-RO"/>
              </w:rPr>
              <w:t>-4</w:t>
            </w:r>
            <w:r w:rsidRPr="00220D5C">
              <w:rPr>
                <w:sz w:val="20"/>
                <w:szCs w:val="20"/>
                <w:lang w:val="ro-RO"/>
              </w:rPr>
              <w:t xml:space="preserve">. </w:t>
            </w:r>
            <w:r w:rsidRPr="00220D5C" w:rsidR="00F2344D">
              <w:rPr>
                <w:sz w:val="20"/>
                <w:szCs w:val="20"/>
                <w:lang w:val="ro-RO"/>
              </w:rPr>
              <w:t>Balzac și nașterea capitalismului. Honoré de Balzac: Moș Goriot</w:t>
            </w:r>
          </w:p>
        </w:tc>
        <w:tc>
          <w:tcPr>
            <w:tcW w:w="2552" w:type="dxa"/>
            <w:shd w:val="clear" w:color="auto" w:fill="auto"/>
          </w:tcPr>
          <w:p w:rsidRPr="00220D5C" w:rsidR="00C27BB7" w:rsidP="00BE679B" w:rsidRDefault="00C27BB7" w14:paraId="32CA3A27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220D5C">
              <w:rPr>
                <w:rFonts w:ascii="Times New Roman" w:hAnsi="Times New Roman"/>
                <w:sz w:val="20"/>
                <w:szCs w:val="20"/>
                <w:lang w:val="ro-RO"/>
              </w:rPr>
              <w:t>idem</w:t>
            </w:r>
          </w:p>
        </w:tc>
        <w:tc>
          <w:tcPr>
            <w:tcW w:w="2835" w:type="dxa"/>
            <w:shd w:val="clear" w:color="auto" w:fill="auto"/>
          </w:tcPr>
          <w:p w:rsidRPr="00FA3177" w:rsidR="00C27BB7" w:rsidP="00BE679B" w:rsidRDefault="00C27BB7" w14:paraId="6D98A12B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</w:p>
        </w:tc>
      </w:tr>
      <w:tr xmlns:wp14="http://schemas.microsoft.com/office/word/2010/wordml" w:rsidRPr="00FA3177" w:rsidR="00C27BB7" w:rsidTr="00BE679B" w14:paraId="0ED2D128" wp14:textId="77777777">
        <w:tc>
          <w:tcPr>
            <w:tcW w:w="4786" w:type="dxa"/>
            <w:shd w:val="clear" w:color="auto" w:fill="auto"/>
          </w:tcPr>
          <w:p w:rsidRPr="00220D5C" w:rsidR="00C27BB7" w:rsidP="00BE679B" w:rsidRDefault="00C27BB7" w14:paraId="455306C2" wp14:textId="77777777">
            <w:pPr>
              <w:pStyle w:val="NormalWeb"/>
              <w:spacing w:before="0" w:after="0"/>
              <w:rPr>
                <w:sz w:val="20"/>
                <w:szCs w:val="20"/>
                <w:lang w:val="ro-RO"/>
              </w:rPr>
            </w:pPr>
            <w:r w:rsidRPr="00220D5C">
              <w:rPr>
                <w:sz w:val="20"/>
                <w:szCs w:val="20"/>
                <w:lang w:val="ro-RO"/>
              </w:rPr>
              <w:t>4.</w:t>
            </w:r>
            <w:r w:rsidRPr="00220D5C" w:rsidR="00220D5C">
              <w:rPr>
                <w:sz w:val="20"/>
                <w:szCs w:val="20"/>
              </w:rPr>
              <w:t xml:space="preserve"> </w:t>
            </w:r>
            <w:proofErr w:type="spellStart"/>
            <w:r w:rsidRPr="00220D5C" w:rsidR="00220D5C">
              <w:rPr>
                <w:sz w:val="20"/>
                <w:szCs w:val="20"/>
              </w:rPr>
              <w:t>Periferie</w:t>
            </w:r>
            <w:proofErr w:type="spellEnd"/>
            <w:r w:rsidRPr="00220D5C" w:rsidR="00220D5C">
              <w:rPr>
                <w:sz w:val="20"/>
                <w:szCs w:val="20"/>
              </w:rPr>
              <w:t xml:space="preserve"> </w:t>
            </w:r>
            <w:r w:rsidRPr="00220D5C" w:rsidR="00220D5C">
              <w:rPr>
                <w:sz w:val="20"/>
                <w:szCs w:val="20"/>
                <w:lang w:val="ro-RO"/>
              </w:rPr>
              <w:t>și vulnerabilitate.</w:t>
            </w:r>
            <w:r w:rsidRPr="00220D5C" w:rsidR="00220D5C">
              <w:rPr>
                <w:sz w:val="20"/>
                <w:szCs w:val="20"/>
              </w:rPr>
              <w:t xml:space="preserve"> Ma</w:t>
            </w:r>
            <w:r w:rsidRPr="00220D5C" w:rsidR="00220D5C">
              <w:rPr>
                <w:sz w:val="20"/>
                <w:szCs w:val="20"/>
                <w:lang w:val="ro-RO"/>
              </w:rPr>
              <w:t>x</w:t>
            </w:r>
            <w:proofErr w:type="spellStart"/>
            <w:r w:rsidRPr="00220D5C" w:rsidR="00220D5C">
              <w:rPr>
                <w:sz w:val="20"/>
                <w:szCs w:val="20"/>
              </w:rPr>
              <w:t>im</w:t>
            </w:r>
            <w:proofErr w:type="spellEnd"/>
            <w:r w:rsidRPr="00220D5C" w:rsidR="00220D5C">
              <w:rPr>
                <w:sz w:val="20"/>
                <w:szCs w:val="20"/>
              </w:rPr>
              <w:t xml:space="preserve"> Gorki: </w:t>
            </w:r>
            <w:r w:rsidRPr="00220D5C" w:rsidR="00220D5C">
              <w:rPr>
                <w:sz w:val="20"/>
                <w:szCs w:val="20"/>
                <w:lang w:val="ro-RO"/>
              </w:rPr>
              <w:t>Azilul de noapte</w:t>
            </w:r>
          </w:p>
        </w:tc>
        <w:tc>
          <w:tcPr>
            <w:tcW w:w="2552" w:type="dxa"/>
            <w:shd w:val="clear" w:color="auto" w:fill="auto"/>
          </w:tcPr>
          <w:p w:rsidRPr="00220D5C" w:rsidR="00C27BB7" w:rsidP="00BE679B" w:rsidRDefault="00C27BB7" w14:paraId="29A94F62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220D5C">
              <w:rPr>
                <w:rFonts w:ascii="Times New Roman" w:hAnsi="Times New Roman"/>
                <w:sz w:val="20"/>
                <w:szCs w:val="20"/>
                <w:lang w:val="ro-RO"/>
              </w:rPr>
              <w:t>idem</w:t>
            </w:r>
          </w:p>
        </w:tc>
        <w:tc>
          <w:tcPr>
            <w:tcW w:w="2835" w:type="dxa"/>
            <w:shd w:val="clear" w:color="auto" w:fill="auto"/>
          </w:tcPr>
          <w:p w:rsidRPr="00FA3177" w:rsidR="00C27BB7" w:rsidP="00BE679B" w:rsidRDefault="00C27BB7" w14:paraId="2946DB82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</w:p>
        </w:tc>
      </w:tr>
      <w:tr xmlns:wp14="http://schemas.microsoft.com/office/word/2010/wordml" w:rsidRPr="00FA3177" w:rsidR="00F2344D" w:rsidTr="00BE679B" w14:paraId="46A0F42A" wp14:textId="77777777">
        <w:tc>
          <w:tcPr>
            <w:tcW w:w="4786" w:type="dxa"/>
            <w:shd w:val="clear" w:color="auto" w:fill="auto"/>
          </w:tcPr>
          <w:p w:rsidRPr="00220D5C" w:rsidR="00F2344D" w:rsidP="00BE679B" w:rsidRDefault="00220D5C" w14:paraId="53B1A002" wp14:textId="77777777">
            <w:pPr>
              <w:pStyle w:val="NormalWeb"/>
              <w:spacing w:before="0" w:after="0"/>
              <w:rPr>
                <w:sz w:val="20"/>
                <w:szCs w:val="20"/>
                <w:lang w:val="ro-RO"/>
              </w:rPr>
            </w:pPr>
            <w:r w:rsidRPr="00220D5C">
              <w:rPr>
                <w:sz w:val="20"/>
                <w:szCs w:val="20"/>
                <w:lang w:val="ro-RO"/>
              </w:rPr>
              <w:t>Nebunie, grație, personalitate</w:t>
            </w:r>
            <w:r w:rsidRPr="00220D5C">
              <w:rPr>
                <w:sz w:val="20"/>
                <w:szCs w:val="20"/>
              </w:rPr>
              <w:t xml:space="preserve">. F. M. </w:t>
            </w:r>
            <w:proofErr w:type="spellStart"/>
            <w:r w:rsidRPr="00220D5C">
              <w:rPr>
                <w:sz w:val="20"/>
                <w:szCs w:val="20"/>
              </w:rPr>
              <w:t>Dostoievski</w:t>
            </w:r>
            <w:proofErr w:type="spellEnd"/>
            <w:r w:rsidRPr="00220D5C">
              <w:rPr>
                <w:sz w:val="20"/>
                <w:szCs w:val="20"/>
              </w:rPr>
              <w:t xml:space="preserve">: </w:t>
            </w:r>
            <w:r w:rsidRPr="00220D5C">
              <w:rPr>
                <w:sz w:val="20"/>
                <w:szCs w:val="20"/>
                <w:lang w:val="ro-RO"/>
              </w:rPr>
              <w:t>Însemnări din subterană</w:t>
            </w:r>
          </w:p>
        </w:tc>
        <w:tc>
          <w:tcPr>
            <w:tcW w:w="2552" w:type="dxa"/>
            <w:shd w:val="clear" w:color="auto" w:fill="auto"/>
          </w:tcPr>
          <w:p w:rsidRPr="00220D5C" w:rsidR="00F2344D" w:rsidP="00BE679B" w:rsidRDefault="00220D5C" w14:paraId="4E9CEE0F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220D5C">
              <w:rPr>
                <w:rFonts w:ascii="Times New Roman" w:hAnsi="Times New Roman"/>
                <w:sz w:val="20"/>
                <w:szCs w:val="20"/>
                <w:lang w:val="ro-RO"/>
              </w:rPr>
              <w:t>idem</w:t>
            </w:r>
          </w:p>
        </w:tc>
        <w:tc>
          <w:tcPr>
            <w:tcW w:w="2835" w:type="dxa"/>
            <w:shd w:val="clear" w:color="auto" w:fill="auto"/>
          </w:tcPr>
          <w:p w:rsidRPr="00FA3177" w:rsidR="00F2344D" w:rsidP="00BE679B" w:rsidRDefault="00F2344D" w14:paraId="5997CC1D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</w:p>
        </w:tc>
      </w:tr>
      <w:tr xmlns:wp14="http://schemas.microsoft.com/office/word/2010/wordml" w:rsidRPr="00FA3177" w:rsidR="00F2344D" w:rsidTr="00BE679B" w14:paraId="760501EC" wp14:textId="77777777">
        <w:tc>
          <w:tcPr>
            <w:tcW w:w="4786" w:type="dxa"/>
            <w:shd w:val="clear" w:color="auto" w:fill="auto"/>
          </w:tcPr>
          <w:p w:rsidRPr="00220D5C" w:rsidR="00F2344D" w:rsidP="00BE679B" w:rsidRDefault="00220D5C" w14:paraId="44B7C1E6" wp14:textId="77777777">
            <w:pPr>
              <w:pStyle w:val="NormalWeb"/>
              <w:spacing w:before="0" w:after="0"/>
              <w:rPr>
                <w:sz w:val="20"/>
                <w:szCs w:val="20"/>
                <w:lang w:val="ro-RO"/>
              </w:rPr>
            </w:pPr>
            <w:proofErr w:type="spellStart"/>
            <w:r w:rsidRPr="00220D5C">
              <w:rPr>
                <w:sz w:val="20"/>
                <w:szCs w:val="20"/>
              </w:rPr>
              <w:t>Naturali</w:t>
            </w:r>
            <w:proofErr w:type="spellEnd"/>
            <w:r w:rsidRPr="00220D5C">
              <w:rPr>
                <w:sz w:val="20"/>
                <w:szCs w:val="20"/>
                <w:lang w:val="ro-RO"/>
              </w:rPr>
              <w:t>s</w:t>
            </w:r>
            <w:r w:rsidRPr="00220D5C">
              <w:rPr>
                <w:sz w:val="20"/>
                <w:szCs w:val="20"/>
              </w:rPr>
              <w:t>m</w:t>
            </w:r>
            <w:r w:rsidRPr="00220D5C">
              <w:rPr>
                <w:sz w:val="20"/>
                <w:szCs w:val="20"/>
                <w:lang w:val="ro-RO"/>
              </w:rPr>
              <w:t xml:space="preserve"> și literatură angajată</w:t>
            </w:r>
            <w:r w:rsidRPr="00220D5C">
              <w:rPr>
                <w:sz w:val="20"/>
                <w:szCs w:val="20"/>
              </w:rPr>
              <w:t>. Émile Zola: Nana</w:t>
            </w:r>
          </w:p>
        </w:tc>
        <w:tc>
          <w:tcPr>
            <w:tcW w:w="2552" w:type="dxa"/>
            <w:shd w:val="clear" w:color="auto" w:fill="auto"/>
          </w:tcPr>
          <w:p w:rsidRPr="00220D5C" w:rsidR="00F2344D" w:rsidP="00BE679B" w:rsidRDefault="00220D5C" w14:paraId="0CC601E8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220D5C">
              <w:rPr>
                <w:rFonts w:ascii="Times New Roman" w:hAnsi="Times New Roman"/>
                <w:sz w:val="20"/>
                <w:szCs w:val="20"/>
                <w:lang w:val="ro-RO"/>
              </w:rPr>
              <w:t>idem</w:t>
            </w:r>
          </w:p>
        </w:tc>
        <w:tc>
          <w:tcPr>
            <w:tcW w:w="2835" w:type="dxa"/>
            <w:shd w:val="clear" w:color="auto" w:fill="auto"/>
          </w:tcPr>
          <w:p w:rsidRPr="00FA3177" w:rsidR="00F2344D" w:rsidP="00BE679B" w:rsidRDefault="00F2344D" w14:paraId="110FFD37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</w:p>
        </w:tc>
      </w:tr>
      <w:tr xmlns:wp14="http://schemas.microsoft.com/office/word/2010/wordml" w:rsidRPr="00FA3177" w:rsidR="00F2344D" w:rsidTr="00BE679B" w14:paraId="7D2054AC" wp14:textId="77777777">
        <w:tc>
          <w:tcPr>
            <w:tcW w:w="4786" w:type="dxa"/>
            <w:shd w:val="clear" w:color="auto" w:fill="auto"/>
          </w:tcPr>
          <w:p w:rsidRPr="00220D5C" w:rsidR="00F2344D" w:rsidP="00BE679B" w:rsidRDefault="00220D5C" w14:paraId="14B312C5" wp14:textId="77777777">
            <w:pPr>
              <w:pStyle w:val="NormalWeb"/>
              <w:spacing w:before="0" w:after="0"/>
              <w:rPr>
                <w:sz w:val="20"/>
                <w:szCs w:val="20"/>
                <w:lang w:val="ro-RO"/>
              </w:rPr>
            </w:pPr>
            <w:r w:rsidRPr="00220D5C">
              <w:rPr>
                <w:sz w:val="20"/>
                <w:szCs w:val="20"/>
                <w:lang w:val="ro-RO"/>
              </w:rPr>
              <w:t>Dedublarea personalității, imaginea bărbatului și artistului: Oscar Wilde: Portretul lui Dorian Gray</w:t>
            </w:r>
          </w:p>
        </w:tc>
        <w:tc>
          <w:tcPr>
            <w:tcW w:w="2552" w:type="dxa"/>
            <w:shd w:val="clear" w:color="auto" w:fill="auto"/>
          </w:tcPr>
          <w:p w:rsidRPr="00220D5C" w:rsidR="00F2344D" w:rsidP="00BE679B" w:rsidRDefault="00220D5C" w14:paraId="7B676095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220D5C">
              <w:rPr>
                <w:rFonts w:ascii="Times New Roman" w:hAnsi="Times New Roman"/>
                <w:sz w:val="20"/>
                <w:szCs w:val="20"/>
                <w:lang w:val="ro-RO"/>
              </w:rPr>
              <w:t>idem</w:t>
            </w:r>
          </w:p>
        </w:tc>
        <w:tc>
          <w:tcPr>
            <w:tcW w:w="2835" w:type="dxa"/>
            <w:shd w:val="clear" w:color="auto" w:fill="auto"/>
          </w:tcPr>
          <w:p w:rsidRPr="00FA3177" w:rsidR="00F2344D" w:rsidP="00BE679B" w:rsidRDefault="00F2344D" w14:paraId="6B699379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</w:p>
        </w:tc>
      </w:tr>
      <w:tr xmlns:wp14="http://schemas.microsoft.com/office/word/2010/wordml" w:rsidRPr="00FA3177" w:rsidR="00F2344D" w:rsidTr="00BE679B" w14:paraId="4CB80C4A" wp14:textId="77777777">
        <w:tc>
          <w:tcPr>
            <w:tcW w:w="4786" w:type="dxa"/>
            <w:shd w:val="clear" w:color="auto" w:fill="auto"/>
          </w:tcPr>
          <w:p w:rsidRPr="00220D5C" w:rsidR="00F2344D" w:rsidP="00BE679B" w:rsidRDefault="00220D5C" w14:paraId="2B476EA7" wp14:textId="77777777">
            <w:pPr>
              <w:pStyle w:val="NormalWeb"/>
              <w:spacing w:before="0" w:after="0"/>
              <w:rPr>
                <w:sz w:val="20"/>
                <w:szCs w:val="20"/>
                <w:lang w:val="ro-RO"/>
              </w:rPr>
            </w:pPr>
            <w:r w:rsidRPr="00220D5C">
              <w:rPr>
                <w:sz w:val="20"/>
                <w:szCs w:val="20"/>
              </w:rPr>
              <w:t xml:space="preserve">Charles Baudelaire: </w:t>
            </w:r>
            <w:r w:rsidRPr="00220D5C">
              <w:rPr>
                <w:sz w:val="20"/>
                <w:szCs w:val="20"/>
                <w:lang w:val="ro-RO"/>
              </w:rPr>
              <w:t>Florile răului</w:t>
            </w:r>
          </w:p>
        </w:tc>
        <w:tc>
          <w:tcPr>
            <w:tcW w:w="2552" w:type="dxa"/>
            <w:shd w:val="clear" w:color="auto" w:fill="auto"/>
          </w:tcPr>
          <w:p w:rsidRPr="00220D5C" w:rsidR="00F2344D" w:rsidP="00BE679B" w:rsidRDefault="00220D5C" w14:paraId="59C667ED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220D5C">
              <w:rPr>
                <w:rFonts w:ascii="Times New Roman" w:hAnsi="Times New Roman"/>
                <w:sz w:val="20"/>
                <w:szCs w:val="20"/>
                <w:lang w:val="ro-RO"/>
              </w:rPr>
              <w:t>idem</w:t>
            </w:r>
          </w:p>
        </w:tc>
        <w:tc>
          <w:tcPr>
            <w:tcW w:w="2835" w:type="dxa"/>
            <w:shd w:val="clear" w:color="auto" w:fill="auto"/>
          </w:tcPr>
          <w:p w:rsidRPr="00FA3177" w:rsidR="00F2344D" w:rsidP="00BE679B" w:rsidRDefault="00F2344D" w14:paraId="3FE9F23F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</w:p>
        </w:tc>
      </w:tr>
    </w:tbl>
    <w:p xmlns:wp14="http://schemas.microsoft.com/office/word/2010/wordml" w:rsidRPr="00220D5C" w:rsidR="006C3B3F" w:rsidP="006C3B3F" w:rsidRDefault="006C3B3F" w14:paraId="1F72F646" wp14:textId="77777777">
      <w:pPr>
        <w:pStyle w:val="Heading3"/>
        <w:spacing w:before="0" w:after="0" w:line="240" w:lineRule="auto"/>
        <w:rPr>
          <w:rFonts w:ascii="Times New Roman" w:hAnsi="Times New Roman"/>
          <w:sz w:val="20"/>
          <w:lang w:val="ro-RO"/>
        </w:rPr>
      </w:pPr>
    </w:p>
    <w:p xmlns:wp14="http://schemas.microsoft.com/office/word/2010/wordml" w:rsidRPr="006C3B3F" w:rsidR="006C3B3F" w:rsidP="006C3B3F" w:rsidRDefault="006C3B3F" w14:paraId="45A87B19" wp14:textId="77777777">
      <w:pPr>
        <w:spacing w:after="0" w:line="240" w:lineRule="auto"/>
        <w:rPr>
          <w:rFonts w:ascii="Times New Roman" w:hAnsi="Times New Roman"/>
          <w:b/>
          <w:lang w:val="ro-RO"/>
        </w:rPr>
      </w:pPr>
      <w:r w:rsidRPr="006C3B3F">
        <w:rPr>
          <w:rFonts w:ascii="Times New Roman" w:hAnsi="Times New Roman"/>
          <w:b/>
          <w:lang w:val="ro-RO"/>
        </w:rPr>
        <w:t>9. Coroborarea conţinuturilor disciplinei cu aşteptările reprezentanţilor comunităţilor epistemice, asociaţi</w:t>
      </w:r>
      <w:r w:rsidR="004B11EA">
        <w:rPr>
          <w:rFonts w:ascii="Times New Roman" w:hAnsi="Times New Roman"/>
          <w:b/>
          <w:lang w:val="ro-RO"/>
        </w:rPr>
        <w:t>i</w:t>
      </w:r>
      <w:r w:rsidRPr="006C3B3F">
        <w:rPr>
          <w:rFonts w:ascii="Times New Roman" w:hAnsi="Times New Roman"/>
          <w:b/>
          <w:lang w:val="ro-RO"/>
        </w:rPr>
        <w:t>lor profesionale şi angajatori</w:t>
      </w:r>
      <w:r w:rsidR="004B11EA">
        <w:rPr>
          <w:rFonts w:ascii="Times New Roman" w:hAnsi="Times New Roman"/>
          <w:b/>
          <w:lang w:val="ro-RO"/>
        </w:rPr>
        <w:t>lor</w:t>
      </w:r>
      <w:r w:rsidRPr="006C3B3F">
        <w:rPr>
          <w:rFonts w:ascii="Times New Roman" w:hAnsi="Times New Roman"/>
          <w:b/>
          <w:lang w:val="ro-RO"/>
        </w:rPr>
        <w:t xml:space="preserve"> reprezentativi din domeniul aferent programului</w:t>
      </w:r>
    </w:p>
    <w:tbl>
      <w:tblPr>
        <w:tblW w:w="10173" w:type="dxa"/>
        <w:tblInd w:w="108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1E0" w:firstRow="1" w:lastRow="1" w:firstColumn="1" w:lastColumn="1" w:noHBand="0" w:noVBand="0"/>
      </w:tblPr>
      <w:tblGrid>
        <w:gridCol w:w="10173"/>
      </w:tblGrid>
      <w:tr xmlns:wp14="http://schemas.microsoft.com/office/word/2010/wordml" w:rsidRPr="006C3B3F" w:rsidR="006C3B3F" w:rsidTr="00816FF9" w14:paraId="112247BD" wp14:textId="77777777">
        <w:tc>
          <w:tcPr>
            <w:tcW w:w="10173" w:type="dxa"/>
          </w:tcPr>
          <w:p w:rsidRPr="00F757C3" w:rsidR="006C3B3F" w:rsidP="006C3B3F" w:rsidRDefault="00F757C3" w14:paraId="7B4B3613" wp14:textId="77777777">
            <w:pPr>
              <w:spacing w:after="0" w:line="240" w:lineRule="auto"/>
              <w:rPr>
                <w:rFonts w:ascii="Times New Roman" w:hAnsi="Times New Roman"/>
                <w:lang w:val="ro-RO"/>
              </w:rPr>
            </w:pPr>
            <w:proofErr w:type="spellStart"/>
            <w:r w:rsidRPr="00F757C3">
              <w:rPr>
                <w:rFonts w:ascii="Times New Roman" w:hAnsi="Times New Roman"/>
              </w:rPr>
              <w:t>În</w:t>
            </w:r>
            <w:proofErr w:type="spellEnd"/>
            <w:r w:rsidRPr="00F757C3">
              <w:rPr>
                <w:rFonts w:ascii="Times New Roman" w:hAnsi="Times New Roman"/>
              </w:rPr>
              <w:t xml:space="preserve"> </w:t>
            </w:r>
            <w:proofErr w:type="spellStart"/>
            <w:r w:rsidRPr="00F757C3">
              <w:rPr>
                <w:rFonts w:ascii="Times New Roman" w:hAnsi="Times New Roman"/>
              </w:rPr>
              <w:t>conformitate</w:t>
            </w:r>
            <w:proofErr w:type="spellEnd"/>
            <w:r w:rsidRPr="00F757C3">
              <w:rPr>
                <w:rFonts w:ascii="Times New Roman" w:hAnsi="Times New Roman"/>
              </w:rPr>
              <w:t xml:space="preserve"> cu </w:t>
            </w:r>
            <w:proofErr w:type="spellStart"/>
            <w:r w:rsidRPr="00F757C3">
              <w:rPr>
                <w:rFonts w:ascii="Times New Roman" w:hAnsi="Times New Roman"/>
              </w:rPr>
              <w:t>standardele</w:t>
            </w:r>
            <w:proofErr w:type="spellEnd"/>
            <w:r w:rsidRPr="00F757C3">
              <w:rPr>
                <w:rFonts w:ascii="Times New Roman" w:hAnsi="Times New Roman"/>
              </w:rPr>
              <w:t xml:space="preserve"> ARACIS, </w:t>
            </w:r>
            <w:proofErr w:type="spellStart"/>
            <w:r w:rsidRPr="00F757C3">
              <w:rPr>
                <w:rFonts w:ascii="Times New Roman" w:hAnsi="Times New Roman"/>
              </w:rPr>
              <w:t>departamentul</w:t>
            </w:r>
            <w:proofErr w:type="spellEnd"/>
            <w:r w:rsidRPr="00F757C3">
              <w:rPr>
                <w:rFonts w:ascii="Times New Roman" w:hAnsi="Times New Roman"/>
              </w:rPr>
              <w:t xml:space="preserve"> are o </w:t>
            </w:r>
            <w:proofErr w:type="spellStart"/>
            <w:r w:rsidRPr="00F757C3">
              <w:rPr>
                <w:rFonts w:ascii="Times New Roman" w:hAnsi="Times New Roman"/>
              </w:rPr>
              <w:t>colaborare</w:t>
            </w:r>
            <w:proofErr w:type="spellEnd"/>
            <w:r w:rsidRPr="00F757C3">
              <w:rPr>
                <w:rFonts w:ascii="Times New Roman" w:hAnsi="Times New Roman"/>
              </w:rPr>
              <w:t xml:space="preserve"> </w:t>
            </w:r>
            <w:proofErr w:type="spellStart"/>
            <w:r w:rsidRPr="00F757C3">
              <w:rPr>
                <w:rFonts w:ascii="Times New Roman" w:hAnsi="Times New Roman"/>
              </w:rPr>
              <w:t>continuă</w:t>
            </w:r>
            <w:proofErr w:type="spellEnd"/>
            <w:r w:rsidRPr="00F757C3">
              <w:rPr>
                <w:rFonts w:ascii="Times New Roman" w:hAnsi="Times New Roman"/>
              </w:rPr>
              <w:t xml:space="preserve"> cu </w:t>
            </w:r>
            <w:proofErr w:type="spellStart"/>
            <w:r w:rsidRPr="00F757C3">
              <w:rPr>
                <w:rFonts w:ascii="Times New Roman" w:hAnsi="Times New Roman"/>
              </w:rPr>
              <w:t>reprezentanții</w:t>
            </w:r>
            <w:proofErr w:type="spellEnd"/>
            <w:r w:rsidRPr="00F757C3">
              <w:rPr>
                <w:rFonts w:ascii="Times New Roman" w:hAnsi="Times New Roman"/>
              </w:rPr>
              <w:t xml:space="preserve"> </w:t>
            </w:r>
            <w:proofErr w:type="spellStart"/>
            <w:r w:rsidRPr="00F757C3">
              <w:rPr>
                <w:rFonts w:ascii="Times New Roman" w:hAnsi="Times New Roman"/>
              </w:rPr>
              <w:t>mediului</w:t>
            </w:r>
            <w:proofErr w:type="spellEnd"/>
            <w:r w:rsidRPr="00F757C3">
              <w:rPr>
                <w:rFonts w:ascii="Times New Roman" w:hAnsi="Times New Roman"/>
              </w:rPr>
              <w:t xml:space="preserve"> socio-economic </w:t>
            </w:r>
            <w:proofErr w:type="spellStart"/>
            <w:r w:rsidRPr="00F757C3">
              <w:rPr>
                <w:rFonts w:ascii="Times New Roman" w:hAnsi="Times New Roman"/>
              </w:rPr>
              <w:t>și</w:t>
            </w:r>
            <w:proofErr w:type="spellEnd"/>
            <w:r w:rsidRPr="00F757C3">
              <w:rPr>
                <w:rFonts w:ascii="Times New Roman" w:hAnsi="Times New Roman"/>
              </w:rPr>
              <w:t xml:space="preserve"> </w:t>
            </w:r>
            <w:proofErr w:type="spellStart"/>
            <w:r w:rsidRPr="00F757C3">
              <w:rPr>
                <w:rFonts w:ascii="Times New Roman" w:hAnsi="Times New Roman"/>
              </w:rPr>
              <w:t>profesional</w:t>
            </w:r>
            <w:proofErr w:type="spellEnd"/>
            <w:r w:rsidRPr="00F757C3">
              <w:rPr>
                <w:rFonts w:ascii="Times New Roman" w:hAnsi="Times New Roman"/>
              </w:rPr>
              <w:t xml:space="preserve">, </w:t>
            </w:r>
            <w:proofErr w:type="spellStart"/>
            <w:r w:rsidRPr="00F757C3">
              <w:rPr>
                <w:rFonts w:ascii="Times New Roman" w:hAnsi="Times New Roman"/>
              </w:rPr>
              <w:t>mai</w:t>
            </w:r>
            <w:proofErr w:type="spellEnd"/>
            <w:r w:rsidRPr="00F757C3">
              <w:rPr>
                <w:rFonts w:ascii="Times New Roman" w:hAnsi="Times New Roman"/>
              </w:rPr>
              <w:t xml:space="preserve"> ales cu</w:t>
            </w:r>
            <w:r>
              <w:rPr>
                <w:rFonts w:ascii="Times New Roman" w:hAnsi="Times New Roman"/>
              </w:rPr>
              <w:t xml:space="preserve"> </w:t>
            </w:r>
            <w:proofErr w:type="spellStart"/>
            <w:r w:rsidR="0030594D">
              <w:rPr>
                <w:rFonts w:ascii="Times New Roman" w:hAnsi="Times New Roman"/>
              </w:rPr>
              <w:t>i</w:t>
            </w:r>
            <w:r w:rsidRPr="00F757C3">
              <w:rPr>
                <w:rFonts w:ascii="Times New Roman" w:hAnsi="Times New Roman"/>
              </w:rPr>
              <w:t>nspectorat</w:t>
            </w:r>
            <w:r w:rsidR="0030594D">
              <w:rPr>
                <w:rFonts w:ascii="Times New Roman" w:hAnsi="Times New Roman"/>
              </w:rPr>
              <w:t>ele</w:t>
            </w:r>
            <w:proofErr w:type="spellEnd"/>
            <w:r w:rsidRPr="00F757C3">
              <w:rPr>
                <w:rFonts w:ascii="Times New Roman" w:hAnsi="Times New Roman"/>
              </w:rPr>
              <w:t xml:space="preserve"> </w:t>
            </w:r>
            <w:proofErr w:type="spellStart"/>
            <w:r w:rsidR="0030594D">
              <w:rPr>
                <w:rFonts w:ascii="Times New Roman" w:hAnsi="Times New Roman"/>
              </w:rPr>
              <w:t>ș</w:t>
            </w:r>
            <w:r w:rsidRPr="00F757C3">
              <w:rPr>
                <w:rFonts w:ascii="Times New Roman" w:hAnsi="Times New Roman"/>
              </w:rPr>
              <w:t>colar</w:t>
            </w:r>
            <w:r w:rsidR="0030594D">
              <w:rPr>
                <w:rFonts w:ascii="Times New Roman" w:hAnsi="Times New Roman"/>
              </w:rPr>
              <w:t>e</w:t>
            </w:r>
            <w:proofErr w:type="spellEnd"/>
            <w:r w:rsidRPr="00F757C3">
              <w:rPr>
                <w:rFonts w:ascii="Times New Roman" w:hAnsi="Times New Roman"/>
              </w:rPr>
              <w:t xml:space="preserve"> </w:t>
            </w:r>
            <w:proofErr w:type="spellStart"/>
            <w:r w:rsidR="0030594D">
              <w:rPr>
                <w:rFonts w:ascii="Times New Roman" w:hAnsi="Times New Roman"/>
              </w:rPr>
              <w:t>j</w:t>
            </w:r>
            <w:r w:rsidRPr="00F757C3">
              <w:rPr>
                <w:rFonts w:ascii="Times New Roman" w:hAnsi="Times New Roman"/>
              </w:rPr>
              <w:t>udeţe</w:t>
            </w:r>
            <w:r w:rsidR="0030594D">
              <w:rPr>
                <w:rFonts w:ascii="Times New Roman" w:hAnsi="Times New Roman"/>
              </w:rPr>
              <w:t>ne</w:t>
            </w:r>
            <w:proofErr w:type="spellEnd"/>
            <w:r>
              <w:rPr>
                <w:rFonts w:ascii="Times New Roman" w:hAnsi="Times New Roman"/>
              </w:rPr>
              <w:t>.</w:t>
            </w:r>
          </w:p>
        </w:tc>
      </w:tr>
    </w:tbl>
    <w:p xmlns:wp14="http://schemas.microsoft.com/office/word/2010/wordml" w:rsidRPr="006C3B3F" w:rsidR="006C3B3F" w:rsidP="006C3B3F" w:rsidRDefault="006C3B3F" w14:paraId="08CE6F91" wp14:textId="77777777">
      <w:pPr>
        <w:spacing w:after="0" w:line="240" w:lineRule="auto"/>
        <w:rPr>
          <w:rFonts w:ascii="Times New Roman" w:hAnsi="Times New Roman"/>
          <w:b/>
          <w:lang w:val="ro-RO"/>
        </w:rPr>
      </w:pPr>
    </w:p>
    <w:p xmlns:wp14="http://schemas.microsoft.com/office/word/2010/wordml" w:rsidRPr="006C3B3F" w:rsidR="006C3B3F" w:rsidP="006C3B3F" w:rsidRDefault="006C3B3F" w14:paraId="5AE40429" wp14:textId="77777777">
      <w:pPr>
        <w:spacing w:after="0" w:line="240" w:lineRule="auto"/>
        <w:rPr>
          <w:rFonts w:ascii="Times New Roman" w:hAnsi="Times New Roman"/>
          <w:b/>
          <w:lang w:val="ro-RO"/>
        </w:rPr>
      </w:pPr>
      <w:r w:rsidRPr="006C3B3F">
        <w:rPr>
          <w:rFonts w:ascii="Times New Roman" w:hAnsi="Times New Roman"/>
          <w:b/>
          <w:lang w:val="ro-RO"/>
        </w:rPr>
        <w:t>10. Evaluare</w:t>
      </w:r>
    </w:p>
    <w:tbl>
      <w:tblPr>
        <w:tblW w:w="10170" w:type="dxa"/>
        <w:tblInd w:w="108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1E0" w:firstRow="1" w:lastRow="1" w:firstColumn="1" w:lastColumn="1" w:noHBand="0" w:noVBand="0"/>
      </w:tblPr>
      <w:tblGrid>
        <w:gridCol w:w="2977"/>
        <w:gridCol w:w="2835"/>
        <w:gridCol w:w="2835"/>
        <w:gridCol w:w="1523"/>
      </w:tblGrid>
      <w:tr xmlns:wp14="http://schemas.microsoft.com/office/word/2010/wordml" w:rsidRPr="006C3B3F" w:rsidR="006C3B3F" w:rsidTr="00816FF9" w14:paraId="274C3F32" wp14:textId="77777777">
        <w:tc>
          <w:tcPr>
            <w:tcW w:w="2977" w:type="dxa"/>
          </w:tcPr>
          <w:p w:rsidRPr="00FA3177" w:rsidR="006C3B3F" w:rsidP="006C3B3F" w:rsidRDefault="006C3B3F" w14:paraId="76BCFAA8" wp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FA3177">
              <w:rPr>
                <w:rFonts w:ascii="Times New Roman" w:hAnsi="Times New Roman"/>
                <w:sz w:val="20"/>
                <w:szCs w:val="20"/>
                <w:lang w:val="ro-RO"/>
              </w:rPr>
              <w:t>Tip activitate</w:t>
            </w:r>
          </w:p>
        </w:tc>
        <w:tc>
          <w:tcPr>
            <w:tcW w:w="2835" w:type="dxa"/>
            <w:tcBorders>
              <w:bottom w:val="single" w:color="auto" w:sz="4" w:space="0"/>
            </w:tcBorders>
          </w:tcPr>
          <w:p w:rsidRPr="00FA3177" w:rsidR="006C3B3F" w:rsidP="006C3B3F" w:rsidRDefault="006C3B3F" w14:paraId="69FEFAE2" wp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FA3177">
              <w:rPr>
                <w:rFonts w:ascii="Times New Roman" w:hAnsi="Times New Roman"/>
                <w:sz w:val="20"/>
                <w:szCs w:val="20"/>
                <w:lang w:val="ro-RO"/>
              </w:rPr>
              <w:t>10.1 Criterii de evaluare</w:t>
            </w:r>
          </w:p>
        </w:tc>
        <w:tc>
          <w:tcPr>
            <w:tcW w:w="2835" w:type="dxa"/>
          </w:tcPr>
          <w:p w:rsidRPr="00FA3177" w:rsidR="006C3B3F" w:rsidP="006C3B3F" w:rsidRDefault="006C3B3F" w14:paraId="055FBE51" wp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FA3177">
              <w:rPr>
                <w:rFonts w:ascii="Times New Roman" w:hAnsi="Times New Roman"/>
                <w:sz w:val="20"/>
                <w:szCs w:val="20"/>
                <w:lang w:val="ro-RO"/>
              </w:rPr>
              <w:t>10.2 Metode de evaluare</w:t>
            </w:r>
          </w:p>
        </w:tc>
        <w:tc>
          <w:tcPr>
            <w:tcW w:w="1523" w:type="dxa"/>
          </w:tcPr>
          <w:p w:rsidRPr="00FA3177" w:rsidR="006C3B3F" w:rsidP="006C3B3F" w:rsidRDefault="006C3B3F" w14:paraId="33BECF16" wp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FA3177">
              <w:rPr>
                <w:rFonts w:ascii="Times New Roman" w:hAnsi="Times New Roman"/>
                <w:sz w:val="20"/>
                <w:szCs w:val="20"/>
                <w:lang w:val="ro-RO"/>
              </w:rPr>
              <w:t>10.3 Pondere din nota finală</w:t>
            </w:r>
          </w:p>
        </w:tc>
      </w:tr>
      <w:tr xmlns:wp14="http://schemas.microsoft.com/office/word/2010/wordml" w:rsidRPr="006C3B3F" w:rsidR="006C3B3F" w:rsidTr="00816FF9" w14:paraId="14400EB2" wp14:textId="77777777">
        <w:tc>
          <w:tcPr>
            <w:tcW w:w="2977" w:type="dxa"/>
            <w:vMerge w:val="restart"/>
          </w:tcPr>
          <w:p w:rsidRPr="00FA3177" w:rsidR="006C3B3F" w:rsidP="006C3B3F" w:rsidRDefault="006C3B3F" w14:paraId="7715C7A7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FA3177">
              <w:rPr>
                <w:rFonts w:ascii="Times New Roman" w:hAnsi="Times New Roman"/>
                <w:sz w:val="20"/>
                <w:szCs w:val="20"/>
                <w:lang w:val="ro-RO"/>
              </w:rPr>
              <w:t>10.4 Curs</w:t>
            </w:r>
          </w:p>
        </w:tc>
        <w:tc>
          <w:tcPr>
            <w:tcW w:w="2835" w:type="dxa"/>
            <w:shd w:val="clear" w:color="auto" w:fill="auto"/>
          </w:tcPr>
          <w:p w:rsidRPr="003A7ED5" w:rsidR="006C3B3F" w:rsidP="006C3B3F" w:rsidRDefault="00FC2E8E" w14:paraId="103A7FA3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3A7ED5">
              <w:rPr>
                <w:rFonts w:ascii="Times New Roman" w:hAnsi="Times New Roman"/>
                <w:sz w:val="20"/>
                <w:szCs w:val="20"/>
                <w:lang w:val="ro-RO"/>
              </w:rPr>
              <w:t xml:space="preserve">capacitatea studentului de a forma o viziune asupra principalelor texte și fenomene literare </w:t>
            </w:r>
            <w:r w:rsidRPr="003A7ED5" w:rsidR="003A7ED5">
              <w:rPr>
                <w:rFonts w:ascii="Times New Roman" w:hAnsi="Times New Roman"/>
                <w:sz w:val="20"/>
                <w:szCs w:val="20"/>
                <w:lang w:val="ro-RO"/>
              </w:rPr>
              <w:t>universale din secolul</w:t>
            </w:r>
            <w:r w:rsidRPr="003A7ED5">
              <w:rPr>
                <w:rFonts w:ascii="Times New Roman" w:hAnsi="Times New Roman"/>
                <w:sz w:val="20"/>
                <w:szCs w:val="20"/>
                <w:lang w:val="ro-RO"/>
              </w:rPr>
              <w:t xml:space="preserve"> al 19-lea</w:t>
            </w:r>
          </w:p>
        </w:tc>
        <w:tc>
          <w:tcPr>
            <w:tcW w:w="2835" w:type="dxa"/>
            <w:vMerge w:val="restart"/>
          </w:tcPr>
          <w:p w:rsidRPr="00FA3177" w:rsidR="006C3B3F" w:rsidP="006C3B3F" w:rsidRDefault="00FC2E8E" w14:paraId="44FFBD5F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>
              <w:rPr>
                <w:rFonts w:ascii="Times New Roman" w:hAnsi="Times New Roman"/>
                <w:sz w:val="20"/>
                <w:szCs w:val="20"/>
                <w:lang w:val="ro-RO"/>
              </w:rPr>
              <w:t>examen oral</w:t>
            </w:r>
            <w:r w:rsidR="003A7ED5">
              <w:rPr>
                <w:rFonts w:ascii="Times New Roman" w:hAnsi="Times New Roman"/>
                <w:sz w:val="20"/>
                <w:szCs w:val="20"/>
                <w:lang w:val="ro-RO"/>
              </w:rPr>
              <w:t xml:space="preserve"> din curs și seminare</w:t>
            </w:r>
          </w:p>
        </w:tc>
        <w:tc>
          <w:tcPr>
            <w:tcW w:w="1523" w:type="dxa"/>
            <w:vMerge w:val="restart"/>
          </w:tcPr>
          <w:p w:rsidRPr="00FA3177" w:rsidR="006C3B3F" w:rsidP="006C3B3F" w:rsidRDefault="003A7ED5" w14:paraId="1008D354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>
              <w:rPr>
                <w:rFonts w:ascii="Times New Roman" w:hAnsi="Times New Roman"/>
                <w:sz w:val="20"/>
                <w:szCs w:val="20"/>
                <w:lang w:val="ro-RO"/>
              </w:rPr>
              <w:t>80%</w:t>
            </w:r>
          </w:p>
        </w:tc>
      </w:tr>
      <w:tr xmlns:wp14="http://schemas.microsoft.com/office/word/2010/wordml" w:rsidRPr="006C3B3F" w:rsidR="006C3B3F" w:rsidTr="00816FF9" w14:paraId="1AA5815A" wp14:textId="77777777">
        <w:tc>
          <w:tcPr>
            <w:tcW w:w="2977" w:type="dxa"/>
            <w:vMerge/>
          </w:tcPr>
          <w:p w:rsidRPr="00FA3177" w:rsidR="006C3B3F" w:rsidP="006C3B3F" w:rsidRDefault="006C3B3F" w14:paraId="61CDCEAD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</w:p>
        </w:tc>
        <w:tc>
          <w:tcPr>
            <w:tcW w:w="2835" w:type="dxa"/>
            <w:shd w:val="clear" w:color="auto" w:fill="auto"/>
          </w:tcPr>
          <w:p w:rsidRPr="003A7ED5" w:rsidR="003A7ED5" w:rsidP="003A7ED5" w:rsidRDefault="003A7ED5" w14:paraId="24F13671" wp14:textId="77777777">
            <w:pPr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3A7ED5">
              <w:rPr>
                <w:rFonts w:ascii="Times New Roman" w:hAnsi="Times New Roman"/>
                <w:sz w:val="20"/>
                <w:szCs w:val="20"/>
                <w:lang w:val="ro-RO"/>
              </w:rPr>
              <w:t>Cunoaștere profundă a textelor și fenomenelor abordate</w:t>
            </w:r>
          </w:p>
          <w:p w:rsidRPr="003A7ED5" w:rsidR="003A7ED5" w:rsidP="003A7ED5" w:rsidRDefault="003A7ED5" w14:paraId="6EBCBF70" wp14:textId="77777777">
            <w:pPr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3A7ED5">
              <w:rPr>
                <w:rFonts w:ascii="Times New Roman" w:hAnsi="Times New Roman"/>
                <w:sz w:val="20"/>
                <w:szCs w:val="20"/>
                <w:lang w:val="ro-RO"/>
              </w:rPr>
              <w:t>Calitatea interpretării</w:t>
            </w:r>
          </w:p>
          <w:p w:rsidRPr="003A7ED5" w:rsidR="006C3B3F" w:rsidP="003A7ED5" w:rsidRDefault="003A7ED5" w14:paraId="62519777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de-DE"/>
              </w:rPr>
            </w:pPr>
            <w:r w:rsidRPr="003A7ED5">
              <w:rPr>
                <w:rFonts w:ascii="Times New Roman" w:hAnsi="Times New Roman"/>
                <w:sz w:val="20"/>
                <w:szCs w:val="20"/>
                <w:lang w:val="ro-RO"/>
              </w:rPr>
              <w:t>Comentarii reflective asupra bibliografiei de specialitate</w:t>
            </w:r>
            <w:r>
              <w:rPr>
                <w:rFonts w:ascii="Times New Roman" w:hAnsi="Times New Roman"/>
                <w:sz w:val="20"/>
                <w:szCs w:val="20"/>
                <w:lang w:val="ro-RO"/>
              </w:rPr>
              <w:t xml:space="preserve"> discutată la curs</w:t>
            </w:r>
          </w:p>
        </w:tc>
        <w:tc>
          <w:tcPr>
            <w:tcW w:w="2835" w:type="dxa"/>
            <w:vMerge/>
          </w:tcPr>
          <w:p w:rsidRPr="00FA3177" w:rsidR="006C3B3F" w:rsidP="006C3B3F" w:rsidRDefault="006C3B3F" w14:paraId="6BB9E253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</w:p>
        </w:tc>
        <w:tc>
          <w:tcPr>
            <w:tcW w:w="1523" w:type="dxa"/>
            <w:vMerge/>
          </w:tcPr>
          <w:p w:rsidRPr="00FA3177" w:rsidR="006C3B3F" w:rsidP="006C3B3F" w:rsidRDefault="006C3B3F" w14:paraId="23DE523C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</w:p>
        </w:tc>
      </w:tr>
      <w:tr xmlns:wp14="http://schemas.microsoft.com/office/word/2010/wordml" w:rsidRPr="006C3B3F" w:rsidR="006C3B3F" w:rsidTr="00816FF9" w14:paraId="52E56223" wp14:textId="77777777">
        <w:trPr>
          <w:trHeight w:val="282"/>
        </w:trPr>
        <w:tc>
          <w:tcPr>
            <w:tcW w:w="2977" w:type="dxa"/>
            <w:vMerge/>
          </w:tcPr>
          <w:p w:rsidRPr="00FA3177" w:rsidR="006C3B3F" w:rsidP="006C3B3F" w:rsidRDefault="006C3B3F" w14:paraId="07547A01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</w:p>
        </w:tc>
        <w:tc>
          <w:tcPr>
            <w:tcW w:w="2835" w:type="dxa"/>
            <w:shd w:val="clear" w:color="auto" w:fill="auto"/>
          </w:tcPr>
          <w:p w:rsidRPr="00FA3177" w:rsidR="006C3B3F" w:rsidP="006C3B3F" w:rsidRDefault="006C3B3F" w14:paraId="5043CB0F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</w:p>
        </w:tc>
        <w:tc>
          <w:tcPr>
            <w:tcW w:w="2835" w:type="dxa"/>
            <w:vMerge/>
          </w:tcPr>
          <w:p w:rsidRPr="00FA3177" w:rsidR="006C3B3F" w:rsidP="006C3B3F" w:rsidRDefault="006C3B3F" w14:paraId="07459315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</w:p>
        </w:tc>
        <w:tc>
          <w:tcPr>
            <w:tcW w:w="1523" w:type="dxa"/>
            <w:vMerge/>
          </w:tcPr>
          <w:p w:rsidRPr="00FA3177" w:rsidR="006C3B3F" w:rsidP="006C3B3F" w:rsidRDefault="006C3B3F" w14:paraId="6537F28F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</w:p>
        </w:tc>
      </w:tr>
      <w:tr xmlns:wp14="http://schemas.microsoft.com/office/word/2010/wordml" w:rsidRPr="006C3B3F" w:rsidR="006C3B3F" w:rsidTr="00816FF9" w14:paraId="6DFB9E20" wp14:textId="77777777">
        <w:tc>
          <w:tcPr>
            <w:tcW w:w="2977" w:type="dxa"/>
            <w:vMerge/>
          </w:tcPr>
          <w:p w:rsidRPr="00FA3177" w:rsidR="006C3B3F" w:rsidP="006C3B3F" w:rsidRDefault="006C3B3F" w14:paraId="70DF9E56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</w:p>
        </w:tc>
        <w:tc>
          <w:tcPr>
            <w:tcW w:w="2835" w:type="dxa"/>
            <w:shd w:val="clear" w:color="auto" w:fill="auto"/>
          </w:tcPr>
          <w:p w:rsidRPr="00FA3177" w:rsidR="006C3B3F" w:rsidP="006C3B3F" w:rsidRDefault="006C3B3F" w14:paraId="44E871BC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</w:p>
        </w:tc>
        <w:tc>
          <w:tcPr>
            <w:tcW w:w="2835" w:type="dxa"/>
            <w:vMerge/>
          </w:tcPr>
          <w:p w:rsidRPr="00FA3177" w:rsidR="006C3B3F" w:rsidP="006C3B3F" w:rsidRDefault="006C3B3F" w14:paraId="144A5D23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</w:p>
        </w:tc>
        <w:tc>
          <w:tcPr>
            <w:tcW w:w="1523" w:type="dxa"/>
            <w:vMerge/>
          </w:tcPr>
          <w:p w:rsidRPr="00FA3177" w:rsidR="006C3B3F" w:rsidP="006C3B3F" w:rsidRDefault="006C3B3F" w14:paraId="738610EB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</w:p>
        </w:tc>
      </w:tr>
      <w:tr xmlns:wp14="http://schemas.microsoft.com/office/word/2010/wordml" w:rsidRPr="006C3B3F" w:rsidR="006C3B3F" w:rsidTr="00816FF9" w14:paraId="35E8B310" wp14:textId="77777777">
        <w:trPr>
          <w:trHeight w:val="1146"/>
        </w:trPr>
        <w:tc>
          <w:tcPr>
            <w:tcW w:w="2977" w:type="dxa"/>
          </w:tcPr>
          <w:p w:rsidRPr="00FA3177" w:rsidR="006C3B3F" w:rsidP="006C3B3F" w:rsidRDefault="006C3B3F" w14:paraId="02DEACCB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FA3177">
              <w:rPr>
                <w:rFonts w:ascii="Times New Roman" w:hAnsi="Times New Roman"/>
                <w:sz w:val="20"/>
                <w:szCs w:val="20"/>
                <w:lang w:val="ro-RO"/>
              </w:rPr>
              <w:t>10.5 Seminar</w:t>
            </w:r>
          </w:p>
        </w:tc>
        <w:tc>
          <w:tcPr>
            <w:tcW w:w="2835" w:type="dxa"/>
            <w:shd w:val="clear" w:color="auto" w:fill="auto"/>
          </w:tcPr>
          <w:p w:rsidRPr="003A7ED5" w:rsidR="006C3B3F" w:rsidP="003A7ED5" w:rsidRDefault="00FC2E8E" w14:paraId="22F33CB4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>
              <w:rPr>
                <w:rFonts w:ascii="Times New Roman" w:hAnsi="Times New Roman"/>
                <w:sz w:val="20"/>
                <w:szCs w:val="20"/>
                <w:lang w:val="ro-RO"/>
              </w:rPr>
              <w:t>-</w:t>
            </w:r>
            <w:r w:rsidRPr="003A7ED5">
              <w:rPr>
                <w:rFonts w:ascii="Times New Roman" w:hAnsi="Times New Roman"/>
                <w:sz w:val="20"/>
                <w:szCs w:val="20"/>
                <w:lang w:val="ro-RO"/>
              </w:rPr>
              <w:t>participare activă la seminar</w:t>
            </w:r>
            <w:r w:rsidR="00F8270C">
              <w:rPr>
                <w:rFonts w:ascii="Times New Roman" w:hAnsi="Times New Roman"/>
                <w:sz w:val="20"/>
                <w:szCs w:val="20"/>
                <w:lang w:val="ro-RO"/>
              </w:rPr>
              <w:t>e</w:t>
            </w:r>
          </w:p>
          <w:p w:rsidR="003A7ED5" w:rsidP="003A7ED5" w:rsidRDefault="00FC2E8E" w14:paraId="42D11D13" wp14:textId="77777777">
            <w:pPr>
              <w:spacing w:after="0"/>
              <w:rPr>
                <w:rFonts w:ascii="Times New Roman" w:hAnsi="Times New Roman"/>
                <w:sz w:val="20"/>
                <w:szCs w:val="20"/>
                <w:lang w:val="fr-FR"/>
              </w:rPr>
            </w:pPr>
            <w:r w:rsidRPr="003A7ED5">
              <w:rPr>
                <w:rFonts w:ascii="Times New Roman" w:hAnsi="Times New Roman"/>
                <w:sz w:val="20"/>
                <w:szCs w:val="20"/>
                <w:lang w:val="ro-RO"/>
              </w:rPr>
              <w:t>-</w:t>
            </w:r>
            <w:r w:rsidRPr="003A7ED5" w:rsidR="003A7ED5">
              <w:rPr>
                <w:rFonts w:ascii="Times New Roman" w:hAnsi="Times New Roman"/>
                <w:sz w:val="20"/>
                <w:szCs w:val="20"/>
                <w:lang w:val="fr-FR"/>
              </w:rPr>
              <w:t xml:space="preserve"> cunoașterea textelor</w:t>
            </w:r>
          </w:p>
          <w:p w:rsidRPr="003A7ED5" w:rsidR="00FC2E8E" w:rsidP="003A7ED5" w:rsidRDefault="003A7ED5" w14:paraId="3ACAE706" wp14:textId="77777777">
            <w:pPr>
              <w:spacing w:after="0"/>
              <w:rPr>
                <w:rFonts w:ascii="Times New Roman" w:hAnsi="Times New Roman"/>
                <w:sz w:val="20"/>
                <w:szCs w:val="20"/>
                <w:lang w:val="fr-FR"/>
              </w:rPr>
            </w:pPr>
            <w:r>
              <w:rPr>
                <w:rFonts w:ascii="Times New Roman" w:hAnsi="Times New Roman"/>
                <w:sz w:val="20"/>
                <w:szCs w:val="20"/>
                <w:lang w:val="fr-FR"/>
              </w:rPr>
              <w:t xml:space="preserve">- </w:t>
            </w:r>
            <w:r w:rsidRPr="003A7ED5">
              <w:rPr>
                <w:rFonts w:ascii="Times New Roman" w:hAnsi="Times New Roman"/>
                <w:sz w:val="20"/>
                <w:szCs w:val="20"/>
                <w:lang w:val="fr-FR"/>
              </w:rPr>
              <w:t>calitatea interpretării</w:t>
            </w:r>
          </w:p>
        </w:tc>
        <w:tc>
          <w:tcPr>
            <w:tcW w:w="2835" w:type="dxa"/>
            <w:shd w:val="clear" w:color="auto" w:fill="auto"/>
          </w:tcPr>
          <w:p w:rsidRPr="00FA3177" w:rsidR="006C3B3F" w:rsidP="006C3B3F" w:rsidRDefault="006C3B3F" w14:paraId="637805D2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</w:p>
        </w:tc>
        <w:tc>
          <w:tcPr>
            <w:tcW w:w="1523" w:type="dxa"/>
            <w:shd w:val="clear" w:color="auto" w:fill="auto"/>
          </w:tcPr>
          <w:p w:rsidRPr="00FA3177" w:rsidR="006C3B3F" w:rsidP="006C3B3F" w:rsidRDefault="003A7ED5" w14:paraId="17DCED26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>
              <w:rPr>
                <w:rFonts w:ascii="Times New Roman" w:hAnsi="Times New Roman"/>
                <w:sz w:val="20"/>
                <w:szCs w:val="20"/>
                <w:lang w:val="ro-RO"/>
              </w:rPr>
              <w:t>20%</w:t>
            </w:r>
          </w:p>
        </w:tc>
      </w:tr>
      <w:tr xmlns:wp14="http://schemas.microsoft.com/office/word/2010/wordml" w:rsidRPr="006C3B3F" w:rsidR="006C3B3F" w:rsidTr="00816FF9" w14:paraId="02551A68" wp14:textId="77777777">
        <w:tc>
          <w:tcPr>
            <w:tcW w:w="10170" w:type="dxa"/>
            <w:gridSpan w:val="4"/>
          </w:tcPr>
          <w:p w:rsidRPr="00FA3177" w:rsidR="006C3B3F" w:rsidP="006C3B3F" w:rsidRDefault="006C3B3F" w14:paraId="79E80B99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FA3177">
              <w:rPr>
                <w:rFonts w:ascii="Times New Roman" w:hAnsi="Times New Roman"/>
                <w:sz w:val="20"/>
                <w:szCs w:val="20"/>
                <w:lang w:val="ro-RO"/>
              </w:rPr>
              <w:t>10.6 Standard minim de performanţă</w:t>
            </w:r>
          </w:p>
        </w:tc>
      </w:tr>
      <w:tr xmlns:wp14="http://schemas.microsoft.com/office/word/2010/wordml" w:rsidRPr="005C7803" w:rsidR="006C3B3F" w:rsidTr="00816FF9" w14:paraId="6C7EB265" wp14:textId="77777777">
        <w:tc>
          <w:tcPr>
            <w:tcW w:w="10170" w:type="dxa"/>
            <w:gridSpan w:val="4"/>
          </w:tcPr>
          <w:p w:rsidRPr="006C3B3F" w:rsidR="006C3B3F" w:rsidP="005C7803" w:rsidRDefault="000120A8" w14:paraId="03B6ED44" wp14:textId="77777777">
            <w:pPr>
              <w:spacing w:after="0" w:line="240" w:lineRule="auto"/>
              <w:jc w:val="both"/>
              <w:rPr>
                <w:rFonts w:ascii="Times New Roman" w:hAnsi="Times New Roman"/>
                <w:lang w:val="fr-FR"/>
              </w:rPr>
            </w:pPr>
            <w:r>
              <w:rPr>
                <w:rFonts w:ascii="Times New Roman" w:hAnsi="Times New Roman"/>
                <w:sz w:val="20"/>
                <w:szCs w:val="20"/>
                <w:lang w:val="it-IT"/>
              </w:rPr>
              <w:t>Cunoașterea bună a textelor și fenomenelor abordate. Participare activă la discuții și dezbateri. Studentul poate lipsi de la două seminare.</w:t>
            </w:r>
          </w:p>
        </w:tc>
      </w:tr>
    </w:tbl>
    <w:p xmlns:wp14="http://schemas.microsoft.com/office/word/2010/wordml" w:rsidRPr="006C3B3F" w:rsidR="006C3B3F" w:rsidP="006C3B3F" w:rsidRDefault="006C3B3F" w14:paraId="463F29E8" wp14:textId="77777777">
      <w:pPr>
        <w:spacing w:after="0" w:line="240" w:lineRule="auto"/>
        <w:rPr>
          <w:rFonts w:ascii="Times New Roman" w:hAnsi="Times New Roman"/>
          <w:lang w:val="ro-RO"/>
        </w:rPr>
      </w:pPr>
      <w:r w:rsidRPr="006C3B3F">
        <w:rPr>
          <w:rFonts w:ascii="Times New Roman" w:hAnsi="Times New Roman"/>
          <w:lang w:val="ro-RO"/>
        </w:rPr>
        <w:tab/>
      </w:r>
      <w:r w:rsidRPr="006C3B3F">
        <w:rPr>
          <w:rFonts w:ascii="Times New Roman" w:hAnsi="Times New Roman"/>
          <w:lang w:val="ro-RO"/>
        </w:rPr>
        <w:tab/>
      </w:r>
    </w:p>
    <w:p xmlns:wp14="http://schemas.microsoft.com/office/word/2010/wordml" w:rsidRPr="006C3B3F" w:rsidR="006C3B3F" w:rsidP="006C3B3F" w:rsidRDefault="006C3B3F" w14:paraId="3B7B4B86" wp14:textId="77777777">
      <w:pPr>
        <w:spacing w:after="0" w:line="240" w:lineRule="auto"/>
        <w:rPr>
          <w:rFonts w:ascii="Times New Roman" w:hAnsi="Times New Roman"/>
          <w:lang w:val="ro-RO"/>
        </w:rPr>
      </w:pPr>
    </w:p>
    <w:tbl>
      <w:tblPr>
        <w:tblW w:w="10065" w:type="dxa"/>
        <w:tblInd w:w="108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1E0" w:firstRow="1" w:lastRow="1" w:firstColumn="1" w:lastColumn="1" w:noHBand="0" w:noVBand="0"/>
      </w:tblPr>
      <w:tblGrid>
        <w:gridCol w:w="3379"/>
        <w:gridCol w:w="3379"/>
        <w:gridCol w:w="3307"/>
      </w:tblGrid>
      <w:tr xmlns:wp14="http://schemas.microsoft.com/office/word/2010/wordml" w:rsidRPr="006C3B3F" w:rsidR="006C3B3F" w:rsidTr="7F07BA3F" w14:paraId="1D92860A" wp14:textId="77777777">
        <w:trPr>
          <w:trHeight w:val="908"/>
        </w:trPr>
        <w:tc>
          <w:tcPr>
            <w:tcW w:w="3379" w:type="dxa"/>
            <w:tcMar/>
          </w:tcPr>
          <w:p w:rsidRPr="00FA3177" w:rsidR="006C3B3F" w:rsidP="006C3B3F" w:rsidRDefault="006C3B3F" w14:paraId="0EE97CDE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FA3177">
              <w:rPr>
                <w:rFonts w:ascii="Times New Roman" w:hAnsi="Times New Roman"/>
                <w:sz w:val="20"/>
                <w:szCs w:val="20"/>
                <w:lang w:val="ro-RO"/>
              </w:rPr>
              <w:t>Data completării</w:t>
            </w:r>
          </w:p>
          <w:p w:rsidRPr="00FA3177" w:rsidR="006C3B3F" w:rsidP="006C3B3F" w:rsidRDefault="006C3B3F" w14:paraId="3A0FF5F2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</w:p>
          <w:p w:rsidRPr="00FA3177" w:rsidR="006C3B3F" w:rsidP="006C3B3F" w:rsidRDefault="005C7803" w14:paraId="16E32D49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>
              <w:rPr>
                <w:rFonts w:ascii="Times New Roman" w:hAnsi="Times New Roman"/>
                <w:sz w:val="20"/>
                <w:szCs w:val="20"/>
                <w:lang w:val="ro-RO"/>
              </w:rPr>
              <w:t>1</w:t>
            </w:r>
            <w:r w:rsidR="00C6185D">
              <w:rPr>
                <w:rFonts w:ascii="Times New Roman" w:hAnsi="Times New Roman"/>
                <w:sz w:val="20"/>
                <w:szCs w:val="20"/>
                <w:lang w:val="ro-RO"/>
              </w:rPr>
              <w:t>3</w:t>
            </w:r>
            <w:r>
              <w:rPr>
                <w:rFonts w:ascii="Times New Roman" w:hAnsi="Times New Roman"/>
                <w:sz w:val="20"/>
                <w:szCs w:val="20"/>
                <w:lang w:val="ro-RO"/>
              </w:rPr>
              <w:t>.</w:t>
            </w:r>
            <w:r w:rsidR="009A427F">
              <w:rPr>
                <w:rFonts w:ascii="Times New Roman" w:hAnsi="Times New Roman"/>
                <w:sz w:val="20"/>
                <w:szCs w:val="20"/>
                <w:lang w:val="ro-RO"/>
              </w:rPr>
              <w:t>aprilie</w:t>
            </w:r>
            <w:r>
              <w:rPr>
                <w:rFonts w:ascii="Times New Roman" w:hAnsi="Times New Roman"/>
                <w:sz w:val="20"/>
                <w:szCs w:val="20"/>
                <w:lang w:val="ro-RO"/>
              </w:rPr>
              <w:t xml:space="preserve"> 202</w:t>
            </w:r>
            <w:r w:rsidR="009A427F">
              <w:rPr>
                <w:rFonts w:ascii="Times New Roman" w:hAnsi="Times New Roman"/>
                <w:sz w:val="20"/>
                <w:szCs w:val="20"/>
                <w:lang w:val="ro-RO"/>
              </w:rPr>
              <w:t>4</w:t>
            </w:r>
            <w:r>
              <w:rPr>
                <w:rFonts w:ascii="Times New Roman" w:hAnsi="Times New Roman"/>
                <w:sz w:val="20"/>
                <w:szCs w:val="20"/>
                <w:lang w:val="ro-RO"/>
              </w:rPr>
              <w:t>.</w:t>
            </w:r>
          </w:p>
          <w:p w:rsidRPr="00FA3177" w:rsidR="006C3B3F" w:rsidP="006C3B3F" w:rsidRDefault="006C3B3F" w14:paraId="5630AD66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</w:p>
        </w:tc>
        <w:tc>
          <w:tcPr>
            <w:tcW w:w="3379" w:type="dxa"/>
            <w:tcMar/>
          </w:tcPr>
          <w:p w:rsidRPr="00FA3177" w:rsidR="006C3B3F" w:rsidP="006C3B3F" w:rsidRDefault="006C3B3F" w14:paraId="415EB81D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FA3177">
              <w:rPr>
                <w:rFonts w:ascii="Times New Roman" w:hAnsi="Times New Roman"/>
                <w:sz w:val="20"/>
                <w:szCs w:val="20"/>
                <w:lang w:val="ro-RO"/>
              </w:rPr>
              <w:t>Semnătura titularului  de curs</w:t>
            </w:r>
          </w:p>
          <w:p w:rsidRPr="00FA3177" w:rsidR="006C3B3F" w:rsidP="006C3B3F" w:rsidRDefault="00CF5460" w14:paraId="61829076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>
              <w:rPr>
                <w:noProof/>
              </w:rPr>
              <w:drawing>
                <wp:inline xmlns:wp14="http://schemas.microsoft.com/office/word/2010/wordprocessingDrawing" distT="0" distB="0" distL="0" distR="0" wp14:anchorId="2A187AE7" wp14:editId="7777777">
                  <wp:extent cx="1857375" cy="523875"/>
                  <wp:effectExtent l="0" t="0" r="0" b="0"/>
                  <wp:docPr id="6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57375" cy="523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07" w:type="dxa"/>
            <w:tcMar/>
          </w:tcPr>
          <w:p w:rsidRPr="00FA3177" w:rsidR="006C3B3F" w:rsidP="006C3B3F" w:rsidRDefault="006C3B3F" w14:paraId="41F9EA97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FA3177">
              <w:rPr>
                <w:rFonts w:ascii="Times New Roman" w:hAnsi="Times New Roman"/>
                <w:sz w:val="20"/>
                <w:szCs w:val="20"/>
                <w:lang w:val="ro-RO"/>
              </w:rPr>
              <w:t>Semnătura titularului  de seminar</w:t>
            </w:r>
          </w:p>
          <w:p w:rsidRPr="00FA3177" w:rsidR="006C3B3F" w:rsidP="006C3B3F" w:rsidRDefault="00CF5460" w14:paraId="2BA226A1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E8172E">
              <w:rPr>
                <w:noProof/>
                <w:lang w:val="ro-RO"/>
              </w:rPr>
              <w:drawing>
                <wp:inline xmlns:wp14="http://schemas.microsoft.com/office/word/2010/wordprocessingDrawing" distT="0" distB="0" distL="0" distR="0" wp14:anchorId="3E75E6F7" wp14:editId="7777777">
                  <wp:extent cx="657225" cy="847725"/>
                  <wp:effectExtent l="0" t="0" r="0" b="0"/>
                  <wp:docPr id="5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442" t="8981" r="22099" b="1077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7225" cy="847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xmlns:wp14="http://schemas.microsoft.com/office/word/2010/wordml" w:rsidRPr="006C3B3F" w:rsidR="006C3B3F" w:rsidTr="7F07BA3F" w14:paraId="59F0289C" wp14:textId="77777777">
        <w:tc>
          <w:tcPr>
            <w:tcW w:w="3379" w:type="dxa"/>
            <w:tcMar/>
          </w:tcPr>
          <w:p w:rsidRPr="00FA3177" w:rsidR="006C3B3F" w:rsidP="006C3B3F" w:rsidRDefault="006C3B3F" w14:paraId="7E5A884C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FA3177">
              <w:rPr>
                <w:rFonts w:ascii="Times New Roman" w:hAnsi="Times New Roman"/>
                <w:sz w:val="20"/>
                <w:szCs w:val="20"/>
                <w:lang w:val="ro-RO"/>
              </w:rPr>
              <w:t>Data avizării în departament</w:t>
            </w:r>
          </w:p>
          <w:p w:rsidRPr="00FA3177" w:rsidR="006C3B3F" w:rsidP="006C3B3F" w:rsidRDefault="006C3B3F" w14:paraId="17AD93B2" wp14:textId="2EC55D23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7F07BA3F" w:rsidR="25007027">
              <w:rPr>
                <w:rFonts w:ascii="Times New Roman" w:hAnsi="Times New Roman"/>
                <w:sz w:val="20"/>
                <w:szCs w:val="20"/>
                <w:lang w:val="ro-RO"/>
              </w:rPr>
              <w:t>16.04.2024.</w:t>
            </w:r>
          </w:p>
        </w:tc>
        <w:tc>
          <w:tcPr>
            <w:tcW w:w="6686" w:type="dxa"/>
            <w:gridSpan w:val="2"/>
            <w:tcMar/>
          </w:tcPr>
          <w:p w:rsidRPr="00FA3177" w:rsidR="006C3B3F" w:rsidP="006C3B3F" w:rsidRDefault="006C3B3F" w14:paraId="74295C24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FA3177">
              <w:rPr>
                <w:rFonts w:ascii="Times New Roman" w:hAnsi="Times New Roman"/>
                <w:sz w:val="20"/>
                <w:szCs w:val="20"/>
                <w:lang w:val="ro-RO"/>
              </w:rPr>
              <w:t>Semnătura directorului de departament</w:t>
            </w:r>
          </w:p>
          <w:p w:rsidRPr="00FA3177" w:rsidR="006C3B3F" w:rsidP="006C3B3F" w:rsidRDefault="006C3B3F" w14:paraId="0DE4B5B7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</w:p>
          <w:p w:rsidRPr="00FA3177" w:rsidR="006C3B3F" w:rsidP="7F07BA3F" w:rsidRDefault="006C3B3F" w14:paraId="66204FF1" wp14:textId="26E447A6">
            <w:pPr>
              <w:pStyle w:val="Normal"/>
              <w:spacing w:after="0" w:line="240" w:lineRule="auto"/>
            </w:pPr>
            <w:r w:rsidR="45C973E1">
              <w:drawing>
                <wp:inline xmlns:wp14="http://schemas.microsoft.com/office/word/2010/wordprocessingDrawing" wp14:editId="511A6787" wp14:anchorId="56233C6B">
                  <wp:extent cx="658425" cy="621846"/>
                  <wp:effectExtent l="0" t="0" r="0" b="0"/>
                  <wp:docPr id="260795314" name="" title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0" name=""/>
                          <pic:cNvPicPr/>
                        </pic:nvPicPr>
                        <pic:blipFill>
                          <a:blip r:embed="R86384081a7a049e1">
                            <a:extLst>
                              <a:ext xmlns:a="http://schemas.openxmlformats.org/drawingml/2006/main" uri="{28A0092B-C50C-407E-A947-70E740481C1C}">
                                <a14:useLocalDpi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8425" cy="6218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xmlns:wp14="http://schemas.microsoft.com/office/word/2010/wordml" w:rsidRPr="006C3B3F" w:rsidR="006C3B3F" w:rsidTr="7F07BA3F" w14:paraId="114F3D5D" wp14:textId="77777777">
        <w:trPr>
          <w:trHeight w:val="1380"/>
        </w:trPr>
        <w:tc>
          <w:tcPr>
            <w:tcW w:w="3379" w:type="dxa"/>
            <w:tcMar/>
          </w:tcPr>
          <w:p w:rsidRPr="00FA3177" w:rsidR="006C3B3F" w:rsidP="006C3B3F" w:rsidRDefault="006C3B3F" w14:paraId="4AA1FFB6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FA3177">
              <w:rPr>
                <w:rFonts w:ascii="Times New Roman" w:hAnsi="Times New Roman"/>
                <w:sz w:val="20"/>
                <w:szCs w:val="20"/>
                <w:lang w:val="ro-RO"/>
              </w:rPr>
              <w:t>Data avizării la Decanat</w:t>
            </w:r>
          </w:p>
          <w:p w:rsidRPr="00FA3177" w:rsidR="006C3B3F" w:rsidP="006C3B3F" w:rsidRDefault="006C3B3F" w14:paraId="2DBF0D7D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</w:p>
          <w:p w:rsidRPr="00FA3177" w:rsidR="006C3B3F" w:rsidP="006C3B3F" w:rsidRDefault="006C3B3F" w14:paraId="6B62F1B3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</w:p>
          <w:p w:rsidRPr="00FA3177" w:rsidR="006C3B3F" w:rsidP="006C3B3F" w:rsidRDefault="006C3B3F" w14:paraId="02F2C34E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</w:p>
        </w:tc>
        <w:tc>
          <w:tcPr>
            <w:tcW w:w="3379" w:type="dxa"/>
            <w:tcMar/>
          </w:tcPr>
          <w:p w:rsidRPr="00FA3177" w:rsidR="006C3B3F" w:rsidP="006C3B3F" w:rsidRDefault="006C3B3F" w14:paraId="5D12CF82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FA3177">
              <w:rPr>
                <w:rFonts w:ascii="Times New Roman" w:hAnsi="Times New Roman"/>
                <w:sz w:val="20"/>
                <w:szCs w:val="20"/>
                <w:lang w:val="ro-RO"/>
              </w:rPr>
              <w:t>Semnătura Prodecanului responsabil</w:t>
            </w:r>
          </w:p>
          <w:p w:rsidRPr="00FA3177" w:rsidR="006C3B3F" w:rsidP="006C3B3F" w:rsidRDefault="006C3B3F" w14:paraId="680A4E5D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</w:p>
        </w:tc>
        <w:tc>
          <w:tcPr>
            <w:tcW w:w="3307" w:type="dxa"/>
            <w:tcMar/>
          </w:tcPr>
          <w:p w:rsidRPr="00FA3177" w:rsidR="006C3B3F" w:rsidP="006C3B3F" w:rsidRDefault="006C3B3F" w14:paraId="4A7562A4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FA3177">
              <w:rPr>
                <w:rFonts w:ascii="Times New Roman" w:hAnsi="Times New Roman"/>
                <w:sz w:val="20"/>
                <w:szCs w:val="20"/>
                <w:lang w:val="ro-RO"/>
              </w:rPr>
              <w:t>Ştampila facultăţii</w:t>
            </w:r>
          </w:p>
          <w:p w:rsidRPr="00FA3177" w:rsidR="006C3B3F" w:rsidP="006C3B3F" w:rsidRDefault="006C3B3F" w14:paraId="19219836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</w:p>
          <w:p w:rsidRPr="00FA3177" w:rsidR="006C3B3F" w:rsidP="006C3B3F" w:rsidRDefault="006C3B3F" w14:paraId="296FEF7D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</w:p>
          <w:p w:rsidRPr="00FA3177" w:rsidR="006C3B3F" w:rsidP="006C3B3F" w:rsidRDefault="006C3B3F" w14:paraId="7194DBDC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</w:p>
          <w:p w:rsidRPr="00FA3177" w:rsidR="006C3B3F" w:rsidP="006C3B3F" w:rsidRDefault="006C3B3F" w14:paraId="769D0D3C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</w:p>
        </w:tc>
      </w:tr>
    </w:tbl>
    <w:p xmlns:wp14="http://schemas.microsoft.com/office/word/2010/wordml" w:rsidRPr="006C3B3F" w:rsidR="006C3B3F" w:rsidP="006C3B3F" w:rsidRDefault="006C3B3F" w14:paraId="54CD245A" wp14:textId="77777777">
      <w:pPr>
        <w:spacing w:after="0" w:line="240" w:lineRule="auto"/>
        <w:rPr>
          <w:rFonts w:ascii="Times New Roman" w:hAnsi="Times New Roman"/>
          <w:lang w:val="ro-RO"/>
        </w:rPr>
      </w:pPr>
    </w:p>
    <w:p xmlns:wp14="http://schemas.microsoft.com/office/word/2010/wordml" w:rsidRPr="006C3B3F" w:rsidR="00DF03B9" w:rsidP="006C3B3F" w:rsidRDefault="00DF03B9" w14:paraId="1231BE67" wp14:textId="77777777">
      <w:pPr>
        <w:spacing w:after="0" w:line="240" w:lineRule="auto"/>
        <w:jc w:val="center"/>
        <w:rPr>
          <w:rFonts w:ascii="Times New Roman" w:hAnsi="Times New Roman"/>
          <w:lang w:val="es-ES"/>
        </w:rPr>
      </w:pPr>
    </w:p>
    <w:sectPr w:rsidRPr="006C3B3F" w:rsidR="00DF03B9" w:rsidSect="00D30A2B">
      <w:headerReference w:type="default" r:id="rId10"/>
      <w:pgSz w:w="11907" w:h="16839" w:orient="portrait" w:code="9"/>
      <w:pgMar w:top="-2880" w:right="851" w:bottom="284" w:left="1134" w:header="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xmlns:wp14="http://schemas.microsoft.com/office/word/2010/wordml" w:rsidR="009C6EE7" w:rsidP="006A18D1" w:rsidRDefault="009C6EE7" w14:paraId="36FEB5B0" wp14:textId="77777777">
      <w:pPr>
        <w:spacing w:after="0" w:line="240" w:lineRule="auto"/>
      </w:pPr>
      <w:r>
        <w:separator/>
      </w:r>
    </w:p>
  </w:endnote>
  <w:endnote w:type="continuationSeparator" w:id="0">
    <w:p xmlns:wp14="http://schemas.microsoft.com/office/word/2010/wordml" w:rsidR="009C6EE7" w:rsidP="006A18D1" w:rsidRDefault="009C6EE7" w14:paraId="30D7AA69" wp14:textId="777777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\">
    <w:altName w:val="Times New Roman"/>
    <w:charset w:val="00"/>
    <w:family w:val="roman"/>
    <w:pitch w:val="default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Yu Mincho">
    <w:altName w:val="游明朝"/>
    <w:panose1 w:val="02020400000000000000"/>
    <w:charset w:val="80"/>
    <w:family w:val="roman"/>
    <w:pitch w:val="variable"/>
    <w:sig w:usb0="800002E7" w:usb1="2AC7FCFF" w:usb2="00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xmlns:wp14="http://schemas.microsoft.com/office/word/2010/wordml" w:rsidR="009C6EE7" w:rsidP="006A18D1" w:rsidRDefault="009C6EE7" w14:paraId="7196D064" wp14:textId="77777777">
      <w:pPr>
        <w:spacing w:after="0" w:line="240" w:lineRule="auto"/>
      </w:pPr>
      <w:r>
        <w:separator/>
      </w:r>
    </w:p>
  </w:footnote>
  <w:footnote w:type="continuationSeparator" w:id="0">
    <w:p xmlns:wp14="http://schemas.microsoft.com/office/word/2010/wordml" w:rsidR="009C6EE7" w:rsidP="006A18D1" w:rsidRDefault="009C6EE7" w14:paraId="34FF1C98" wp14:textId="7777777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p xmlns:wp14="http://schemas.microsoft.com/office/word/2010/wordml" w:rsidR="00432B40" w:rsidP="00432B40" w:rsidRDefault="00CF5460" w14:paraId="27ACE0D7" wp14:textId="77777777">
    <w:pPr>
      <w:pStyle w:val="Header"/>
      <w:jc w:val="both"/>
    </w:pPr>
    <w:r>
      <w:rPr>
        <w:noProof/>
        <w:lang w:val="hu-HU" w:eastAsia="hu-HU"/>
      </w:rPr>
      <w:drawing>
        <wp:anchor xmlns:wp14="http://schemas.microsoft.com/office/word/2010/wordprocessingDrawing" distT="0" distB="0" distL="114300" distR="114300" simplePos="0" relativeHeight="251658240" behindDoc="1" locked="0" layoutInCell="1" allowOverlap="1" wp14:anchorId="4DA2020E" wp14:editId="7777777">
          <wp:simplePos x="0" y="0"/>
          <wp:positionH relativeFrom="column">
            <wp:posOffset>5220335</wp:posOffset>
          </wp:positionH>
          <wp:positionV relativeFrom="paragraph">
            <wp:posOffset>49530</wp:posOffset>
          </wp:positionV>
          <wp:extent cx="702310" cy="846455"/>
          <wp:effectExtent l="0" t="0" r="0" b="0"/>
          <wp:wrapTight wrapText="bothSides">
            <wp:wrapPolygon edited="0">
              <wp:start x="0" y="0"/>
              <wp:lineTo x="0" y="20903"/>
              <wp:lineTo x="21092" y="20903"/>
              <wp:lineTo x="21092" y="0"/>
              <wp:lineTo x="0" y="0"/>
            </wp:wrapPolygon>
          </wp:wrapTight>
          <wp:docPr id="13" name="I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in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2310" cy="8464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hu-HU" w:eastAsia="hu-HU"/>
      </w:rPr>
      <mc:AlternateContent>
        <mc:Choice Requires="wpg">
          <w:drawing>
            <wp:anchor xmlns:wp14="http://schemas.microsoft.com/office/word/2010/wordprocessingDrawing" distT="0" distB="0" distL="114300" distR="114300" simplePos="0" relativeHeight="251657216" behindDoc="0" locked="0" layoutInCell="1" allowOverlap="1" wp14:anchorId="596AE712" wp14:editId="7777777">
              <wp:simplePos x="0" y="0"/>
              <wp:positionH relativeFrom="margin">
                <wp:align>center</wp:align>
              </wp:positionH>
              <wp:positionV relativeFrom="paragraph">
                <wp:posOffset>97790</wp:posOffset>
              </wp:positionV>
              <wp:extent cx="5933440" cy="1672590"/>
              <wp:effectExtent l="0" t="2540" r="635" b="1270"/>
              <wp:wrapNone/>
              <wp:docPr id="1" name="Group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933440" cy="1672590"/>
                        <a:chOff x="0" y="0"/>
                        <a:chExt cx="5933183" cy="1632043"/>
                      </a:xfrm>
                    </wpg:grpSpPr>
                    <wps:wsp>
                      <wps:cNvPr id="2" name="Straight Connector 3"/>
                      <wps:cNvCnPr>
                        <a:cxnSpLocks noChangeShapeType="1"/>
                      </wps:cNvCnPr>
                      <wps:spPr bwMode="auto">
                        <a:xfrm flipH="1">
                          <a:off x="964889" y="847082"/>
                          <a:ext cx="4840192" cy="5049"/>
                        </a:xfrm>
                        <a:prstGeom prst="line">
                          <a:avLst/>
                        </a:prstGeom>
                        <a:noFill/>
                        <a:ln w="9525" algn="ctr">
                          <a:solidFill>
                            <a:srgbClr val="7F7F7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" name="Text Box 2"/>
                      <wps:cNvSpPr txBox="1">
                        <a:spLocks/>
                      </wps:cNvSpPr>
                      <wps:spPr bwMode="auto">
                        <a:xfrm>
                          <a:off x="4179313" y="807813"/>
                          <a:ext cx="1753870" cy="8242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xmlns:wp14="http://schemas.microsoft.com/office/word/2010/wordml" w:rsidRPr="00017CD5" w:rsidR="00432B40" w:rsidP="00432B40" w:rsidRDefault="00432B40" w14:paraId="723D1928" wp14:textId="77777777">
                            <w:pPr>
                              <w:overflowPunct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ind w:left="-57" w:right="55"/>
                              <w:jc w:val="right"/>
                              <w:textAlignment w:val="baseline"/>
                              <w:rPr>
                                <w:rFonts w:ascii="Palatino Linotype" w:hAnsi="Palatino Linotype" w:eastAsia="Times New Roman"/>
                                <w:sz w:val="18"/>
                                <w:szCs w:val="20"/>
                              </w:rPr>
                            </w:pPr>
                            <w:proofErr w:type="spellStart"/>
                            <w:r w:rsidRPr="00017CD5">
                              <w:rPr>
                                <w:rFonts w:ascii="Palatino Linotype" w:hAnsi="Palatino Linotype" w:eastAsia="Times New Roman"/>
                                <w:sz w:val="18"/>
                                <w:szCs w:val="20"/>
                              </w:rPr>
                              <w:t>Facultatea</w:t>
                            </w:r>
                            <w:proofErr w:type="spellEnd"/>
                            <w:r w:rsidRPr="00017CD5">
                              <w:rPr>
                                <w:rFonts w:ascii="Palatino Linotype" w:hAnsi="Palatino Linotype" w:eastAsia="Times New Roman"/>
                                <w:sz w:val="18"/>
                                <w:szCs w:val="20"/>
                              </w:rPr>
                              <w:t xml:space="preserve"> de </w:t>
                            </w:r>
                            <w:proofErr w:type="spellStart"/>
                            <w:r w:rsidRPr="00017CD5">
                              <w:rPr>
                                <w:rFonts w:ascii="Palatino Linotype" w:hAnsi="Palatino Linotype" w:eastAsia="Times New Roman"/>
                                <w:sz w:val="18"/>
                                <w:szCs w:val="20"/>
                              </w:rPr>
                              <w:t>Litere</w:t>
                            </w:r>
                            <w:proofErr w:type="spellEnd"/>
                          </w:p>
                          <w:p xmlns:wp14="http://schemas.microsoft.com/office/word/2010/wordml" w:rsidRPr="00017CD5" w:rsidR="00432B40" w:rsidP="00432B40" w:rsidRDefault="00432B40" w14:paraId="294A8BDE" wp14:textId="77777777">
                            <w:pPr>
                              <w:overflowPunct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ind w:left="-57" w:right="55"/>
                              <w:jc w:val="right"/>
                              <w:textAlignment w:val="baseline"/>
                              <w:rPr>
                                <w:rFonts w:ascii="Palatino Linotype" w:hAnsi="Palatino Linotype" w:eastAsia="Times New Roman"/>
                                <w:sz w:val="18"/>
                                <w:szCs w:val="20"/>
                              </w:rPr>
                            </w:pPr>
                            <w:r w:rsidRPr="00017CD5">
                              <w:rPr>
                                <w:rFonts w:ascii="Palatino Linotype" w:hAnsi="Palatino Linotype" w:eastAsia="Times New Roman"/>
                                <w:sz w:val="18"/>
                                <w:szCs w:val="20"/>
                              </w:rPr>
                              <w:t xml:space="preserve">Str. </w:t>
                            </w:r>
                            <w:proofErr w:type="spellStart"/>
                            <w:r w:rsidRPr="00017CD5">
                              <w:rPr>
                                <w:rFonts w:ascii="Palatino Linotype" w:hAnsi="Palatino Linotype" w:eastAsia="Times New Roman"/>
                                <w:sz w:val="18"/>
                                <w:szCs w:val="20"/>
                              </w:rPr>
                              <w:t>Horea</w:t>
                            </w:r>
                            <w:proofErr w:type="spellEnd"/>
                            <w:r w:rsidRPr="00017CD5">
                              <w:rPr>
                                <w:rFonts w:ascii="Palatino Linotype" w:hAnsi="Palatino Linotype" w:eastAsia="Times New Roman"/>
                                <w:sz w:val="18"/>
                                <w:szCs w:val="20"/>
                              </w:rPr>
                              <w:t xml:space="preserve"> nr. 31</w:t>
                            </w:r>
                          </w:p>
                          <w:p xmlns:wp14="http://schemas.microsoft.com/office/word/2010/wordml" w:rsidRPr="00017CD5" w:rsidR="00432B40" w:rsidP="00432B40" w:rsidRDefault="00432B40" w14:paraId="3CB16CA0" wp14:textId="77777777">
                            <w:pPr>
                              <w:overflowPunct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ind w:left="-57" w:right="55"/>
                              <w:jc w:val="right"/>
                              <w:textAlignment w:val="baseline"/>
                              <w:rPr>
                                <w:rFonts w:ascii="Palatino Linotype" w:hAnsi="Palatino Linotype" w:eastAsia="Times New Roman"/>
                                <w:sz w:val="18"/>
                                <w:szCs w:val="20"/>
                              </w:rPr>
                            </w:pPr>
                            <w:r w:rsidRPr="00017CD5">
                              <w:rPr>
                                <w:rFonts w:ascii="Palatino Linotype" w:hAnsi="Palatino Linotype" w:eastAsia="Times New Roman"/>
                                <w:sz w:val="18"/>
                                <w:szCs w:val="20"/>
                              </w:rPr>
                              <w:t>400202, Cluj-Napoca</w:t>
                            </w:r>
                          </w:p>
                          <w:p xmlns:wp14="http://schemas.microsoft.com/office/word/2010/wordml" w:rsidRPr="00017CD5" w:rsidR="00432B40" w:rsidP="00432B40" w:rsidRDefault="00432B40" w14:paraId="1CB4819B" wp14:textId="77777777">
                            <w:pPr>
                              <w:overflowPunct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ind w:left="-57" w:right="55"/>
                              <w:jc w:val="right"/>
                              <w:textAlignment w:val="baseline"/>
                              <w:rPr>
                                <w:rFonts w:ascii="Palatino Linotype" w:hAnsi="Palatino Linotype" w:eastAsia="Times New Roman"/>
                                <w:sz w:val="18"/>
                                <w:szCs w:val="20"/>
                                <w:lang w:val="fr-FR"/>
                              </w:rPr>
                            </w:pPr>
                            <w:r w:rsidRPr="00017CD5">
                              <w:rPr>
                                <w:rFonts w:ascii="Palatino Linotype" w:hAnsi="Palatino Linotype" w:eastAsia="Times New Roman"/>
                                <w:sz w:val="18"/>
                                <w:szCs w:val="20"/>
                                <w:lang w:val="fr-FR"/>
                              </w:rPr>
                              <w:t>Tel</w:t>
                            </w:r>
                            <w:r>
                              <w:rPr>
                                <w:rFonts w:ascii="Palatino Linotype" w:hAnsi="Palatino Linotype" w:eastAsia="Times New Roman"/>
                                <w:sz w:val="18"/>
                                <w:szCs w:val="20"/>
                                <w:lang w:val="fr-FR"/>
                              </w:rPr>
                              <w:t>.: 0264-</w:t>
                            </w:r>
                            <w:r w:rsidRPr="00017CD5">
                              <w:rPr>
                                <w:rFonts w:ascii="Palatino Linotype" w:hAnsi="Palatino Linotype" w:eastAsia="Times New Roman"/>
                                <w:sz w:val="18"/>
                                <w:szCs w:val="20"/>
                                <w:lang w:val="fr-FR"/>
                              </w:rPr>
                              <w:t>53</w:t>
                            </w:r>
                            <w:r>
                              <w:rPr>
                                <w:rFonts w:ascii="Palatino Linotype" w:hAnsi="Palatino Linotype" w:eastAsia="Times New Roman"/>
                                <w:sz w:val="18"/>
                                <w:szCs w:val="20"/>
                                <w:lang w:val="fr-FR"/>
                              </w:rPr>
                              <w:t>.</w:t>
                            </w:r>
                            <w:r w:rsidRPr="00017CD5">
                              <w:rPr>
                                <w:rFonts w:ascii="Palatino Linotype" w:hAnsi="Palatino Linotype" w:eastAsia="Times New Roman"/>
                                <w:sz w:val="18"/>
                                <w:szCs w:val="20"/>
                                <w:lang w:val="fr-FR"/>
                              </w:rPr>
                              <w:t>22</w:t>
                            </w:r>
                            <w:r>
                              <w:rPr>
                                <w:rFonts w:ascii="Palatino Linotype" w:hAnsi="Palatino Linotype" w:eastAsia="Times New Roman"/>
                                <w:sz w:val="18"/>
                                <w:szCs w:val="20"/>
                                <w:lang w:val="fr-FR"/>
                              </w:rPr>
                              <w:t>.38</w:t>
                            </w:r>
                          </w:p>
                          <w:p xmlns:wp14="http://schemas.microsoft.com/office/word/2010/wordml" w:rsidRPr="00017CD5" w:rsidR="00432B40" w:rsidP="00432B40" w:rsidRDefault="00432B40" w14:paraId="6A512FAC" wp14:textId="77777777">
                            <w:pPr>
                              <w:overflowPunct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ind w:left="-57" w:right="55"/>
                              <w:jc w:val="right"/>
                              <w:textAlignment w:val="baseline"/>
                              <w:rPr>
                                <w:rFonts w:ascii="Palatino Linotype" w:hAnsi="Palatino Linotype" w:eastAsia="Times New Roman"/>
                                <w:sz w:val="18"/>
                                <w:szCs w:val="20"/>
                                <w:lang w:val="fr-FR"/>
                              </w:rPr>
                            </w:pPr>
                            <w:r>
                              <w:rPr>
                                <w:rFonts w:ascii="Palatino Linotype" w:hAnsi="Palatino Linotype" w:eastAsia="Times New Roman"/>
                                <w:sz w:val="18"/>
                                <w:szCs w:val="20"/>
                                <w:lang w:val="fr-FR"/>
                              </w:rPr>
                              <w:t>Fax: 0264-</w:t>
                            </w:r>
                            <w:r w:rsidRPr="00017CD5">
                              <w:rPr>
                                <w:rFonts w:ascii="Palatino Linotype" w:hAnsi="Palatino Linotype" w:eastAsia="Times New Roman"/>
                                <w:sz w:val="18"/>
                                <w:szCs w:val="20"/>
                                <w:lang w:val="fr-FR"/>
                              </w:rPr>
                              <w:t>43</w:t>
                            </w:r>
                            <w:r>
                              <w:rPr>
                                <w:rFonts w:ascii="Palatino Linotype" w:hAnsi="Palatino Linotype" w:eastAsia="Times New Roman"/>
                                <w:sz w:val="18"/>
                                <w:szCs w:val="20"/>
                                <w:lang w:val="fr-FR"/>
                              </w:rPr>
                              <w:t>.</w:t>
                            </w:r>
                            <w:r w:rsidRPr="00017CD5">
                              <w:rPr>
                                <w:rFonts w:ascii="Palatino Linotype" w:hAnsi="Palatino Linotype" w:eastAsia="Times New Roman"/>
                                <w:sz w:val="18"/>
                                <w:szCs w:val="20"/>
                                <w:lang w:val="fr-FR"/>
                              </w:rPr>
                              <w:t>23</w:t>
                            </w:r>
                            <w:r>
                              <w:rPr>
                                <w:rFonts w:ascii="Palatino Linotype" w:hAnsi="Palatino Linotype" w:eastAsia="Times New Roman"/>
                                <w:sz w:val="18"/>
                                <w:szCs w:val="20"/>
                                <w:lang w:val="fr-FR"/>
                              </w:rPr>
                              <w:t>.</w:t>
                            </w:r>
                            <w:r w:rsidRPr="00017CD5">
                              <w:rPr>
                                <w:rFonts w:ascii="Palatino Linotype" w:hAnsi="Palatino Linotype" w:eastAsia="Times New Roman"/>
                                <w:sz w:val="18"/>
                                <w:szCs w:val="20"/>
                                <w:lang w:val="fr-FR"/>
                              </w:rPr>
                              <w:t>03</w:t>
                            </w:r>
                          </w:p>
                          <w:p xmlns:wp14="http://schemas.microsoft.com/office/word/2010/wordml" w:rsidRPr="00A624E7" w:rsidR="00432B40" w:rsidP="00432B40" w:rsidRDefault="00432B40" w14:paraId="6D072C0D" wp14:textId="77777777">
                            <w:pPr>
                              <w:spacing w:after="0" w:line="240" w:lineRule="auto"/>
                              <w:contextualSpacing/>
                              <w:jc w:val="right"/>
                              <w:rPr>
                                <w:color w:val="244061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4" name="Picture 6" descr="Sigla ubb claudiopolitana_pt antent-01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315845" cy="11791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 w14:anchorId="3E57CED1">
            <v:group id="Group 5" style="position:absolute;left:0;text-align:left;margin-left:0;margin-top:7.7pt;width:467.2pt;height:131.7pt;z-index:251657216;mso-position-horizontal:center;mso-position-horizontal-relative:margin" coordsize="59331,16320" o:spid="_x0000_s102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">
              <v:line id="Straight Connector 3" style="position:absolute;flip:x;visibility:visible;mso-wrap-style:square" o:spid="_x0000_s1027" strokecolor="#7f7f7f" o:connectortype="straight" from="9648,8470" to="58050,85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"/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style="position:absolute;left:41793;top:8078;width:17538;height:8242;visibility:visible;mso-wrap-style:square;v-text-anchor:top" o:spid="_x0000_s1028" filled="f" stroked="f" type="#_x0000_t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">
                <v:path arrowok="t"/>
                <v:textbox>
                  <w:txbxContent>
                    <w:p w:rsidRPr="00017CD5" w:rsidR="00432B40" w:rsidP="00432B40" w:rsidRDefault="00432B40" w14:paraId="4504E0A2" wp14:textId="77777777">
                      <w:pPr>
                        <w:overflowPunct w:val="0"/>
                        <w:autoSpaceDE w:val="0"/>
                        <w:autoSpaceDN w:val="0"/>
                        <w:adjustRightInd w:val="0"/>
                        <w:spacing w:after="0" w:line="240" w:lineRule="auto"/>
                        <w:ind w:left="-57" w:right="55"/>
                        <w:jc w:val="right"/>
                        <w:textAlignment w:val="baseline"/>
                        <w:rPr>
                          <w:rFonts w:ascii="Palatino Linotype" w:hAnsi="Palatino Linotype" w:eastAsia="Times New Roman"/>
                          <w:sz w:val="18"/>
                          <w:szCs w:val="20"/>
                        </w:rPr>
                      </w:pPr>
                      <w:proofErr w:type="spellStart"/>
                      <w:r w:rsidRPr="00017CD5">
                        <w:rPr>
                          <w:rFonts w:ascii="Palatino Linotype" w:hAnsi="Palatino Linotype" w:eastAsia="Times New Roman"/>
                          <w:sz w:val="18"/>
                          <w:szCs w:val="20"/>
                        </w:rPr>
                        <w:t>Facultatea</w:t>
                      </w:r>
                      <w:proofErr w:type="spellEnd"/>
                      <w:r w:rsidRPr="00017CD5">
                        <w:rPr>
                          <w:rFonts w:ascii="Palatino Linotype" w:hAnsi="Palatino Linotype" w:eastAsia="Times New Roman"/>
                          <w:sz w:val="18"/>
                          <w:szCs w:val="20"/>
                        </w:rPr>
                        <w:t xml:space="preserve"> de </w:t>
                      </w:r>
                      <w:proofErr w:type="spellStart"/>
                      <w:r w:rsidRPr="00017CD5">
                        <w:rPr>
                          <w:rFonts w:ascii="Palatino Linotype" w:hAnsi="Palatino Linotype" w:eastAsia="Times New Roman"/>
                          <w:sz w:val="18"/>
                          <w:szCs w:val="20"/>
                        </w:rPr>
                        <w:t>Litere</w:t>
                      </w:r>
                      <w:proofErr w:type="spellEnd"/>
                    </w:p>
                    <w:p w:rsidRPr="00017CD5" w:rsidR="00432B40" w:rsidP="00432B40" w:rsidRDefault="00432B40" w14:paraId="71F28017" wp14:textId="77777777">
                      <w:pPr>
                        <w:overflowPunct w:val="0"/>
                        <w:autoSpaceDE w:val="0"/>
                        <w:autoSpaceDN w:val="0"/>
                        <w:adjustRightInd w:val="0"/>
                        <w:spacing w:after="0" w:line="240" w:lineRule="auto"/>
                        <w:ind w:left="-57" w:right="55"/>
                        <w:jc w:val="right"/>
                        <w:textAlignment w:val="baseline"/>
                        <w:rPr>
                          <w:rFonts w:ascii="Palatino Linotype" w:hAnsi="Palatino Linotype" w:eastAsia="Times New Roman"/>
                          <w:sz w:val="18"/>
                          <w:szCs w:val="20"/>
                        </w:rPr>
                      </w:pPr>
                      <w:r w:rsidRPr="00017CD5">
                        <w:rPr>
                          <w:rFonts w:ascii="Palatino Linotype" w:hAnsi="Palatino Linotype" w:eastAsia="Times New Roman"/>
                          <w:sz w:val="18"/>
                          <w:szCs w:val="20"/>
                        </w:rPr>
                        <w:t xml:space="preserve">Str. </w:t>
                      </w:r>
                      <w:proofErr w:type="spellStart"/>
                      <w:r w:rsidRPr="00017CD5">
                        <w:rPr>
                          <w:rFonts w:ascii="Palatino Linotype" w:hAnsi="Palatino Linotype" w:eastAsia="Times New Roman"/>
                          <w:sz w:val="18"/>
                          <w:szCs w:val="20"/>
                        </w:rPr>
                        <w:t>Horea</w:t>
                      </w:r>
                      <w:proofErr w:type="spellEnd"/>
                      <w:r w:rsidRPr="00017CD5">
                        <w:rPr>
                          <w:rFonts w:ascii="Palatino Linotype" w:hAnsi="Palatino Linotype" w:eastAsia="Times New Roman"/>
                          <w:sz w:val="18"/>
                          <w:szCs w:val="20"/>
                        </w:rPr>
                        <w:t xml:space="preserve"> nr. 31</w:t>
                      </w:r>
                    </w:p>
                    <w:p w:rsidRPr="00017CD5" w:rsidR="00432B40" w:rsidP="00432B40" w:rsidRDefault="00432B40" w14:paraId="69E0894B" wp14:textId="77777777">
                      <w:pPr>
                        <w:overflowPunct w:val="0"/>
                        <w:autoSpaceDE w:val="0"/>
                        <w:autoSpaceDN w:val="0"/>
                        <w:adjustRightInd w:val="0"/>
                        <w:spacing w:after="0" w:line="240" w:lineRule="auto"/>
                        <w:ind w:left="-57" w:right="55"/>
                        <w:jc w:val="right"/>
                        <w:textAlignment w:val="baseline"/>
                        <w:rPr>
                          <w:rFonts w:ascii="Palatino Linotype" w:hAnsi="Palatino Linotype" w:eastAsia="Times New Roman"/>
                          <w:sz w:val="18"/>
                          <w:szCs w:val="20"/>
                        </w:rPr>
                      </w:pPr>
                      <w:r w:rsidRPr="00017CD5">
                        <w:rPr>
                          <w:rFonts w:ascii="Palatino Linotype" w:hAnsi="Palatino Linotype" w:eastAsia="Times New Roman"/>
                          <w:sz w:val="18"/>
                          <w:szCs w:val="20"/>
                        </w:rPr>
                        <w:t>400202, Cluj-Napoca</w:t>
                      </w:r>
                    </w:p>
                    <w:p w:rsidRPr="00017CD5" w:rsidR="00432B40" w:rsidP="00432B40" w:rsidRDefault="00432B40" w14:paraId="4DEB64CA" wp14:textId="77777777">
                      <w:pPr>
                        <w:overflowPunct w:val="0"/>
                        <w:autoSpaceDE w:val="0"/>
                        <w:autoSpaceDN w:val="0"/>
                        <w:adjustRightInd w:val="0"/>
                        <w:spacing w:after="0" w:line="240" w:lineRule="auto"/>
                        <w:ind w:left="-57" w:right="55"/>
                        <w:jc w:val="right"/>
                        <w:textAlignment w:val="baseline"/>
                        <w:rPr>
                          <w:rFonts w:ascii="Palatino Linotype" w:hAnsi="Palatino Linotype" w:eastAsia="Times New Roman"/>
                          <w:sz w:val="18"/>
                          <w:szCs w:val="20"/>
                          <w:lang w:val="fr-FR"/>
                        </w:rPr>
                      </w:pPr>
                      <w:r w:rsidRPr="00017CD5">
                        <w:rPr>
                          <w:rFonts w:ascii="Palatino Linotype" w:hAnsi="Palatino Linotype" w:eastAsia="Times New Roman"/>
                          <w:sz w:val="18"/>
                          <w:szCs w:val="20"/>
                          <w:lang w:val="fr-FR"/>
                        </w:rPr>
                        <w:t>Tel</w:t>
                      </w:r>
                      <w:r>
                        <w:rPr>
                          <w:rFonts w:ascii="Palatino Linotype" w:hAnsi="Palatino Linotype" w:eastAsia="Times New Roman"/>
                          <w:sz w:val="18"/>
                          <w:szCs w:val="20"/>
                          <w:lang w:val="fr-FR"/>
                        </w:rPr>
                        <w:t>.: 0264-</w:t>
                      </w:r>
                      <w:r w:rsidRPr="00017CD5">
                        <w:rPr>
                          <w:rFonts w:ascii="Palatino Linotype" w:hAnsi="Palatino Linotype" w:eastAsia="Times New Roman"/>
                          <w:sz w:val="18"/>
                          <w:szCs w:val="20"/>
                          <w:lang w:val="fr-FR"/>
                        </w:rPr>
                        <w:t>53</w:t>
                      </w:r>
                      <w:r>
                        <w:rPr>
                          <w:rFonts w:ascii="Palatino Linotype" w:hAnsi="Palatino Linotype" w:eastAsia="Times New Roman"/>
                          <w:sz w:val="18"/>
                          <w:szCs w:val="20"/>
                          <w:lang w:val="fr-FR"/>
                        </w:rPr>
                        <w:t>.</w:t>
                      </w:r>
                      <w:r w:rsidRPr="00017CD5">
                        <w:rPr>
                          <w:rFonts w:ascii="Palatino Linotype" w:hAnsi="Palatino Linotype" w:eastAsia="Times New Roman"/>
                          <w:sz w:val="18"/>
                          <w:szCs w:val="20"/>
                          <w:lang w:val="fr-FR"/>
                        </w:rPr>
                        <w:t>22</w:t>
                      </w:r>
                      <w:r>
                        <w:rPr>
                          <w:rFonts w:ascii="Palatino Linotype" w:hAnsi="Palatino Linotype" w:eastAsia="Times New Roman"/>
                          <w:sz w:val="18"/>
                          <w:szCs w:val="20"/>
                          <w:lang w:val="fr-FR"/>
                        </w:rPr>
                        <w:t>.38</w:t>
                      </w:r>
                    </w:p>
                    <w:p w:rsidRPr="00017CD5" w:rsidR="00432B40" w:rsidP="00432B40" w:rsidRDefault="00432B40" w14:paraId="410ADC5B" wp14:textId="77777777">
                      <w:pPr>
                        <w:overflowPunct w:val="0"/>
                        <w:autoSpaceDE w:val="0"/>
                        <w:autoSpaceDN w:val="0"/>
                        <w:adjustRightInd w:val="0"/>
                        <w:spacing w:after="0" w:line="240" w:lineRule="auto"/>
                        <w:ind w:left="-57" w:right="55"/>
                        <w:jc w:val="right"/>
                        <w:textAlignment w:val="baseline"/>
                        <w:rPr>
                          <w:rFonts w:ascii="Palatino Linotype" w:hAnsi="Palatino Linotype" w:eastAsia="Times New Roman"/>
                          <w:sz w:val="18"/>
                          <w:szCs w:val="20"/>
                          <w:lang w:val="fr-FR"/>
                        </w:rPr>
                      </w:pPr>
                      <w:r>
                        <w:rPr>
                          <w:rFonts w:ascii="Palatino Linotype" w:hAnsi="Palatino Linotype" w:eastAsia="Times New Roman"/>
                          <w:sz w:val="18"/>
                          <w:szCs w:val="20"/>
                          <w:lang w:val="fr-FR"/>
                        </w:rPr>
                        <w:t>Fax: 0264-</w:t>
                      </w:r>
                      <w:r w:rsidRPr="00017CD5">
                        <w:rPr>
                          <w:rFonts w:ascii="Palatino Linotype" w:hAnsi="Palatino Linotype" w:eastAsia="Times New Roman"/>
                          <w:sz w:val="18"/>
                          <w:szCs w:val="20"/>
                          <w:lang w:val="fr-FR"/>
                        </w:rPr>
                        <w:t>43</w:t>
                      </w:r>
                      <w:r>
                        <w:rPr>
                          <w:rFonts w:ascii="Palatino Linotype" w:hAnsi="Palatino Linotype" w:eastAsia="Times New Roman"/>
                          <w:sz w:val="18"/>
                          <w:szCs w:val="20"/>
                          <w:lang w:val="fr-FR"/>
                        </w:rPr>
                        <w:t>.</w:t>
                      </w:r>
                      <w:r w:rsidRPr="00017CD5">
                        <w:rPr>
                          <w:rFonts w:ascii="Palatino Linotype" w:hAnsi="Palatino Linotype" w:eastAsia="Times New Roman"/>
                          <w:sz w:val="18"/>
                          <w:szCs w:val="20"/>
                          <w:lang w:val="fr-FR"/>
                        </w:rPr>
                        <w:t>23</w:t>
                      </w:r>
                      <w:r>
                        <w:rPr>
                          <w:rFonts w:ascii="Palatino Linotype" w:hAnsi="Palatino Linotype" w:eastAsia="Times New Roman"/>
                          <w:sz w:val="18"/>
                          <w:szCs w:val="20"/>
                          <w:lang w:val="fr-FR"/>
                        </w:rPr>
                        <w:t>.</w:t>
                      </w:r>
                      <w:r w:rsidRPr="00017CD5">
                        <w:rPr>
                          <w:rFonts w:ascii="Palatino Linotype" w:hAnsi="Palatino Linotype" w:eastAsia="Times New Roman"/>
                          <w:sz w:val="18"/>
                          <w:szCs w:val="20"/>
                          <w:lang w:val="fr-FR"/>
                        </w:rPr>
                        <w:t>03</w:t>
                      </w:r>
                    </w:p>
                    <w:p w:rsidRPr="00A624E7" w:rsidR="00432B40" w:rsidP="00432B40" w:rsidRDefault="00432B40" w14:paraId="48A21919" wp14:textId="77777777">
                      <w:pPr>
                        <w:spacing w:after="0" w:line="240" w:lineRule="auto"/>
                        <w:contextualSpacing/>
                        <w:jc w:val="right"/>
                        <w:rPr>
                          <w:color w:val="244061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  <v:shapetype id="_x0000_t75" coordsize="21600,21600" filled="f" stroked="f" o:spt="75" o:preferrelative="t" path="m@4@5l@4@11@9@11@9@5xe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gradientshapeok="t" o:connecttype="rect" o:extrusionok="f"/>
                <o:lock v:ext="edit" aspectratio="t"/>
              </v:shapetype>
              <v:shape id="Picture 6" style="position:absolute;width:23158;height:11791;visibility:visible;mso-wrap-style:square" alt="Sigla ubb claudiopolitana_pt antent-01" o:spid="_x0000_s1029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">
                <v:imagedata o:title="Sigla ubb claudiopolitana_pt antent-01" r:id="rId3"/>
                <v:path arrowok="t"/>
              </v:shape>
              <w10:wrap anchorx="margin"/>
            </v:group>
          </w:pict>
        </mc:Fallback>
      </mc:AlternateContent>
    </w:r>
  </w:p>
  <w:p xmlns:wp14="http://schemas.microsoft.com/office/word/2010/wordml" w:rsidR="00432B40" w:rsidP="00432B40" w:rsidRDefault="00432B40" w14:paraId="6BD18F9B" wp14:textId="77777777">
    <w:pPr>
      <w:pStyle w:val="Header"/>
      <w:jc w:val="both"/>
    </w:pPr>
  </w:p>
  <w:p xmlns:wp14="http://schemas.microsoft.com/office/word/2010/wordml" w:rsidRPr="00432B40" w:rsidR="00B15494" w:rsidP="00432B40" w:rsidRDefault="00B15494" w14:paraId="238601FE" wp14:textId="77777777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F13717"/>
    <w:multiLevelType w:val="hybridMultilevel"/>
    <w:tmpl w:val="372A92C6"/>
    <w:lvl w:ilvl="0" w:tplc="08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" w15:restartNumberingAfterBreak="0">
    <w:nsid w:val="188308C4"/>
    <w:multiLevelType w:val="hybridMultilevel"/>
    <w:tmpl w:val="8C401E6C"/>
    <w:lvl w:ilvl="0" w:tplc="F1E227A6">
      <w:numFmt w:val="bullet"/>
      <w:lvlText w:val="-"/>
      <w:lvlJc w:val="left"/>
      <w:pPr>
        <w:ind w:left="720" w:hanging="360"/>
      </w:pPr>
      <w:rPr>
        <w:rFonts w:hint="default" w:ascii="Times New Roman" w:hAnsi="Times New Roman" w:eastAsia="Times New Roman" w:cs="Times New Roman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" w15:restartNumberingAfterBreak="0">
    <w:nsid w:val="222E7222"/>
    <w:multiLevelType w:val="hybridMultilevel"/>
    <w:tmpl w:val="B41E5CD2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48A7E97"/>
    <w:multiLevelType w:val="hybridMultilevel"/>
    <w:tmpl w:val="69BA7C82"/>
    <w:lvl w:ilvl="0" w:tplc="08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4" w15:restartNumberingAfterBreak="0">
    <w:nsid w:val="24952116"/>
    <w:multiLevelType w:val="hybridMultilevel"/>
    <w:tmpl w:val="275A174E"/>
    <w:lvl w:ilvl="0" w:tplc="0418000F">
      <w:start w:val="1"/>
      <w:numFmt w:val="decimal"/>
      <w:lvlText w:val="%1."/>
      <w:lvlJc w:val="left"/>
      <w:pPr>
        <w:ind w:left="7874" w:hanging="360"/>
      </w:pPr>
    </w:lvl>
    <w:lvl w:ilvl="1" w:tplc="04180019">
      <w:start w:val="1"/>
      <w:numFmt w:val="lowerLetter"/>
      <w:lvlText w:val="%2."/>
      <w:lvlJc w:val="left"/>
      <w:pPr>
        <w:ind w:left="8594" w:hanging="360"/>
      </w:pPr>
    </w:lvl>
    <w:lvl w:ilvl="2" w:tplc="0418001B" w:tentative="1">
      <w:start w:val="1"/>
      <w:numFmt w:val="lowerRoman"/>
      <w:lvlText w:val="%3."/>
      <w:lvlJc w:val="right"/>
      <w:pPr>
        <w:ind w:left="9314" w:hanging="180"/>
      </w:pPr>
    </w:lvl>
    <w:lvl w:ilvl="3" w:tplc="0418000F" w:tentative="1">
      <w:start w:val="1"/>
      <w:numFmt w:val="decimal"/>
      <w:lvlText w:val="%4."/>
      <w:lvlJc w:val="left"/>
      <w:pPr>
        <w:ind w:left="10034" w:hanging="360"/>
      </w:pPr>
    </w:lvl>
    <w:lvl w:ilvl="4" w:tplc="04180019" w:tentative="1">
      <w:start w:val="1"/>
      <w:numFmt w:val="lowerLetter"/>
      <w:lvlText w:val="%5."/>
      <w:lvlJc w:val="left"/>
      <w:pPr>
        <w:ind w:left="10754" w:hanging="360"/>
      </w:pPr>
    </w:lvl>
    <w:lvl w:ilvl="5" w:tplc="0418001B" w:tentative="1">
      <w:start w:val="1"/>
      <w:numFmt w:val="lowerRoman"/>
      <w:lvlText w:val="%6."/>
      <w:lvlJc w:val="right"/>
      <w:pPr>
        <w:ind w:left="11474" w:hanging="180"/>
      </w:pPr>
    </w:lvl>
    <w:lvl w:ilvl="6" w:tplc="0418000F" w:tentative="1">
      <w:start w:val="1"/>
      <w:numFmt w:val="decimal"/>
      <w:lvlText w:val="%7."/>
      <w:lvlJc w:val="left"/>
      <w:pPr>
        <w:ind w:left="12194" w:hanging="360"/>
      </w:pPr>
    </w:lvl>
    <w:lvl w:ilvl="7" w:tplc="04180019" w:tentative="1">
      <w:start w:val="1"/>
      <w:numFmt w:val="lowerLetter"/>
      <w:lvlText w:val="%8."/>
      <w:lvlJc w:val="left"/>
      <w:pPr>
        <w:ind w:left="12914" w:hanging="360"/>
      </w:pPr>
    </w:lvl>
    <w:lvl w:ilvl="8" w:tplc="0418001B" w:tentative="1">
      <w:start w:val="1"/>
      <w:numFmt w:val="lowerRoman"/>
      <w:lvlText w:val="%9."/>
      <w:lvlJc w:val="right"/>
      <w:pPr>
        <w:ind w:left="13634" w:hanging="180"/>
      </w:pPr>
    </w:lvl>
  </w:abstractNum>
  <w:abstractNum w:abstractNumId="5" w15:restartNumberingAfterBreak="0">
    <w:nsid w:val="25986792"/>
    <w:multiLevelType w:val="hybridMultilevel"/>
    <w:tmpl w:val="96886F7E"/>
    <w:lvl w:ilvl="0" w:tplc="D06EB4AA">
      <w:start w:val="10"/>
      <w:numFmt w:val="bullet"/>
      <w:lvlText w:val="-"/>
      <w:lvlJc w:val="left"/>
      <w:pPr>
        <w:ind w:left="720" w:hanging="360"/>
      </w:pPr>
      <w:rPr>
        <w:rFonts w:hint="default" w:ascii="Times New Roman" w:hAnsi="Times New Roman" w:eastAsia="Calibri" w:cs="Times New Roman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6" w15:restartNumberingAfterBreak="0">
    <w:nsid w:val="2C6E2682"/>
    <w:multiLevelType w:val="multilevel"/>
    <w:tmpl w:val="F7F619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hint="default" w:ascii="Wingdings" w:hAnsi="Wingdings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hint="default" w:ascii="Wingdings" w:hAnsi="Wingdings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hint="default" w:ascii="Wingdings" w:hAnsi="Wingdings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hint="default" w:ascii="Wingdings" w:hAnsi="Wingdings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  <w:sz w:val="20"/>
      </w:rPr>
    </w:lvl>
  </w:abstractNum>
  <w:abstractNum w:abstractNumId="7" w15:restartNumberingAfterBreak="0">
    <w:nsid w:val="332D7098"/>
    <w:multiLevelType w:val="hybridMultilevel"/>
    <w:tmpl w:val="8846865E"/>
    <w:lvl w:ilvl="0" w:tplc="04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8" w15:restartNumberingAfterBreak="0">
    <w:nsid w:val="3F0F58F8"/>
    <w:multiLevelType w:val="multilevel"/>
    <w:tmpl w:val="E20202E6"/>
    <w:lvl w:ilvl="0">
      <w:start w:val="7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9" w15:restartNumberingAfterBreak="0">
    <w:nsid w:val="3F904790"/>
    <w:multiLevelType w:val="hybridMultilevel"/>
    <w:tmpl w:val="7A0EF0C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0A42130"/>
    <w:multiLevelType w:val="hybridMultilevel"/>
    <w:tmpl w:val="87ECDD02"/>
    <w:lvl w:ilvl="0" w:tplc="04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1" w15:restartNumberingAfterBreak="0">
    <w:nsid w:val="58A32026"/>
    <w:multiLevelType w:val="hybridMultilevel"/>
    <w:tmpl w:val="453C820E"/>
    <w:lvl w:ilvl="0" w:tplc="0DDAC882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hint="default" w:ascii="Symbol" w:hAnsi="Symbol"/>
      </w:rPr>
    </w:lvl>
    <w:lvl w:ilvl="1" w:tplc="DE96AB02">
      <w:numFmt w:val="bullet"/>
      <w:lvlText w:val="-"/>
      <w:lvlJc w:val="left"/>
      <w:pPr>
        <w:ind w:left="1440" w:hanging="360"/>
      </w:pPr>
      <w:rPr>
        <w:rFonts w:hint="default" w:ascii="Times New Roman" w:hAnsi="Times New Roman" w:eastAsia="Times New Roman" w:cs="Times New Roman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</w:abstractNum>
  <w:abstractNum w:abstractNumId="12" w15:restartNumberingAfterBreak="0">
    <w:nsid w:val="5FBF7E3D"/>
    <w:multiLevelType w:val="multilevel"/>
    <w:tmpl w:val="8640E7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hint="default" w:ascii="Wingdings" w:hAnsi="Wingdings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hint="default" w:ascii="Wingdings" w:hAnsi="Wingdings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hint="default" w:ascii="Wingdings" w:hAnsi="Wingdings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hint="default" w:ascii="Wingdings" w:hAnsi="Wingdings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  <w:sz w:val="20"/>
      </w:rPr>
    </w:lvl>
  </w:abstractNum>
  <w:abstractNum w:abstractNumId="13" w15:restartNumberingAfterBreak="0">
    <w:nsid w:val="796747E3"/>
    <w:multiLevelType w:val="hybridMultilevel"/>
    <w:tmpl w:val="450AF350"/>
    <w:lvl w:ilvl="0" w:tplc="08090001">
      <w:start w:val="1"/>
      <w:numFmt w:val="bullet"/>
      <w:lvlText w:val=""/>
      <w:lvlJc w:val="left"/>
      <w:pPr>
        <w:ind w:left="360" w:hanging="360"/>
      </w:pPr>
      <w:rPr>
        <w:rFonts w:hint="default" w:ascii="Symbol" w:hAnsi="Symbol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hint="default" w:ascii="Courier New" w:hAnsi="Courier New" w:cs="Courier New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hint="default" w:ascii="Wingdings" w:hAnsi="Wingdings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hint="default" w:ascii="Symbol" w:hAnsi="Symbol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hint="default" w:ascii="Courier New" w:hAnsi="Courier New" w:cs="Courier New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hint="default" w:ascii="Wingdings" w:hAnsi="Wingdings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hint="default" w:ascii="Symbol" w:hAnsi="Symbol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hint="default" w:ascii="Courier New" w:hAnsi="Courier New" w:cs="Courier New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hint="default" w:ascii="Wingdings" w:hAnsi="Wingdings"/>
      </w:rPr>
    </w:lvl>
  </w:abstractNum>
  <w:num w:numId="1" w16cid:durableId="1864397478">
    <w:abstractNumId w:val="9"/>
  </w:num>
  <w:num w:numId="2" w16cid:durableId="147790718">
    <w:abstractNumId w:val="1"/>
  </w:num>
  <w:num w:numId="3" w16cid:durableId="1667198276">
    <w:abstractNumId w:val="7"/>
  </w:num>
  <w:num w:numId="4" w16cid:durableId="222912521">
    <w:abstractNumId w:val="10"/>
  </w:num>
  <w:num w:numId="5" w16cid:durableId="119693093">
    <w:abstractNumId w:val="0"/>
  </w:num>
  <w:num w:numId="6" w16cid:durableId="1350988321">
    <w:abstractNumId w:val="6"/>
  </w:num>
  <w:num w:numId="7" w16cid:durableId="863322543">
    <w:abstractNumId w:val="12"/>
  </w:num>
  <w:num w:numId="8" w16cid:durableId="227499596">
    <w:abstractNumId w:val="4"/>
  </w:num>
  <w:num w:numId="9" w16cid:durableId="1498107707">
    <w:abstractNumId w:val="11"/>
  </w:num>
  <w:num w:numId="10" w16cid:durableId="1529947970">
    <w:abstractNumId w:val="3"/>
  </w:num>
  <w:num w:numId="11" w16cid:durableId="927275184">
    <w:abstractNumId w:val="13"/>
  </w:num>
  <w:num w:numId="12" w16cid:durableId="1115058329">
    <w:abstractNumId w:val="8"/>
  </w:num>
  <w:num w:numId="13" w16cid:durableId="1954096026">
    <w:abstractNumId w:val="2"/>
  </w:num>
  <w:num w:numId="14" w16cid:durableId="2013294060">
    <w:abstractNumId w:val="5"/>
  </w:num>
</w:numbering>
</file>

<file path=word/settings.xml><?xml version="1.0" encoding="utf-8"?>
<w:settings xmlns:wp14="http://schemas.microsoft.com/office/word/2010/wordprocessingDrawing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p14">
  <w:zoom w:percent="100"/>
  <w:activeWritingStyle w:lang="de-DE" w:vendorID="64" w:dllVersion="4096" w:nlCheck="1" w:checkStyle="0" w:appName="MSWord"/>
  <w:trackRevisions w:val="false"/>
  <w:defaultTabStop w:val="720"/>
  <w:characterSpacingControl w:val="doNotCompress"/>
  <w:hdrShapeDefaults>
    <o:shapedefaults v:ext="edit" spidmax="3074"/>
    <o:shapelayout v:ext="edit">
      <o:rules v:ext="edit">
        <o:r id="V:Rule1" type="connector" idref="#Straight Connector 3"/>
      </o:rules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yMzQ0tbAwN7E0MTIzMzBU0lEKTi0uzszPAykwrwUAkCBHbiwAAAA="/>
  </w:docVars>
  <w:rsids>
    <w:rsidRoot w:val="000C2CD7"/>
    <w:rsid w:val="0000126A"/>
    <w:rsid w:val="00007279"/>
    <w:rsid w:val="00007D3A"/>
    <w:rsid w:val="00011709"/>
    <w:rsid w:val="000120A8"/>
    <w:rsid w:val="00015D62"/>
    <w:rsid w:val="00017CD5"/>
    <w:rsid w:val="00022962"/>
    <w:rsid w:val="000310EF"/>
    <w:rsid w:val="00035FCC"/>
    <w:rsid w:val="0003757F"/>
    <w:rsid w:val="00042682"/>
    <w:rsid w:val="00046329"/>
    <w:rsid w:val="00055491"/>
    <w:rsid w:val="00060A7D"/>
    <w:rsid w:val="0006167D"/>
    <w:rsid w:val="000617F9"/>
    <w:rsid w:val="00067672"/>
    <w:rsid w:val="00081CC4"/>
    <w:rsid w:val="000859A7"/>
    <w:rsid w:val="000877BA"/>
    <w:rsid w:val="000907EF"/>
    <w:rsid w:val="00091E48"/>
    <w:rsid w:val="00094419"/>
    <w:rsid w:val="000949FF"/>
    <w:rsid w:val="00096726"/>
    <w:rsid w:val="000A392F"/>
    <w:rsid w:val="000A42BA"/>
    <w:rsid w:val="000A5184"/>
    <w:rsid w:val="000A58EE"/>
    <w:rsid w:val="000B0B9B"/>
    <w:rsid w:val="000B1E25"/>
    <w:rsid w:val="000B531C"/>
    <w:rsid w:val="000C2CD7"/>
    <w:rsid w:val="000C4DC5"/>
    <w:rsid w:val="000C6136"/>
    <w:rsid w:val="000D2CA2"/>
    <w:rsid w:val="000F6752"/>
    <w:rsid w:val="00101877"/>
    <w:rsid w:val="00106AAE"/>
    <w:rsid w:val="001071A1"/>
    <w:rsid w:val="001127A9"/>
    <w:rsid w:val="00121FD9"/>
    <w:rsid w:val="00125746"/>
    <w:rsid w:val="00125DF0"/>
    <w:rsid w:val="00130849"/>
    <w:rsid w:val="001320A0"/>
    <w:rsid w:val="00134375"/>
    <w:rsid w:val="001509B7"/>
    <w:rsid w:val="00151DAC"/>
    <w:rsid w:val="00156BBE"/>
    <w:rsid w:val="0016431C"/>
    <w:rsid w:val="00165FF8"/>
    <w:rsid w:val="00166548"/>
    <w:rsid w:val="00167E02"/>
    <w:rsid w:val="00170833"/>
    <w:rsid w:val="00170BCF"/>
    <w:rsid w:val="00173ECE"/>
    <w:rsid w:val="00175280"/>
    <w:rsid w:val="00181584"/>
    <w:rsid w:val="0019062A"/>
    <w:rsid w:val="00191726"/>
    <w:rsid w:val="001921DD"/>
    <w:rsid w:val="001966A9"/>
    <w:rsid w:val="00197BB5"/>
    <w:rsid w:val="001A0C2E"/>
    <w:rsid w:val="001A4E15"/>
    <w:rsid w:val="001B7573"/>
    <w:rsid w:val="001C1A6B"/>
    <w:rsid w:val="001C226B"/>
    <w:rsid w:val="001D0930"/>
    <w:rsid w:val="001E0974"/>
    <w:rsid w:val="001E37C6"/>
    <w:rsid w:val="001F355C"/>
    <w:rsid w:val="002032E8"/>
    <w:rsid w:val="00220D5C"/>
    <w:rsid w:val="00230453"/>
    <w:rsid w:val="00232C41"/>
    <w:rsid w:val="00245512"/>
    <w:rsid w:val="00245EB6"/>
    <w:rsid w:val="002507E2"/>
    <w:rsid w:val="0025111A"/>
    <w:rsid w:val="0025448F"/>
    <w:rsid w:val="00256147"/>
    <w:rsid w:val="00257BFD"/>
    <w:rsid w:val="00257CCE"/>
    <w:rsid w:val="00260385"/>
    <w:rsid w:val="00262B7E"/>
    <w:rsid w:val="002630C5"/>
    <w:rsid w:val="002668BA"/>
    <w:rsid w:val="00267061"/>
    <w:rsid w:val="00271849"/>
    <w:rsid w:val="00276EA7"/>
    <w:rsid w:val="002825D3"/>
    <w:rsid w:val="0028528D"/>
    <w:rsid w:val="00286171"/>
    <w:rsid w:val="002965BB"/>
    <w:rsid w:val="002A2BA0"/>
    <w:rsid w:val="002B0EC9"/>
    <w:rsid w:val="002B1EB1"/>
    <w:rsid w:val="002B2D1B"/>
    <w:rsid w:val="002B4B9D"/>
    <w:rsid w:val="002B5EB2"/>
    <w:rsid w:val="002C6FD5"/>
    <w:rsid w:val="002D30ED"/>
    <w:rsid w:val="002D3331"/>
    <w:rsid w:val="002D55D1"/>
    <w:rsid w:val="002E52D2"/>
    <w:rsid w:val="002F1241"/>
    <w:rsid w:val="002F2A64"/>
    <w:rsid w:val="002F4922"/>
    <w:rsid w:val="002F7950"/>
    <w:rsid w:val="00301824"/>
    <w:rsid w:val="0030594D"/>
    <w:rsid w:val="003072F2"/>
    <w:rsid w:val="003104EC"/>
    <w:rsid w:val="00313E1A"/>
    <w:rsid w:val="00314E0C"/>
    <w:rsid w:val="003201BF"/>
    <w:rsid w:val="003272B7"/>
    <w:rsid w:val="0033095A"/>
    <w:rsid w:val="003401F0"/>
    <w:rsid w:val="00341DE8"/>
    <w:rsid w:val="00343582"/>
    <w:rsid w:val="00345037"/>
    <w:rsid w:val="00345467"/>
    <w:rsid w:val="00350411"/>
    <w:rsid w:val="00356AB5"/>
    <w:rsid w:val="003622CE"/>
    <w:rsid w:val="003934EC"/>
    <w:rsid w:val="00393897"/>
    <w:rsid w:val="003942FB"/>
    <w:rsid w:val="003A010B"/>
    <w:rsid w:val="003A3C6D"/>
    <w:rsid w:val="003A7C48"/>
    <w:rsid w:val="003A7ED5"/>
    <w:rsid w:val="003B01E7"/>
    <w:rsid w:val="003C25DF"/>
    <w:rsid w:val="003C4E96"/>
    <w:rsid w:val="003C53D1"/>
    <w:rsid w:val="003C5BE9"/>
    <w:rsid w:val="003C656E"/>
    <w:rsid w:val="003D041D"/>
    <w:rsid w:val="003E4301"/>
    <w:rsid w:val="003E753A"/>
    <w:rsid w:val="003F3634"/>
    <w:rsid w:val="00410D0C"/>
    <w:rsid w:val="00432A57"/>
    <w:rsid w:val="00432B40"/>
    <w:rsid w:val="004332EE"/>
    <w:rsid w:val="0043764E"/>
    <w:rsid w:val="004414A9"/>
    <w:rsid w:val="00442059"/>
    <w:rsid w:val="004472A8"/>
    <w:rsid w:val="004476CA"/>
    <w:rsid w:val="00447BBD"/>
    <w:rsid w:val="00453E66"/>
    <w:rsid w:val="00460F78"/>
    <w:rsid w:val="004632A8"/>
    <w:rsid w:val="00471A87"/>
    <w:rsid w:val="00481DA5"/>
    <w:rsid w:val="004862E4"/>
    <w:rsid w:val="004910A3"/>
    <w:rsid w:val="004973B8"/>
    <w:rsid w:val="004A3008"/>
    <w:rsid w:val="004A33A2"/>
    <w:rsid w:val="004A72EE"/>
    <w:rsid w:val="004A7877"/>
    <w:rsid w:val="004B11B8"/>
    <w:rsid w:val="004B11EA"/>
    <w:rsid w:val="004B27EB"/>
    <w:rsid w:val="004B4491"/>
    <w:rsid w:val="004B754C"/>
    <w:rsid w:val="004C0463"/>
    <w:rsid w:val="004C122C"/>
    <w:rsid w:val="004D0AE9"/>
    <w:rsid w:val="004D7833"/>
    <w:rsid w:val="004D7E48"/>
    <w:rsid w:val="004E1663"/>
    <w:rsid w:val="004E2129"/>
    <w:rsid w:val="004E29D6"/>
    <w:rsid w:val="004E2C6F"/>
    <w:rsid w:val="004E4B0C"/>
    <w:rsid w:val="004E71A5"/>
    <w:rsid w:val="004E772B"/>
    <w:rsid w:val="004F3ADA"/>
    <w:rsid w:val="004F7809"/>
    <w:rsid w:val="00500DF7"/>
    <w:rsid w:val="005052A9"/>
    <w:rsid w:val="005104E7"/>
    <w:rsid w:val="00515981"/>
    <w:rsid w:val="00516010"/>
    <w:rsid w:val="00520A12"/>
    <w:rsid w:val="005216B6"/>
    <w:rsid w:val="00522D60"/>
    <w:rsid w:val="00524A45"/>
    <w:rsid w:val="00527C36"/>
    <w:rsid w:val="0054285C"/>
    <w:rsid w:val="00545ADB"/>
    <w:rsid w:val="005469F2"/>
    <w:rsid w:val="005477FD"/>
    <w:rsid w:val="00555B7E"/>
    <w:rsid w:val="005632ED"/>
    <w:rsid w:val="00564C35"/>
    <w:rsid w:val="00565657"/>
    <w:rsid w:val="00565879"/>
    <w:rsid w:val="00571B80"/>
    <w:rsid w:val="00572455"/>
    <w:rsid w:val="00573E87"/>
    <w:rsid w:val="005762C1"/>
    <w:rsid w:val="00577864"/>
    <w:rsid w:val="00583C5D"/>
    <w:rsid w:val="0059667A"/>
    <w:rsid w:val="005B4DA1"/>
    <w:rsid w:val="005C537E"/>
    <w:rsid w:val="005C5E55"/>
    <w:rsid w:val="005C6F77"/>
    <w:rsid w:val="005C7803"/>
    <w:rsid w:val="005D2361"/>
    <w:rsid w:val="005D764F"/>
    <w:rsid w:val="005E3D0C"/>
    <w:rsid w:val="005E4CE8"/>
    <w:rsid w:val="005E6ECE"/>
    <w:rsid w:val="005F530A"/>
    <w:rsid w:val="005F7D3F"/>
    <w:rsid w:val="00602F76"/>
    <w:rsid w:val="00616531"/>
    <w:rsid w:val="00620426"/>
    <w:rsid w:val="00625538"/>
    <w:rsid w:val="00626780"/>
    <w:rsid w:val="00627420"/>
    <w:rsid w:val="006304E8"/>
    <w:rsid w:val="0063051F"/>
    <w:rsid w:val="006363AB"/>
    <w:rsid w:val="006369F3"/>
    <w:rsid w:val="00636A5A"/>
    <w:rsid w:val="006443E5"/>
    <w:rsid w:val="00646AF6"/>
    <w:rsid w:val="00646D07"/>
    <w:rsid w:val="00647295"/>
    <w:rsid w:val="006515F9"/>
    <w:rsid w:val="006617B7"/>
    <w:rsid w:val="00667EC8"/>
    <w:rsid w:val="00674DA6"/>
    <w:rsid w:val="00677AC4"/>
    <w:rsid w:val="0068127F"/>
    <w:rsid w:val="00684ADE"/>
    <w:rsid w:val="006853F5"/>
    <w:rsid w:val="006864FD"/>
    <w:rsid w:val="00693E25"/>
    <w:rsid w:val="00694CE6"/>
    <w:rsid w:val="006A18D1"/>
    <w:rsid w:val="006A6D8A"/>
    <w:rsid w:val="006B4119"/>
    <w:rsid w:val="006C233C"/>
    <w:rsid w:val="006C3B3F"/>
    <w:rsid w:val="006D1269"/>
    <w:rsid w:val="006D5E66"/>
    <w:rsid w:val="006E00DC"/>
    <w:rsid w:val="006E5E5D"/>
    <w:rsid w:val="006F0A55"/>
    <w:rsid w:val="006F26CA"/>
    <w:rsid w:val="006F5230"/>
    <w:rsid w:val="00700A21"/>
    <w:rsid w:val="0070116D"/>
    <w:rsid w:val="0070325F"/>
    <w:rsid w:val="0070608D"/>
    <w:rsid w:val="0071378B"/>
    <w:rsid w:val="00717E3A"/>
    <w:rsid w:val="00720DF7"/>
    <w:rsid w:val="0072253F"/>
    <w:rsid w:val="00723383"/>
    <w:rsid w:val="007243C6"/>
    <w:rsid w:val="00730BF5"/>
    <w:rsid w:val="0073598E"/>
    <w:rsid w:val="007364FA"/>
    <w:rsid w:val="00736A05"/>
    <w:rsid w:val="007436B2"/>
    <w:rsid w:val="00746EBC"/>
    <w:rsid w:val="00747DC2"/>
    <w:rsid w:val="00747EA4"/>
    <w:rsid w:val="00750614"/>
    <w:rsid w:val="00754683"/>
    <w:rsid w:val="00780601"/>
    <w:rsid w:val="00784919"/>
    <w:rsid w:val="007905D7"/>
    <w:rsid w:val="007916F0"/>
    <w:rsid w:val="007934B9"/>
    <w:rsid w:val="00794727"/>
    <w:rsid w:val="00796827"/>
    <w:rsid w:val="007978C2"/>
    <w:rsid w:val="007A1C44"/>
    <w:rsid w:val="007A1FD5"/>
    <w:rsid w:val="007A5B58"/>
    <w:rsid w:val="007B1271"/>
    <w:rsid w:val="007B2D45"/>
    <w:rsid w:val="007B5C7F"/>
    <w:rsid w:val="007B71FC"/>
    <w:rsid w:val="007B7E88"/>
    <w:rsid w:val="007C315F"/>
    <w:rsid w:val="007C5269"/>
    <w:rsid w:val="007C6F82"/>
    <w:rsid w:val="007D06DC"/>
    <w:rsid w:val="007D4C84"/>
    <w:rsid w:val="007D5FA9"/>
    <w:rsid w:val="007D71A0"/>
    <w:rsid w:val="007E0229"/>
    <w:rsid w:val="007E2547"/>
    <w:rsid w:val="007E4838"/>
    <w:rsid w:val="007E5CD1"/>
    <w:rsid w:val="007E78DA"/>
    <w:rsid w:val="007E7FEF"/>
    <w:rsid w:val="007F247A"/>
    <w:rsid w:val="007F3656"/>
    <w:rsid w:val="007F42AF"/>
    <w:rsid w:val="00800371"/>
    <w:rsid w:val="00801790"/>
    <w:rsid w:val="00804E10"/>
    <w:rsid w:val="00812FCD"/>
    <w:rsid w:val="008140DE"/>
    <w:rsid w:val="00816FF9"/>
    <w:rsid w:val="00852385"/>
    <w:rsid w:val="00854E4E"/>
    <w:rsid w:val="00855571"/>
    <w:rsid w:val="00855772"/>
    <w:rsid w:val="00856551"/>
    <w:rsid w:val="00856783"/>
    <w:rsid w:val="00857624"/>
    <w:rsid w:val="00862B3F"/>
    <w:rsid w:val="00865148"/>
    <w:rsid w:val="00871C28"/>
    <w:rsid w:val="008747F8"/>
    <w:rsid w:val="0087582B"/>
    <w:rsid w:val="00877764"/>
    <w:rsid w:val="008805EB"/>
    <w:rsid w:val="00880DF4"/>
    <w:rsid w:val="0088132D"/>
    <w:rsid w:val="00881FF8"/>
    <w:rsid w:val="00891574"/>
    <w:rsid w:val="008A0237"/>
    <w:rsid w:val="008A459D"/>
    <w:rsid w:val="008A54BE"/>
    <w:rsid w:val="008B5681"/>
    <w:rsid w:val="008C7656"/>
    <w:rsid w:val="008C793E"/>
    <w:rsid w:val="008D018F"/>
    <w:rsid w:val="008D619B"/>
    <w:rsid w:val="008E2946"/>
    <w:rsid w:val="008E58B5"/>
    <w:rsid w:val="008F3159"/>
    <w:rsid w:val="008F46CC"/>
    <w:rsid w:val="00903F2C"/>
    <w:rsid w:val="00916FC6"/>
    <w:rsid w:val="009244E9"/>
    <w:rsid w:val="009259E7"/>
    <w:rsid w:val="00926028"/>
    <w:rsid w:val="00932576"/>
    <w:rsid w:val="00932BD1"/>
    <w:rsid w:val="00933F7C"/>
    <w:rsid w:val="009411FC"/>
    <w:rsid w:val="00941493"/>
    <w:rsid w:val="00941E5B"/>
    <w:rsid w:val="0094349C"/>
    <w:rsid w:val="00951D58"/>
    <w:rsid w:val="009528DA"/>
    <w:rsid w:val="009613A5"/>
    <w:rsid w:val="00962886"/>
    <w:rsid w:val="00963D1D"/>
    <w:rsid w:val="00964DBE"/>
    <w:rsid w:val="00975299"/>
    <w:rsid w:val="0097641D"/>
    <w:rsid w:val="00977065"/>
    <w:rsid w:val="00977494"/>
    <w:rsid w:val="00977669"/>
    <w:rsid w:val="00977813"/>
    <w:rsid w:val="00977F97"/>
    <w:rsid w:val="00984F61"/>
    <w:rsid w:val="0098658F"/>
    <w:rsid w:val="009868FB"/>
    <w:rsid w:val="00996AC6"/>
    <w:rsid w:val="00997AB5"/>
    <w:rsid w:val="00997E9C"/>
    <w:rsid w:val="009A427F"/>
    <w:rsid w:val="009A4E41"/>
    <w:rsid w:val="009A5FE4"/>
    <w:rsid w:val="009A7E6A"/>
    <w:rsid w:val="009B0595"/>
    <w:rsid w:val="009B2CC5"/>
    <w:rsid w:val="009B5EE4"/>
    <w:rsid w:val="009B6994"/>
    <w:rsid w:val="009C01BF"/>
    <w:rsid w:val="009C6EE7"/>
    <w:rsid w:val="009C7377"/>
    <w:rsid w:val="009D1EA8"/>
    <w:rsid w:val="009D6DAE"/>
    <w:rsid w:val="009E150C"/>
    <w:rsid w:val="009E32A6"/>
    <w:rsid w:val="009F0C4D"/>
    <w:rsid w:val="009F1B7B"/>
    <w:rsid w:val="009F5F1D"/>
    <w:rsid w:val="00A00B78"/>
    <w:rsid w:val="00A02DD9"/>
    <w:rsid w:val="00A05636"/>
    <w:rsid w:val="00A07F52"/>
    <w:rsid w:val="00A11103"/>
    <w:rsid w:val="00A122A0"/>
    <w:rsid w:val="00A22F0A"/>
    <w:rsid w:val="00A25F4A"/>
    <w:rsid w:val="00A31A51"/>
    <w:rsid w:val="00A32987"/>
    <w:rsid w:val="00A343A5"/>
    <w:rsid w:val="00A4014E"/>
    <w:rsid w:val="00A40315"/>
    <w:rsid w:val="00A43592"/>
    <w:rsid w:val="00A5618B"/>
    <w:rsid w:val="00A77BE3"/>
    <w:rsid w:val="00A81408"/>
    <w:rsid w:val="00A82092"/>
    <w:rsid w:val="00A846A3"/>
    <w:rsid w:val="00AA38EA"/>
    <w:rsid w:val="00AB0264"/>
    <w:rsid w:val="00AB32AA"/>
    <w:rsid w:val="00AC07AF"/>
    <w:rsid w:val="00AC79C0"/>
    <w:rsid w:val="00AD1E96"/>
    <w:rsid w:val="00AD275B"/>
    <w:rsid w:val="00AD4851"/>
    <w:rsid w:val="00AD5DE8"/>
    <w:rsid w:val="00AE1779"/>
    <w:rsid w:val="00AE23CC"/>
    <w:rsid w:val="00AE23DB"/>
    <w:rsid w:val="00AE3B4E"/>
    <w:rsid w:val="00AE5434"/>
    <w:rsid w:val="00AF00D7"/>
    <w:rsid w:val="00AF247C"/>
    <w:rsid w:val="00AF3830"/>
    <w:rsid w:val="00AF788A"/>
    <w:rsid w:val="00B04279"/>
    <w:rsid w:val="00B07D72"/>
    <w:rsid w:val="00B15494"/>
    <w:rsid w:val="00B15585"/>
    <w:rsid w:val="00B15A3C"/>
    <w:rsid w:val="00B16D1F"/>
    <w:rsid w:val="00B24BAB"/>
    <w:rsid w:val="00B30B48"/>
    <w:rsid w:val="00B33177"/>
    <w:rsid w:val="00B34BB8"/>
    <w:rsid w:val="00B412C1"/>
    <w:rsid w:val="00B508EB"/>
    <w:rsid w:val="00B509B1"/>
    <w:rsid w:val="00B536EF"/>
    <w:rsid w:val="00B605A0"/>
    <w:rsid w:val="00B666B8"/>
    <w:rsid w:val="00B67EC4"/>
    <w:rsid w:val="00B67F91"/>
    <w:rsid w:val="00B71AE5"/>
    <w:rsid w:val="00B72430"/>
    <w:rsid w:val="00B729C0"/>
    <w:rsid w:val="00B80D80"/>
    <w:rsid w:val="00B90F83"/>
    <w:rsid w:val="00B913E9"/>
    <w:rsid w:val="00B9245B"/>
    <w:rsid w:val="00B9276E"/>
    <w:rsid w:val="00B93750"/>
    <w:rsid w:val="00B9388F"/>
    <w:rsid w:val="00B969B4"/>
    <w:rsid w:val="00B97AF1"/>
    <w:rsid w:val="00BC0266"/>
    <w:rsid w:val="00BC038B"/>
    <w:rsid w:val="00BC244A"/>
    <w:rsid w:val="00BD0AE9"/>
    <w:rsid w:val="00BD0FFE"/>
    <w:rsid w:val="00BD2F96"/>
    <w:rsid w:val="00BE1943"/>
    <w:rsid w:val="00BE679B"/>
    <w:rsid w:val="00BF0740"/>
    <w:rsid w:val="00BF59D5"/>
    <w:rsid w:val="00C1316F"/>
    <w:rsid w:val="00C14CFF"/>
    <w:rsid w:val="00C16CEF"/>
    <w:rsid w:val="00C20B09"/>
    <w:rsid w:val="00C21A49"/>
    <w:rsid w:val="00C234F9"/>
    <w:rsid w:val="00C253B6"/>
    <w:rsid w:val="00C27BB7"/>
    <w:rsid w:val="00C344B3"/>
    <w:rsid w:val="00C506AF"/>
    <w:rsid w:val="00C6185D"/>
    <w:rsid w:val="00C62B1B"/>
    <w:rsid w:val="00C63DD9"/>
    <w:rsid w:val="00C7323D"/>
    <w:rsid w:val="00C77BFF"/>
    <w:rsid w:val="00C80F9B"/>
    <w:rsid w:val="00C92494"/>
    <w:rsid w:val="00C93645"/>
    <w:rsid w:val="00C94DDB"/>
    <w:rsid w:val="00C96858"/>
    <w:rsid w:val="00CA4194"/>
    <w:rsid w:val="00CB1F1A"/>
    <w:rsid w:val="00CB3BA1"/>
    <w:rsid w:val="00CB6BD1"/>
    <w:rsid w:val="00CC5254"/>
    <w:rsid w:val="00CC5A9B"/>
    <w:rsid w:val="00CC665C"/>
    <w:rsid w:val="00CD0370"/>
    <w:rsid w:val="00CE07DE"/>
    <w:rsid w:val="00CE2A7D"/>
    <w:rsid w:val="00CE56C2"/>
    <w:rsid w:val="00CF02C4"/>
    <w:rsid w:val="00CF03B0"/>
    <w:rsid w:val="00CF302E"/>
    <w:rsid w:val="00CF5460"/>
    <w:rsid w:val="00D0382D"/>
    <w:rsid w:val="00D05EEE"/>
    <w:rsid w:val="00D15692"/>
    <w:rsid w:val="00D17D48"/>
    <w:rsid w:val="00D17F9C"/>
    <w:rsid w:val="00D2048C"/>
    <w:rsid w:val="00D221BB"/>
    <w:rsid w:val="00D30728"/>
    <w:rsid w:val="00D30A2B"/>
    <w:rsid w:val="00D37B85"/>
    <w:rsid w:val="00D44C12"/>
    <w:rsid w:val="00D46F1A"/>
    <w:rsid w:val="00D522A9"/>
    <w:rsid w:val="00D52A86"/>
    <w:rsid w:val="00D52D19"/>
    <w:rsid w:val="00D56CD5"/>
    <w:rsid w:val="00D6193B"/>
    <w:rsid w:val="00D665A6"/>
    <w:rsid w:val="00D70D8F"/>
    <w:rsid w:val="00D734F8"/>
    <w:rsid w:val="00D74977"/>
    <w:rsid w:val="00D75822"/>
    <w:rsid w:val="00D7652E"/>
    <w:rsid w:val="00D7726B"/>
    <w:rsid w:val="00D77693"/>
    <w:rsid w:val="00D80D0D"/>
    <w:rsid w:val="00D80FCE"/>
    <w:rsid w:val="00D861BF"/>
    <w:rsid w:val="00D86D7F"/>
    <w:rsid w:val="00D87256"/>
    <w:rsid w:val="00D92534"/>
    <w:rsid w:val="00DB20BD"/>
    <w:rsid w:val="00DB2219"/>
    <w:rsid w:val="00DB677B"/>
    <w:rsid w:val="00DC12F9"/>
    <w:rsid w:val="00DC1581"/>
    <w:rsid w:val="00DC2D84"/>
    <w:rsid w:val="00DC34A4"/>
    <w:rsid w:val="00DC3886"/>
    <w:rsid w:val="00DD0E6C"/>
    <w:rsid w:val="00DD2EF7"/>
    <w:rsid w:val="00DD372D"/>
    <w:rsid w:val="00DE0DF4"/>
    <w:rsid w:val="00DE2A95"/>
    <w:rsid w:val="00DE424E"/>
    <w:rsid w:val="00DE55A9"/>
    <w:rsid w:val="00DF03B9"/>
    <w:rsid w:val="00DF0785"/>
    <w:rsid w:val="00DF65A1"/>
    <w:rsid w:val="00DF797E"/>
    <w:rsid w:val="00E00EAA"/>
    <w:rsid w:val="00E01ECD"/>
    <w:rsid w:val="00E1290A"/>
    <w:rsid w:val="00E135CB"/>
    <w:rsid w:val="00E13E74"/>
    <w:rsid w:val="00E2060B"/>
    <w:rsid w:val="00E229A3"/>
    <w:rsid w:val="00E31603"/>
    <w:rsid w:val="00E3631D"/>
    <w:rsid w:val="00E3774C"/>
    <w:rsid w:val="00E5567E"/>
    <w:rsid w:val="00E66A8A"/>
    <w:rsid w:val="00E66B4C"/>
    <w:rsid w:val="00E67978"/>
    <w:rsid w:val="00E71557"/>
    <w:rsid w:val="00E7287C"/>
    <w:rsid w:val="00E73F67"/>
    <w:rsid w:val="00E74C48"/>
    <w:rsid w:val="00E7688D"/>
    <w:rsid w:val="00E81379"/>
    <w:rsid w:val="00E91AD4"/>
    <w:rsid w:val="00EA0CED"/>
    <w:rsid w:val="00EA3FBD"/>
    <w:rsid w:val="00EA65C2"/>
    <w:rsid w:val="00EC3203"/>
    <w:rsid w:val="00ED1F0B"/>
    <w:rsid w:val="00ED2F6F"/>
    <w:rsid w:val="00ED3012"/>
    <w:rsid w:val="00ED3168"/>
    <w:rsid w:val="00ED3A1E"/>
    <w:rsid w:val="00EE7985"/>
    <w:rsid w:val="00F001FD"/>
    <w:rsid w:val="00F0370E"/>
    <w:rsid w:val="00F04A5D"/>
    <w:rsid w:val="00F06F16"/>
    <w:rsid w:val="00F131C4"/>
    <w:rsid w:val="00F17EF7"/>
    <w:rsid w:val="00F21E92"/>
    <w:rsid w:val="00F2344D"/>
    <w:rsid w:val="00F2507A"/>
    <w:rsid w:val="00F30769"/>
    <w:rsid w:val="00F33652"/>
    <w:rsid w:val="00F35139"/>
    <w:rsid w:val="00F366EF"/>
    <w:rsid w:val="00F4044F"/>
    <w:rsid w:val="00F40C60"/>
    <w:rsid w:val="00F4192B"/>
    <w:rsid w:val="00F471EB"/>
    <w:rsid w:val="00F51A55"/>
    <w:rsid w:val="00F52FDA"/>
    <w:rsid w:val="00F543B8"/>
    <w:rsid w:val="00F56213"/>
    <w:rsid w:val="00F56C2A"/>
    <w:rsid w:val="00F67914"/>
    <w:rsid w:val="00F70A3E"/>
    <w:rsid w:val="00F710E0"/>
    <w:rsid w:val="00F757C3"/>
    <w:rsid w:val="00F76FF7"/>
    <w:rsid w:val="00F8270C"/>
    <w:rsid w:val="00F832CA"/>
    <w:rsid w:val="00F83BA8"/>
    <w:rsid w:val="00F85D50"/>
    <w:rsid w:val="00F91308"/>
    <w:rsid w:val="00F91FB5"/>
    <w:rsid w:val="00F957D9"/>
    <w:rsid w:val="00F96132"/>
    <w:rsid w:val="00FA075A"/>
    <w:rsid w:val="00FA24AE"/>
    <w:rsid w:val="00FA3177"/>
    <w:rsid w:val="00FA763F"/>
    <w:rsid w:val="00FB3528"/>
    <w:rsid w:val="00FB3C90"/>
    <w:rsid w:val="00FB4081"/>
    <w:rsid w:val="00FC2E8E"/>
    <w:rsid w:val="00FC4772"/>
    <w:rsid w:val="00FD08E1"/>
    <w:rsid w:val="00FD49A5"/>
    <w:rsid w:val="00FD6630"/>
    <w:rsid w:val="00FE1FC8"/>
    <w:rsid w:val="00FE29C7"/>
    <w:rsid w:val="00FE3653"/>
    <w:rsid w:val="00FF2252"/>
    <w:rsid w:val="00FF4646"/>
    <w:rsid w:val="00FF722D"/>
    <w:rsid w:val="25007027"/>
    <w:rsid w:val="45C973E1"/>
    <w:rsid w:val="7F07BA3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."/>
  <w:listSeparator w:val=","/>
  <w14:docId w14:val="50E69127"/>
  <w15:chartTrackingRefBased/>
  <w15:docId w15:val="{C612D7F9-699F-4305-B35D-30E4AABDD0A0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 wp14">
  <w:docDefaults>
    <w:rPrDefault>
      <w:rPr>
        <w:rFonts w:ascii="Calibri" w:hAnsi="Calibri" w:eastAsia="Calibri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uiPriority="0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uiPriority="0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  <w:rsid w:val="00F70A3E"/>
    <w:pPr>
      <w:spacing w:after="200" w:line="276" w:lineRule="auto"/>
    </w:pPr>
    <w:rPr>
      <w:sz w:val="22"/>
      <w:szCs w:val="22"/>
      <w:lang w:eastAsia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E00EAA"/>
    <w:pPr>
      <w:keepNext/>
      <w:keepLines/>
      <w:spacing w:before="480" w:after="0"/>
      <w:outlineLvl w:val="0"/>
    </w:pPr>
    <w:rPr>
      <w:rFonts w:ascii="Cambria" w:hAnsi="Cambria" w:eastAsia="Times New Roman"/>
      <w:b/>
      <w:bCs/>
      <w:color w:val="365F91"/>
      <w:sz w:val="28"/>
      <w:szCs w:val="28"/>
      <w:lang w:val="x-none" w:eastAsia="x-none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460F78"/>
    <w:pPr>
      <w:keepNext/>
      <w:spacing w:before="240" w:after="60"/>
      <w:outlineLvl w:val="1"/>
    </w:pPr>
    <w:rPr>
      <w:rFonts w:ascii="Cambria" w:hAnsi="Cambria" w:eastAsia="Times New Roman"/>
      <w:b/>
      <w:bCs/>
      <w:i/>
      <w:iCs/>
      <w:sz w:val="28"/>
      <w:szCs w:val="28"/>
      <w:lang w:val="x-none" w:eastAsia="x-none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EA65C2"/>
    <w:pPr>
      <w:keepNext/>
      <w:spacing w:before="240" w:after="60"/>
      <w:outlineLvl w:val="2"/>
    </w:pPr>
    <w:rPr>
      <w:rFonts w:ascii="Calibri Light" w:hAnsi="Calibri Light" w:eastAsia="Times New Roman"/>
      <w:b/>
      <w:bCs/>
      <w:sz w:val="26"/>
      <w:szCs w:val="26"/>
      <w:lang w:val="x-none" w:eastAsia="x-none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6C3B3F"/>
    <w:pPr>
      <w:keepNext/>
      <w:keepLines/>
      <w:spacing w:before="40" w:after="0"/>
      <w:outlineLvl w:val="4"/>
    </w:pPr>
    <w:rPr>
      <w:rFonts w:ascii="Calibri Light" w:hAnsi="Calibri Light" w:eastAsia="Times New Roman"/>
      <w:color w:val="2F5496"/>
    </w:rPr>
  </w:style>
  <w:style w:type="character" w:styleId="DefaultParagraphFont" w:default="1">
    <w:name w:val="Default Paragraph Font"/>
    <w:uiPriority w:val="1"/>
    <w:unhideWhenUsed/>
  </w:style>
  <w:style w:type="table" w:styleId="TableNormal" w:default="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6A18D1"/>
    <w:pPr>
      <w:spacing w:after="0" w:line="240" w:lineRule="auto"/>
    </w:pPr>
    <w:rPr>
      <w:rFonts w:ascii="Tahoma" w:hAnsi="Tahoma"/>
      <w:sz w:val="16"/>
      <w:szCs w:val="16"/>
      <w:lang w:val="x-none" w:eastAsia="x-none"/>
    </w:rPr>
  </w:style>
  <w:style w:type="character" w:styleId="BalloonTextChar" w:customStyle="1">
    <w:name w:val="Balloon Text Char"/>
    <w:link w:val="BalloonText"/>
    <w:uiPriority w:val="99"/>
    <w:semiHidden/>
    <w:rsid w:val="006A18D1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6A18D1"/>
    <w:pPr>
      <w:tabs>
        <w:tab w:val="center" w:pos="4680"/>
        <w:tab w:val="right" w:pos="9360"/>
      </w:tabs>
      <w:spacing w:after="0" w:line="240" w:lineRule="auto"/>
    </w:pPr>
  </w:style>
  <w:style w:type="character" w:styleId="HeaderChar" w:customStyle="1">
    <w:name w:val="Header Char"/>
    <w:basedOn w:val="DefaultParagraphFont"/>
    <w:link w:val="Header"/>
    <w:uiPriority w:val="99"/>
    <w:rsid w:val="006A18D1"/>
  </w:style>
  <w:style w:type="paragraph" w:styleId="Footer">
    <w:name w:val="footer"/>
    <w:basedOn w:val="Normal"/>
    <w:link w:val="FooterChar"/>
    <w:uiPriority w:val="99"/>
    <w:unhideWhenUsed/>
    <w:rsid w:val="006A18D1"/>
    <w:pPr>
      <w:tabs>
        <w:tab w:val="center" w:pos="4680"/>
        <w:tab w:val="right" w:pos="9360"/>
      </w:tabs>
      <w:spacing w:after="0" w:line="240" w:lineRule="auto"/>
    </w:pPr>
  </w:style>
  <w:style w:type="character" w:styleId="FooterChar" w:customStyle="1">
    <w:name w:val="Footer Char"/>
    <w:basedOn w:val="DefaultParagraphFont"/>
    <w:link w:val="Footer"/>
    <w:uiPriority w:val="99"/>
    <w:rsid w:val="006A18D1"/>
  </w:style>
  <w:style w:type="character" w:styleId="apple-converted-space" w:customStyle="1">
    <w:name w:val="apple-converted-space"/>
    <w:rsid w:val="00F70A3E"/>
  </w:style>
  <w:style w:type="character" w:styleId="Strong">
    <w:name w:val="Strong"/>
    <w:qFormat/>
    <w:rsid w:val="00F70A3E"/>
    <w:rPr>
      <w:b/>
      <w:bCs/>
    </w:rPr>
  </w:style>
  <w:style w:type="paragraph" w:styleId="ListParagraph">
    <w:name w:val="List Paragraph"/>
    <w:basedOn w:val="Normal"/>
    <w:uiPriority w:val="99"/>
    <w:qFormat/>
    <w:rsid w:val="005E6ECE"/>
    <w:pPr>
      <w:ind w:left="720"/>
      <w:contextualSpacing/>
    </w:pPr>
    <w:rPr>
      <w:lang w:val="en-GB"/>
    </w:rPr>
  </w:style>
  <w:style w:type="character" w:styleId="Heading1Char" w:customStyle="1">
    <w:name w:val="Heading 1 Char"/>
    <w:link w:val="Heading1"/>
    <w:uiPriority w:val="9"/>
    <w:rsid w:val="00E00EAA"/>
    <w:rPr>
      <w:rFonts w:ascii="Cambria" w:hAnsi="Cambria" w:eastAsia="Times New Roman" w:cs="Times New Roman"/>
      <w:b/>
      <w:bCs/>
      <w:color w:val="365F91"/>
      <w:sz w:val="28"/>
      <w:szCs w:val="28"/>
    </w:rPr>
  </w:style>
  <w:style w:type="character" w:styleId="Hyperlink">
    <w:name w:val="Hyperlink"/>
    <w:uiPriority w:val="99"/>
    <w:unhideWhenUsed/>
    <w:rsid w:val="00B33177"/>
    <w:rPr>
      <w:color w:val="0000FF"/>
      <w:u w:val="single"/>
    </w:rPr>
  </w:style>
  <w:style w:type="paragraph" w:styleId="HTMLPreformatted">
    <w:name w:val="HTML Preformatted"/>
    <w:basedOn w:val="Normal"/>
    <w:link w:val="HTMLPreformattedChar"/>
    <w:uiPriority w:val="99"/>
    <w:unhideWhenUsed/>
    <w:rsid w:val="00BD0AE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hAnsi="Courier New" w:eastAsia="Times New Roman"/>
      <w:sz w:val="20"/>
      <w:szCs w:val="20"/>
      <w:lang w:val="x-none" w:eastAsia="x-none"/>
    </w:rPr>
  </w:style>
  <w:style w:type="character" w:styleId="HTMLPreformattedChar" w:customStyle="1">
    <w:name w:val="HTML Preformatted Char"/>
    <w:link w:val="HTMLPreformatted"/>
    <w:uiPriority w:val="99"/>
    <w:rsid w:val="00BD0AE9"/>
    <w:rPr>
      <w:rFonts w:ascii="Courier New" w:hAnsi="Courier New" w:eastAsia="Times New Roman" w:cs="Courier New"/>
    </w:rPr>
  </w:style>
  <w:style w:type="paragraph" w:styleId="ZDGName" w:customStyle="1">
    <w:name w:val="Z_DGName"/>
    <w:basedOn w:val="Normal"/>
    <w:uiPriority w:val="99"/>
    <w:rsid w:val="007E78DA"/>
    <w:pPr>
      <w:widowControl w:val="0"/>
      <w:autoSpaceDE w:val="0"/>
      <w:autoSpaceDN w:val="0"/>
      <w:spacing w:after="0" w:line="240" w:lineRule="auto"/>
      <w:ind w:right="85"/>
    </w:pPr>
    <w:rPr>
      <w:rFonts w:ascii="Arial" w:hAnsi="Arial" w:eastAsia="Times New Roman" w:cs="Arial"/>
      <w:sz w:val="16"/>
      <w:szCs w:val="16"/>
      <w:lang w:val="en-GB" w:eastAsia="en-GB"/>
    </w:rPr>
  </w:style>
  <w:style w:type="paragraph" w:styleId="youthaftcomment" w:customStyle="1">
    <w:name w:val="youth.af.t.comment"/>
    <w:basedOn w:val="Normal"/>
    <w:rsid w:val="007E78DA"/>
    <w:pPr>
      <w:keepNext/>
      <w:tabs>
        <w:tab w:val="left" w:pos="284"/>
      </w:tabs>
      <w:spacing w:before="80" w:after="60" w:line="240" w:lineRule="auto"/>
    </w:pPr>
    <w:rPr>
      <w:rFonts w:ascii="Arial" w:hAnsi="Arial" w:eastAsia="Times New Roman"/>
      <w:i/>
      <w:noProof/>
      <w:sz w:val="18"/>
      <w:szCs w:val="20"/>
      <w:lang w:val="en-GB"/>
    </w:rPr>
  </w:style>
  <w:style w:type="paragraph" w:styleId="NormalWeb">
    <w:name w:val="Normal (Web)"/>
    <w:basedOn w:val="Normal"/>
    <w:unhideWhenUsed/>
    <w:rsid w:val="00AF788A"/>
    <w:pPr>
      <w:spacing w:before="100" w:beforeAutospacing="1" w:after="100" w:afterAutospacing="1" w:line="240" w:lineRule="auto"/>
    </w:pPr>
    <w:rPr>
      <w:rFonts w:ascii="Times New Roman" w:hAnsi="Times New Roman" w:eastAsia="Times New Roman"/>
      <w:sz w:val="24"/>
      <w:szCs w:val="24"/>
    </w:rPr>
  </w:style>
  <w:style w:type="paragraph" w:styleId="NoSpacing">
    <w:name w:val="No Spacing"/>
    <w:uiPriority w:val="1"/>
    <w:qFormat/>
    <w:rsid w:val="00602F76"/>
    <w:rPr>
      <w:sz w:val="22"/>
      <w:szCs w:val="22"/>
      <w:lang w:eastAsia="en-US"/>
    </w:rPr>
  </w:style>
  <w:style w:type="character" w:styleId="FollowedHyperlink">
    <w:name w:val="FollowedHyperlink"/>
    <w:uiPriority w:val="99"/>
    <w:semiHidden/>
    <w:unhideWhenUsed/>
    <w:rsid w:val="007243C6"/>
    <w:rPr>
      <w:color w:val="800080"/>
      <w:u w:val="single"/>
    </w:rPr>
  </w:style>
  <w:style w:type="character" w:styleId="Heading2Char" w:customStyle="1">
    <w:name w:val="Heading 2 Char"/>
    <w:link w:val="Heading2"/>
    <w:uiPriority w:val="9"/>
    <w:rsid w:val="00460F78"/>
    <w:rPr>
      <w:rFonts w:ascii="Cambria" w:hAnsi="Cambria" w:eastAsia="Times New Roman" w:cs="Times New Roman"/>
      <w:b/>
      <w:bCs/>
      <w:i/>
      <w:iCs/>
      <w:sz w:val="28"/>
      <w:szCs w:val="28"/>
    </w:rPr>
  </w:style>
  <w:style w:type="paragraph" w:styleId="v1yiv7255925069msonormal" w:customStyle="1">
    <w:name w:val="v1yiv7255925069msonormal"/>
    <w:basedOn w:val="Normal"/>
    <w:rsid w:val="00460F78"/>
    <w:pPr>
      <w:spacing w:before="100" w:beforeAutospacing="1" w:after="100" w:afterAutospacing="1" w:line="240" w:lineRule="auto"/>
    </w:pPr>
    <w:rPr>
      <w:rFonts w:ascii="Times New Roman" w:hAnsi="Times New Roman" w:eastAsia="Times New Roman"/>
      <w:sz w:val="24"/>
      <w:szCs w:val="24"/>
      <w:lang w:val="ro-RO" w:eastAsia="ro-RO"/>
    </w:rPr>
  </w:style>
  <w:style w:type="paragraph" w:styleId="paragraph" w:customStyle="1">
    <w:name w:val="paragraph"/>
    <w:basedOn w:val="Normal"/>
    <w:rsid w:val="00232C41"/>
    <w:pPr>
      <w:spacing w:before="100" w:beforeAutospacing="1" w:after="100" w:afterAutospacing="1" w:line="240" w:lineRule="auto"/>
    </w:pPr>
    <w:rPr>
      <w:rFonts w:ascii="Times New Roman" w:hAnsi="Times New Roman" w:eastAsia="Times New Roman"/>
      <w:sz w:val="24"/>
      <w:szCs w:val="24"/>
    </w:rPr>
  </w:style>
  <w:style w:type="character" w:styleId="normaltextrun" w:customStyle="1">
    <w:name w:val="normaltextrun"/>
    <w:rsid w:val="00232C41"/>
  </w:style>
  <w:style w:type="character" w:styleId="spellingerror" w:customStyle="1">
    <w:name w:val="spellingerror"/>
    <w:rsid w:val="00232C41"/>
  </w:style>
  <w:style w:type="character" w:styleId="eop" w:customStyle="1">
    <w:name w:val="eop"/>
    <w:rsid w:val="00232C41"/>
  </w:style>
  <w:style w:type="character" w:styleId="contextualspellingandgrammarerror" w:customStyle="1">
    <w:name w:val="contextualspellingandgrammarerror"/>
    <w:rsid w:val="00F91308"/>
  </w:style>
  <w:style w:type="character" w:styleId="58cl" w:customStyle="1">
    <w:name w:val="_58cl"/>
    <w:rsid w:val="00DE2A95"/>
  </w:style>
  <w:style w:type="character" w:styleId="58cm" w:customStyle="1">
    <w:name w:val="_58cm"/>
    <w:rsid w:val="00DE2A95"/>
  </w:style>
  <w:style w:type="paragraph" w:styleId="BodyTextIndent">
    <w:name w:val="Body Text Indent"/>
    <w:basedOn w:val="Normal"/>
    <w:link w:val="BodyTextIndentChar"/>
    <w:rsid w:val="00856783"/>
    <w:pPr>
      <w:spacing w:after="0" w:line="240" w:lineRule="auto"/>
      <w:ind w:firstLine="720"/>
      <w:jc w:val="both"/>
    </w:pPr>
    <w:rPr>
      <w:rFonts w:ascii="times new roman\" w:hAnsi="times new roman\" w:eastAsia="Times New Roman"/>
      <w:sz w:val="24"/>
      <w:szCs w:val="20"/>
      <w:lang w:val="x-none" w:eastAsia="x-none"/>
    </w:rPr>
  </w:style>
  <w:style w:type="character" w:styleId="BodyTextIndentChar" w:customStyle="1">
    <w:name w:val="Body Text Indent Char"/>
    <w:link w:val="BodyTextIndent"/>
    <w:rsid w:val="00856783"/>
    <w:rPr>
      <w:rFonts w:ascii="times new roman\" w:hAnsi="times new roman\" w:eastAsia="Times New Roman"/>
      <w:sz w:val="24"/>
    </w:rPr>
  </w:style>
  <w:style w:type="character" w:styleId="Heading3Char" w:customStyle="1">
    <w:name w:val="Heading 3 Char"/>
    <w:link w:val="Heading3"/>
    <w:uiPriority w:val="9"/>
    <w:rsid w:val="00EA65C2"/>
    <w:rPr>
      <w:rFonts w:ascii="Calibri Light" w:hAnsi="Calibri Light" w:eastAsia="Times New Roman" w:cs="Times New Roman"/>
      <w:b/>
      <w:bCs/>
      <w:sz w:val="26"/>
      <w:szCs w:val="26"/>
    </w:rPr>
  </w:style>
  <w:style w:type="paragraph" w:styleId="hashtags-header" w:customStyle="1">
    <w:name w:val="hashtags-header"/>
    <w:basedOn w:val="Normal"/>
    <w:rsid w:val="00EA65C2"/>
    <w:pPr>
      <w:spacing w:before="100" w:beforeAutospacing="1" w:after="100" w:afterAutospacing="1" w:line="240" w:lineRule="auto"/>
    </w:pPr>
    <w:rPr>
      <w:rFonts w:ascii="Times New Roman" w:hAnsi="Times New Roman" w:eastAsia="Times New Roman"/>
      <w:sz w:val="24"/>
      <w:szCs w:val="24"/>
    </w:rPr>
  </w:style>
  <w:style w:type="character" w:styleId="UnresolvedMention1" w:customStyle="1">
    <w:name w:val="Unresolved Mention1"/>
    <w:uiPriority w:val="99"/>
    <w:semiHidden/>
    <w:unhideWhenUsed/>
    <w:rsid w:val="00D15692"/>
    <w:rPr>
      <w:color w:val="605E5C"/>
      <w:shd w:val="clear" w:color="auto" w:fill="E1DFDD"/>
    </w:rPr>
  </w:style>
  <w:style w:type="character" w:styleId="Heading5Char" w:customStyle="1">
    <w:name w:val="Heading 5 Char"/>
    <w:link w:val="Heading5"/>
    <w:uiPriority w:val="9"/>
    <w:semiHidden/>
    <w:rsid w:val="006C3B3F"/>
    <w:rPr>
      <w:rFonts w:ascii="Calibri Light" w:hAnsi="Calibri Light" w:eastAsia="Times New Roman" w:cs="Times New Roman"/>
      <w:color w:val="2F5496"/>
      <w:sz w:val="22"/>
      <w:szCs w:val="22"/>
      <w:lang w:val="en-US" w:eastAsia="en-US"/>
    </w:rPr>
  </w:style>
  <w:style w:type="paragraph" w:styleId="BodyText2">
    <w:name w:val="Body Text 2"/>
    <w:basedOn w:val="Normal"/>
    <w:link w:val="BodyText2Char"/>
    <w:uiPriority w:val="99"/>
    <w:semiHidden/>
    <w:unhideWhenUsed/>
    <w:rsid w:val="006C3B3F"/>
    <w:pPr>
      <w:spacing w:after="120" w:line="480" w:lineRule="auto"/>
    </w:pPr>
  </w:style>
  <w:style w:type="character" w:styleId="BodyText2Char" w:customStyle="1">
    <w:name w:val="Body Text 2 Char"/>
    <w:link w:val="BodyText2"/>
    <w:uiPriority w:val="99"/>
    <w:semiHidden/>
    <w:rsid w:val="006C3B3F"/>
    <w:rPr>
      <w:sz w:val="22"/>
      <w:szCs w:val="22"/>
      <w:lang w:val="en-US" w:eastAsia="en-US"/>
    </w:rPr>
  </w:style>
  <w:style w:type="paragraph" w:styleId="Biblio" w:customStyle="1">
    <w:name w:val="Biblio"/>
    <w:basedOn w:val="Normal"/>
    <w:qFormat/>
    <w:rsid w:val="006C3B3F"/>
    <w:pPr>
      <w:spacing w:after="0" w:line="240" w:lineRule="auto"/>
      <w:ind w:left="360" w:hanging="360"/>
    </w:pPr>
    <w:rPr>
      <w:rFonts w:ascii="Times New Roman" w:hAnsi="Times New Roman" w:eastAsia="Times New Roman" w:cs="Times"/>
      <w:sz w:val="20"/>
      <w:szCs w:val="24"/>
      <w:lang w:val="en-GB" w:eastAsia="ro-RO"/>
    </w:rPr>
  </w:style>
  <w:style w:type="character" w:styleId="Emphasis">
    <w:name w:val="Emphasis"/>
    <w:qFormat/>
    <w:rsid w:val="00FE29C7"/>
    <w:rPr>
      <w:i/>
      <w:iCs/>
    </w:rPr>
  </w:style>
  <w:style w:type="character" w:styleId="publishedat" w:customStyle="1">
    <w:name w:val="publishedat"/>
    <w:basedOn w:val="DefaultParagraphFont"/>
    <w:rsid w:val="00FE29C7"/>
  </w:style>
  <w:style w:type="character" w:styleId="publisher" w:customStyle="1">
    <w:name w:val="publisher"/>
    <w:basedOn w:val="DefaultParagraphFont"/>
    <w:rsid w:val="00FE29C7"/>
  </w:style>
  <w:style w:type="character" w:styleId="year" w:customStyle="1">
    <w:name w:val="year"/>
    <w:basedOn w:val="DefaultParagraphFont"/>
    <w:rsid w:val="00FE29C7"/>
  </w:style>
  <w:style w:type="character" w:styleId="page" w:customStyle="1">
    <w:name w:val="page"/>
    <w:basedOn w:val="DefaultParagraphFont"/>
    <w:rsid w:val="00FE29C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7145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098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119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034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146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061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9931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3988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4634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8880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96133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736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052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921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382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803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864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402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989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375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137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039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222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6014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7793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634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160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448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280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203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790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459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613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targetScreenSz w:val="800x600"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image" Target="media/image1.wmf" Id="rId8" /><Relationship Type="http://schemas.openxmlformats.org/officeDocument/2006/relationships/styles" Target="styles.xml" Id="rId3" /><Relationship Type="http://schemas.openxmlformats.org/officeDocument/2006/relationships/endnotes" Target="endnotes.xml" Id="rId7" /><Relationship Type="http://schemas.openxmlformats.org/officeDocument/2006/relationships/theme" Target="theme/theme1.xml" Id="rId12" /><Relationship Type="http://schemas.openxmlformats.org/officeDocument/2006/relationships/numbering" Target="numbering.xml" Id="rId2" /><Relationship Type="http://schemas.openxmlformats.org/officeDocument/2006/relationships/customXml" Target="../customXml/item1.xml" Id="rId1" /><Relationship Type="http://schemas.openxmlformats.org/officeDocument/2006/relationships/footnotes" Target="footnotes.xml" Id="rId6" /><Relationship Type="http://schemas.openxmlformats.org/officeDocument/2006/relationships/fontTable" Target="fontTable.xml" Id="rId11" /><Relationship Type="http://schemas.openxmlformats.org/officeDocument/2006/relationships/webSettings" Target="webSettings.xml" Id="rId5" /><Relationship Type="http://schemas.openxmlformats.org/officeDocument/2006/relationships/header" Target="header1.xml" Id="rId10" /><Relationship Type="http://schemas.openxmlformats.org/officeDocument/2006/relationships/settings" Target="settings.xml" Id="rId4" /><Relationship Type="http://schemas.openxmlformats.org/officeDocument/2006/relationships/image" Target="media/image2.jpeg" Id="rId9" /><Relationship Type="http://schemas.openxmlformats.org/officeDocument/2006/relationships/image" Target="/media/image4.png" Id="R86384081a7a049e1" 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5.png"/><Relationship Id="rId2" Type="http://schemas.openxmlformats.org/officeDocument/2006/relationships/image" Target="media/image4.png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12A99BD-ECEA-48E0-B027-EE3C71605BAB}">
  <ds:schemaRefs>
    <ds:schemaRef ds:uri="http://schemas.openxmlformats.org/officeDocument/2006/bibliography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Application>Microsoft Word for the web</ap:Application>
  <ap:DocSecurity>0</ap:DocSecurity>
  <ap:ScaleCrop>false</ap:ScaleCrop>
  <ap:Company>Hewlett-Packard Company</ap:Company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dc:creator>Admin</dc:creator>
  <keywords/>
  <lastModifiedBy>ISTVAN BERSZAN</lastModifiedBy>
  <revision>32</revision>
  <lastPrinted>2018-04-24T16:05:00.0000000Z</lastPrinted>
  <dcterms:created xsi:type="dcterms:W3CDTF">2024-04-19T09:34:00.0000000Z</dcterms:created>
  <dcterms:modified xsi:type="dcterms:W3CDTF">2024-04-19T09:34:50.3676462Z</dcterms:modified>
</coreProperties>
</file>