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xmlns:wp14="http://schemas.microsoft.com/office/word/2010/wordml" w:rsidRPr="006C3B3F" w:rsidR="006C3B3F" w:rsidP="006C3B3F" w:rsidRDefault="006C3B3F" w14:paraId="2DD3B3F7" wp14:textId="77777777">
      <w:pPr>
        <w:pStyle w:val="Heading2"/>
        <w:spacing w:before="0" w:after="0" w:line="240" w:lineRule="auto"/>
        <w:ind w:firstLine="567"/>
        <w:jc w:val="center"/>
        <w:rPr>
          <w:rFonts w:ascii="Times New Roman" w:hAnsi="Times New Roman"/>
          <w:i w:val="0"/>
          <w:iCs w:val="0"/>
          <w:sz w:val="20"/>
        </w:rPr>
      </w:pPr>
      <w:r w:rsidRPr="006C3B3F">
        <w:rPr>
          <w:rFonts w:ascii="Times New Roman" w:hAnsi="Times New Roman"/>
          <w:i w:val="0"/>
          <w:iCs w:val="0"/>
          <w:sz w:val="20"/>
        </w:rPr>
        <w:t>FIŞA DISCIPLINEI</w:t>
      </w:r>
    </w:p>
    <w:p xmlns:wp14="http://schemas.microsoft.com/office/word/2010/wordml" w:rsidRPr="006C3B3F" w:rsidR="006C3B3F" w:rsidP="006C3B3F" w:rsidRDefault="006C3B3F" w14:paraId="672A6659" wp14:textId="77777777">
      <w:pPr>
        <w:pStyle w:val="BodyText2"/>
        <w:spacing w:after="0" w:line="240" w:lineRule="auto"/>
        <w:rPr>
          <w:rFonts w:ascii="Times New Roman" w:hAnsi="Times New Roman"/>
          <w:b/>
          <w:sz w:val="20"/>
        </w:rPr>
      </w:pPr>
    </w:p>
    <w:p xmlns:wp14="http://schemas.microsoft.com/office/word/2010/wordml" w:rsidRPr="006C3B3F" w:rsidR="006C3B3F" w:rsidP="006C3B3F" w:rsidRDefault="006C3B3F" w14:paraId="476E7AAE" wp14:textId="77777777">
      <w:pPr>
        <w:pStyle w:val="BodyText2"/>
        <w:spacing w:after="0" w:line="240" w:lineRule="auto"/>
        <w:rPr>
          <w:rFonts w:ascii="Times New Roman" w:hAnsi="Times New Roman"/>
          <w:b/>
          <w:sz w:val="20"/>
        </w:rPr>
      </w:pPr>
      <w:r w:rsidRPr="006C3B3F">
        <w:rPr>
          <w:rFonts w:ascii="Times New Roman" w:hAnsi="Times New Roman"/>
          <w:b/>
          <w:sz w:val="20"/>
        </w:rPr>
        <w:t xml:space="preserve">1. Date </w:t>
      </w:r>
      <w:proofErr w:type="spellStart"/>
      <w:r w:rsidRPr="006C3B3F">
        <w:rPr>
          <w:rFonts w:ascii="Times New Roman" w:hAnsi="Times New Roman"/>
          <w:b/>
          <w:sz w:val="20"/>
        </w:rPr>
        <w:t>despre</w:t>
      </w:r>
      <w:proofErr w:type="spellEnd"/>
      <w:r w:rsidRPr="006C3B3F">
        <w:rPr>
          <w:rFonts w:ascii="Times New Roman" w:hAnsi="Times New Roman"/>
          <w:b/>
          <w:sz w:val="20"/>
        </w:rPr>
        <w:t xml:space="preserve"> program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00" w:firstRow="0" w:lastRow="0" w:firstColumn="0" w:lastColumn="0" w:noHBand="0" w:noVBand="0"/>
      </w:tblPr>
      <w:tblGrid>
        <w:gridCol w:w="3402"/>
        <w:gridCol w:w="6804"/>
      </w:tblGrid>
      <w:tr xmlns:wp14="http://schemas.microsoft.com/office/word/2010/wordml" w:rsidRPr="006C3B3F" w:rsidR="006C3B3F" w:rsidTr="00816FF9" w14:paraId="7D011842" wp14:textId="77777777">
        <w:trPr>
          <w:trHeight w:val="98"/>
        </w:trPr>
        <w:tc>
          <w:tcPr>
            <w:tcW w:w="3402" w:type="dxa"/>
          </w:tcPr>
          <w:p w:rsidRPr="006C3B3F" w:rsidR="006C3B3F" w:rsidP="006C3B3F" w:rsidRDefault="006C3B3F" w14:paraId="3C950588" wp14:textId="77777777">
            <w:pPr>
              <w:pStyle w:val="Heading1"/>
              <w:spacing w:before="0" w:line="240" w:lineRule="auto"/>
              <w:ind w:left="34"/>
              <w:rPr>
                <w:rFonts w:ascii="Times New Roman" w:hAnsi="Times New Roman"/>
                <w:b w:val="0"/>
                <w:color w:val="auto"/>
                <w:sz w:val="20"/>
                <w:lang w:val="ro-RO" w:eastAsia="en-US"/>
              </w:rPr>
            </w:pPr>
            <w:r w:rsidRPr="006C3B3F">
              <w:rPr>
                <w:rFonts w:ascii="Times New Roman" w:hAnsi="Times New Roman"/>
                <w:b w:val="0"/>
                <w:color w:val="auto"/>
                <w:sz w:val="20"/>
                <w:lang w:val="ro-RO" w:eastAsia="en-US"/>
              </w:rPr>
              <w:t>1.1 Instituţia de învăţământ superior</w:t>
            </w:r>
          </w:p>
        </w:tc>
        <w:tc>
          <w:tcPr>
            <w:tcW w:w="6804" w:type="dxa"/>
          </w:tcPr>
          <w:p w:rsidRPr="006C3B3F" w:rsidR="006C3B3F" w:rsidP="006C3B3F" w:rsidRDefault="006C3B3F" w14:paraId="70000D3F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Universitatea Babeş-Bolyai</w:t>
            </w:r>
          </w:p>
        </w:tc>
      </w:tr>
      <w:tr xmlns:wp14="http://schemas.microsoft.com/office/word/2010/wordml" w:rsidRPr="006C3B3F" w:rsidR="006C3B3F" w:rsidTr="00816FF9" w14:paraId="6E735CDC" wp14:textId="77777777">
        <w:tc>
          <w:tcPr>
            <w:tcW w:w="3402" w:type="dxa"/>
          </w:tcPr>
          <w:p w:rsidRPr="00F001FD" w:rsidR="006C3B3F" w:rsidP="006C3B3F" w:rsidRDefault="006C3B3F" w14:paraId="209A9AB7" wp14:textId="77777777">
            <w:pPr>
              <w:pStyle w:val="Heading5"/>
              <w:spacing w:before="0" w:line="240" w:lineRule="auto"/>
              <w:ind w:left="34"/>
              <w:rPr>
                <w:rFonts w:ascii="Times New Roman" w:hAnsi="Times New Roman"/>
                <w:b/>
                <w:color w:val="auto"/>
                <w:sz w:val="20"/>
              </w:rPr>
            </w:pPr>
            <w:r w:rsidRPr="00F001FD">
              <w:rPr>
                <w:rFonts w:ascii="Times New Roman" w:hAnsi="Times New Roman"/>
                <w:color w:val="auto"/>
                <w:sz w:val="20"/>
              </w:rPr>
              <w:t>1.2 Facultatea</w:t>
            </w:r>
          </w:p>
        </w:tc>
        <w:tc>
          <w:tcPr>
            <w:tcW w:w="6804" w:type="dxa"/>
          </w:tcPr>
          <w:p w:rsidRPr="006C3B3F" w:rsidR="006C3B3F" w:rsidP="006C3B3F" w:rsidRDefault="006C3B3F" w14:paraId="43173D11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Facultatea de Litere</w:t>
            </w:r>
          </w:p>
        </w:tc>
      </w:tr>
      <w:tr xmlns:wp14="http://schemas.microsoft.com/office/word/2010/wordml" w:rsidRPr="006C3B3F" w:rsidR="006C3B3F" w:rsidTr="00816FF9" w14:paraId="5B55E98B" wp14:textId="77777777">
        <w:tc>
          <w:tcPr>
            <w:tcW w:w="3402" w:type="dxa"/>
          </w:tcPr>
          <w:p w:rsidRPr="006C3B3F" w:rsidR="006C3B3F" w:rsidP="006C3B3F" w:rsidRDefault="006C3B3F" w14:paraId="280A2049" wp14:textId="77777777">
            <w:pPr>
              <w:pStyle w:val="Heading1"/>
              <w:spacing w:before="0" w:line="240" w:lineRule="auto"/>
              <w:ind w:left="34"/>
              <w:rPr>
                <w:rFonts w:ascii="Times New Roman" w:hAnsi="Times New Roman"/>
                <w:b w:val="0"/>
                <w:color w:val="auto"/>
                <w:sz w:val="20"/>
                <w:lang w:val="ro-RO" w:eastAsia="en-US"/>
              </w:rPr>
            </w:pPr>
            <w:r w:rsidRPr="00F001FD">
              <w:rPr>
                <w:rFonts w:ascii="Times New Roman" w:hAnsi="Times New Roman"/>
                <w:b w:val="0"/>
                <w:color w:val="auto"/>
                <w:sz w:val="20"/>
                <w:lang w:val="en-US" w:eastAsia="en-US"/>
              </w:rPr>
              <w:t xml:space="preserve">1.3 </w:t>
            </w:r>
            <w:r w:rsidRPr="006C3B3F">
              <w:rPr>
                <w:rFonts w:ascii="Times New Roman" w:hAnsi="Times New Roman"/>
                <w:b w:val="0"/>
                <w:color w:val="auto"/>
                <w:sz w:val="20"/>
                <w:lang w:val="ro-RO" w:eastAsia="en-US"/>
              </w:rPr>
              <w:t>Departamentul</w:t>
            </w:r>
          </w:p>
        </w:tc>
        <w:tc>
          <w:tcPr>
            <w:tcW w:w="6804" w:type="dxa"/>
          </w:tcPr>
          <w:p w:rsidRPr="00D17D48" w:rsidR="006C3B3F" w:rsidP="006C3B3F" w:rsidRDefault="00D17D48" w14:paraId="2A7FC4A6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Departamentul de Literatură Maghiară</w:t>
            </w:r>
          </w:p>
        </w:tc>
      </w:tr>
      <w:tr xmlns:wp14="http://schemas.microsoft.com/office/word/2010/wordml" w:rsidRPr="006C3B3F" w:rsidR="006C3B3F" w:rsidTr="00816FF9" w14:paraId="79986834" wp14:textId="77777777">
        <w:tc>
          <w:tcPr>
            <w:tcW w:w="3402" w:type="dxa"/>
          </w:tcPr>
          <w:p w:rsidRPr="00FA3177" w:rsidR="006C3B3F" w:rsidP="006C3B3F" w:rsidRDefault="006C3B3F" w14:paraId="76550B5A" wp14:textId="77777777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</w:rPr>
              <w:t>1.4</w:t>
            </w:r>
            <w:r w:rsidR="004B11EA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Domeniul de studii</w:t>
            </w:r>
          </w:p>
        </w:tc>
        <w:tc>
          <w:tcPr>
            <w:tcW w:w="6804" w:type="dxa"/>
          </w:tcPr>
          <w:p w:rsidRPr="006C3B3F" w:rsidR="006C3B3F" w:rsidP="006C3B3F" w:rsidRDefault="00D17D48" w14:paraId="5E9D521D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filologie</w:t>
            </w:r>
          </w:p>
        </w:tc>
      </w:tr>
      <w:tr xmlns:wp14="http://schemas.microsoft.com/office/word/2010/wordml" w:rsidRPr="006C3B3F" w:rsidR="006C3B3F" w:rsidTr="00816FF9" w14:paraId="72048197" wp14:textId="77777777">
        <w:tc>
          <w:tcPr>
            <w:tcW w:w="3402" w:type="dxa"/>
          </w:tcPr>
          <w:p w:rsidRPr="00FA3177" w:rsidR="006C3B3F" w:rsidP="006C3B3F" w:rsidRDefault="006C3B3F" w14:paraId="7329FDFF" wp14:textId="77777777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</w:rPr>
              <w:t>1.5</w:t>
            </w:r>
            <w:r w:rsidR="004B11EA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Ciclul de studii</w:t>
            </w:r>
          </w:p>
        </w:tc>
        <w:tc>
          <w:tcPr>
            <w:tcW w:w="6804" w:type="dxa"/>
          </w:tcPr>
          <w:p w:rsidRPr="006C3B3F" w:rsidR="006C3B3F" w:rsidP="006C3B3F" w:rsidRDefault="00D17D48" w14:paraId="17AC0F94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licență</w:t>
            </w:r>
          </w:p>
        </w:tc>
      </w:tr>
      <w:tr xmlns:wp14="http://schemas.microsoft.com/office/word/2010/wordml" w:rsidRPr="006C3B3F" w:rsidR="006C3B3F" w:rsidTr="00816FF9" w14:paraId="78B79469" wp14:textId="77777777">
        <w:trPr>
          <w:trHeight w:val="106"/>
        </w:trPr>
        <w:tc>
          <w:tcPr>
            <w:tcW w:w="3402" w:type="dxa"/>
          </w:tcPr>
          <w:p w:rsidRPr="00F001FD" w:rsidR="006C3B3F" w:rsidP="006C3B3F" w:rsidRDefault="006C3B3F" w14:paraId="5FA2A00B" wp14:textId="77777777">
            <w:pPr>
              <w:pStyle w:val="Heading2"/>
              <w:spacing w:before="0" w:after="0" w:line="240" w:lineRule="auto"/>
              <w:ind w:left="34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1.6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Programul</w:t>
            </w:r>
            <w:proofErr w:type="spellEnd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 de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studii</w:t>
            </w:r>
            <w:proofErr w:type="spellEnd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/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Calificarea</w:t>
            </w:r>
            <w:proofErr w:type="spellEnd"/>
          </w:p>
        </w:tc>
        <w:tc>
          <w:tcPr>
            <w:tcW w:w="6804" w:type="dxa"/>
          </w:tcPr>
          <w:p w:rsidRPr="006C3B3F" w:rsidR="006C3B3F" w:rsidP="006C3B3F" w:rsidRDefault="00D17D48" w14:paraId="3C420242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li</w:t>
            </w:r>
            <w:r w:rsidR="00CC5A9B">
              <w:rPr>
                <w:rFonts w:ascii="Times New Roman" w:hAnsi="Times New Roman"/>
                <w:lang w:val="ro-RO"/>
              </w:rPr>
              <w:t xml:space="preserve">teratură </w:t>
            </w:r>
            <w:r w:rsidR="00B12A38">
              <w:rPr>
                <w:rFonts w:ascii="Times New Roman" w:hAnsi="Times New Roman"/>
                <w:lang w:val="ro-RO"/>
              </w:rPr>
              <w:t xml:space="preserve">universală și </w:t>
            </w:r>
            <w:r w:rsidR="00CC5A9B">
              <w:rPr>
                <w:rFonts w:ascii="Times New Roman" w:hAnsi="Times New Roman"/>
                <w:lang w:val="ro-RO"/>
              </w:rPr>
              <w:t>comparată în lb. maghiară (secți</w:t>
            </w:r>
            <w:r w:rsidR="00EE6C1F">
              <w:rPr>
                <w:rFonts w:ascii="Times New Roman" w:hAnsi="Times New Roman"/>
                <w:lang w:val="ro-RO"/>
              </w:rPr>
              <w:t>e</w:t>
            </w:r>
            <w:r w:rsidR="00CC5A9B">
              <w:rPr>
                <w:rFonts w:ascii="Times New Roman" w:hAnsi="Times New Roman"/>
                <w:lang w:val="ro-RO"/>
              </w:rPr>
              <w:t xml:space="preserve"> B)</w:t>
            </w:r>
          </w:p>
        </w:tc>
      </w:tr>
    </w:tbl>
    <w:p xmlns:wp14="http://schemas.microsoft.com/office/word/2010/wordml" w:rsidRPr="006C3B3F" w:rsidR="006C3B3F" w:rsidP="006C3B3F" w:rsidRDefault="006C3B3F" w14:paraId="0A37501D" wp14:textId="77777777">
      <w:pPr>
        <w:spacing w:after="0" w:line="240" w:lineRule="auto"/>
        <w:rPr>
          <w:rFonts w:ascii="Times New Roman" w:hAnsi="Times New Roman"/>
          <w:b/>
        </w:rPr>
      </w:pPr>
    </w:p>
    <w:p xmlns:wp14="http://schemas.microsoft.com/office/word/2010/wordml" w:rsidRPr="006C3B3F" w:rsidR="006C3B3F" w:rsidP="006C3B3F" w:rsidRDefault="006C3B3F" w14:paraId="58D00938" wp14:textId="77777777">
      <w:pPr>
        <w:spacing w:after="0" w:line="240" w:lineRule="auto"/>
        <w:rPr>
          <w:rFonts w:ascii="Times New Roman" w:hAnsi="Times New Roman"/>
          <w:lang w:val="ro-RO"/>
        </w:rPr>
      </w:pPr>
      <w:r w:rsidRPr="006C3B3F">
        <w:rPr>
          <w:rFonts w:ascii="Times New Roman" w:hAnsi="Times New Roman"/>
          <w:b/>
        </w:rPr>
        <w:t xml:space="preserve">2. Date </w:t>
      </w:r>
      <w:proofErr w:type="spellStart"/>
      <w:r w:rsidRPr="006C3B3F">
        <w:rPr>
          <w:rFonts w:ascii="Times New Roman" w:hAnsi="Times New Roman"/>
          <w:b/>
        </w:rPr>
        <w:t>despre</w:t>
      </w:r>
      <w:proofErr w:type="spellEnd"/>
      <w:r w:rsidRPr="006C3B3F">
        <w:rPr>
          <w:rFonts w:ascii="Times New Roman" w:hAnsi="Times New Roman"/>
          <w:b/>
        </w:rPr>
        <w:t xml:space="preserve"> </w:t>
      </w:r>
      <w:proofErr w:type="spellStart"/>
      <w:r w:rsidRPr="006C3B3F">
        <w:rPr>
          <w:rFonts w:ascii="Times New Roman" w:hAnsi="Times New Roman"/>
          <w:b/>
        </w:rPr>
        <w:t>disciplină</w:t>
      </w:r>
      <w:proofErr w:type="spellEnd"/>
      <w:r w:rsidRPr="006C3B3F">
        <w:rPr>
          <w:rFonts w:ascii="Times New Roman" w:hAnsi="Times New Roman"/>
          <w:b/>
        </w:rPr>
        <w:t xml:space="preserve"> 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00" w:firstRow="0" w:lastRow="0" w:firstColumn="0" w:lastColumn="0" w:noHBand="0" w:noVBand="0"/>
      </w:tblPr>
      <w:tblGrid>
        <w:gridCol w:w="1843"/>
        <w:gridCol w:w="425"/>
        <w:gridCol w:w="142"/>
        <w:gridCol w:w="1275"/>
        <w:gridCol w:w="426"/>
        <w:gridCol w:w="567"/>
        <w:gridCol w:w="1418"/>
        <w:gridCol w:w="425"/>
        <w:gridCol w:w="1275"/>
        <w:gridCol w:w="1558"/>
        <w:gridCol w:w="852"/>
      </w:tblGrid>
      <w:tr xmlns:wp14="http://schemas.microsoft.com/office/word/2010/wordml" w:rsidRPr="00B12624" w:rsidR="006C3B3F" w:rsidTr="00816FF9" w14:paraId="28DD7D5F" wp14:textId="77777777">
        <w:tc>
          <w:tcPr>
            <w:tcW w:w="2410" w:type="dxa"/>
            <w:gridSpan w:val="3"/>
          </w:tcPr>
          <w:p w:rsidRPr="00FA3177" w:rsidR="006C3B3F" w:rsidP="006C3B3F" w:rsidRDefault="006C3B3F" w14:paraId="1BF74BD3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2.1 Denumirea disciplinei</w:t>
            </w:r>
          </w:p>
        </w:tc>
        <w:tc>
          <w:tcPr>
            <w:tcW w:w="7796" w:type="dxa"/>
            <w:gridSpan w:val="8"/>
          </w:tcPr>
          <w:p w:rsidRPr="007C315F" w:rsidR="006C3B3F" w:rsidP="006C3B3F" w:rsidRDefault="007C5269" w14:paraId="61E254B9" wp14:textId="77777777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7C315F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L</w:t>
            </w:r>
            <w:r w:rsidR="003104EC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LT</w:t>
            </w:r>
            <w:r w:rsidR="00B12624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2206</w:t>
            </w:r>
            <w:r w:rsidRPr="007C315F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</w:t>
            </w:r>
            <w:r w:rsidR="00B12624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Tendințe și metode contemporane în literatura comparată</w:t>
            </w:r>
          </w:p>
        </w:tc>
      </w:tr>
      <w:tr xmlns:wp14="http://schemas.microsoft.com/office/word/2010/wordml" w:rsidRPr="00D17D48" w:rsidR="006C3B3F" w:rsidTr="00816FF9" w14:paraId="0469A181" wp14:textId="77777777">
        <w:tc>
          <w:tcPr>
            <w:tcW w:w="4678" w:type="dxa"/>
            <w:gridSpan w:val="6"/>
          </w:tcPr>
          <w:p w:rsidRPr="00FA3177" w:rsidR="006C3B3F" w:rsidP="006C3B3F" w:rsidRDefault="006C3B3F" w14:paraId="0ECBB832" wp14:textId="77777777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2.2 Titularul activităţilor de curs</w:t>
            </w:r>
          </w:p>
        </w:tc>
        <w:tc>
          <w:tcPr>
            <w:tcW w:w="5528" w:type="dxa"/>
            <w:gridSpan w:val="5"/>
          </w:tcPr>
          <w:p w:rsidRPr="00D17D48" w:rsidR="006C3B3F" w:rsidP="006C3B3F" w:rsidRDefault="00D17D48" w14:paraId="15065F90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hu-HU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Conf. univ. dr. habil. T. Szab</w:t>
            </w:r>
            <w:r>
              <w:rPr>
                <w:rFonts w:ascii="Times New Roman" w:hAnsi="Times New Roman"/>
                <w:sz w:val="20"/>
                <w:szCs w:val="20"/>
                <w:lang w:val="hu-HU"/>
              </w:rPr>
              <w:t>ó Levente</w:t>
            </w:r>
          </w:p>
        </w:tc>
      </w:tr>
      <w:tr xmlns:wp14="http://schemas.microsoft.com/office/word/2010/wordml" w:rsidRPr="00D17D48" w:rsidR="006C3B3F" w:rsidTr="00816FF9" w14:paraId="2EC76D76" wp14:textId="77777777">
        <w:tc>
          <w:tcPr>
            <w:tcW w:w="4678" w:type="dxa"/>
            <w:gridSpan w:val="6"/>
          </w:tcPr>
          <w:p w:rsidRPr="00FA3177" w:rsidR="006C3B3F" w:rsidP="006C3B3F" w:rsidRDefault="006C3B3F" w14:paraId="5D4E53A3" wp14:textId="77777777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2.3 Titularul activităţilor de seminar</w:t>
            </w:r>
          </w:p>
        </w:tc>
        <w:tc>
          <w:tcPr>
            <w:tcW w:w="5528" w:type="dxa"/>
            <w:gridSpan w:val="5"/>
          </w:tcPr>
          <w:p w:rsidRPr="00FA3177" w:rsidR="006C3B3F" w:rsidP="006C3B3F" w:rsidRDefault="00D45D3F" w14:paraId="3E223768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Conf. univ. dr. habil. T. Szab</w:t>
            </w:r>
            <w:r>
              <w:rPr>
                <w:rFonts w:ascii="Times New Roman" w:hAnsi="Times New Roman"/>
                <w:sz w:val="20"/>
                <w:szCs w:val="20"/>
                <w:lang w:val="hu-HU"/>
              </w:rPr>
              <w:t>ó Levente</w:t>
            </w:r>
          </w:p>
        </w:tc>
      </w:tr>
      <w:tr xmlns:wp14="http://schemas.microsoft.com/office/word/2010/wordml" w:rsidRPr="006C3B3F" w:rsidR="006C3B3F" w:rsidTr="00816FF9" w14:paraId="1B8F433D" wp14:textId="77777777">
        <w:trPr>
          <w:trHeight w:val="345"/>
        </w:trPr>
        <w:tc>
          <w:tcPr>
            <w:tcW w:w="1843" w:type="dxa"/>
            <w:vMerge w:val="restart"/>
          </w:tcPr>
          <w:p w:rsidRPr="00FA3177" w:rsidR="006C3B3F" w:rsidP="006C3B3F" w:rsidRDefault="006C3B3F" w14:paraId="1BA225A2" wp14:textId="77777777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2.4 Anul de studiu</w:t>
            </w:r>
          </w:p>
        </w:tc>
        <w:tc>
          <w:tcPr>
            <w:tcW w:w="425" w:type="dxa"/>
            <w:vMerge w:val="restart"/>
          </w:tcPr>
          <w:p w:rsidRPr="00FA3177" w:rsidR="006C3B3F" w:rsidP="006C3B3F" w:rsidRDefault="00D94BEA" w14:paraId="649841B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1</w:t>
            </w:r>
          </w:p>
        </w:tc>
        <w:tc>
          <w:tcPr>
            <w:tcW w:w="1417" w:type="dxa"/>
            <w:gridSpan w:val="2"/>
            <w:vMerge w:val="restart"/>
          </w:tcPr>
          <w:p w:rsidRPr="00FA3177" w:rsidR="006C3B3F" w:rsidP="006C3B3F" w:rsidRDefault="006C3B3F" w14:paraId="0BC7B2D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2.5 Semestrul</w:t>
            </w:r>
          </w:p>
        </w:tc>
        <w:tc>
          <w:tcPr>
            <w:tcW w:w="426" w:type="dxa"/>
            <w:vMerge w:val="restart"/>
          </w:tcPr>
          <w:p w:rsidRPr="00FA3177" w:rsidR="006C3B3F" w:rsidP="006C3B3F" w:rsidRDefault="00B67EC4" w14:paraId="18F999B5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2</w:t>
            </w:r>
          </w:p>
        </w:tc>
        <w:tc>
          <w:tcPr>
            <w:tcW w:w="1985" w:type="dxa"/>
            <w:gridSpan w:val="2"/>
            <w:vMerge w:val="restart"/>
          </w:tcPr>
          <w:p w:rsidRPr="00FA3177" w:rsidR="006C3B3F" w:rsidP="006C3B3F" w:rsidRDefault="006C3B3F" w14:paraId="74348CC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2.6 Tipul de evaluare</w:t>
            </w:r>
          </w:p>
        </w:tc>
        <w:tc>
          <w:tcPr>
            <w:tcW w:w="425" w:type="dxa"/>
            <w:vMerge w:val="restart"/>
          </w:tcPr>
          <w:p w:rsidRPr="00FA3177" w:rsidR="006C3B3F" w:rsidP="006C3B3F" w:rsidRDefault="00D94BEA" w14:paraId="0D6A169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coloviu</w:t>
            </w:r>
          </w:p>
        </w:tc>
        <w:tc>
          <w:tcPr>
            <w:tcW w:w="1275" w:type="dxa"/>
            <w:vMerge w:val="restart"/>
          </w:tcPr>
          <w:p w:rsidRPr="00FA3177" w:rsidR="006C3B3F" w:rsidP="006C3B3F" w:rsidRDefault="006C3B3F" w14:paraId="0B869D4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2.7 Regimul disciplinei</w:t>
            </w:r>
          </w:p>
        </w:tc>
        <w:tc>
          <w:tcPr>
            <w:tcW w:w="1558" w:type="dxa"/>
          </w:tcPr>
          <w:p w:rsidRPr="00FA3177" w:rsidR="006C3B3F" w:rsidP="006C3B3F" w:rsidRDefault="006C3B3F" w14:paraId="518B4D78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Conţinut</w:t>
            </w:r>
          </w:p>
        </w:tc>
        <w:tc>
          <w:tcPr>
            <w:tcW w:w="852" w:type="dxa"/>
          </w:tcPr>
          <w:p w:rsidRPr="006C3B3F" w:rsidR="006C3B3F" w:rsidP="006C3B3F" w:rsidRDefault="007C315F" w14:paraId="0A1554FB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DS</w:t>
            </w:r>
          </w:p>
        </w:tc>
      </w:tr>
      <w:tr xmlns:wp14="http://schemas.microsoft.com/office/word/2010/wordml" w:rsidRPr="006C3B3F" w:rsidR="006C3B3F" w:rsidTr="00816FF9" w14:paraId="64FF8207" wp14:textId="77777777">
        <w:trPr>
          <w:trHeight w:val="345"/>
        </w:trPr>
        <w:tc>
          <w:tcPr>
            <w:tcW w:w="1843" w:type="dxa"/>
            <w:vMerge/>
          </w:tcPr>
          <w:p w:rsidRPr="00FA3177" w:rsidR="006C3B3F" w:rsidP="006C3B3F" w:rsidRDefault="006C3B3F" w14:paraId="5DAB6C7B" wp14:textId="77777777">
            <w:pPr>
              <w:spacing w:after="0" w:line="240" w:lineRule="auto"/>
              <w:ind w:left="318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425" w:type="dxa"/>
            <w:vMerge/>
          </w:tcPr>
          <w:p w:rsidRPr="00FA3177" w:rsidR="006C3B3F" w:rsidP="006C3B3F" w:rsidRDefault="006C3B3F" w14:paraId="02EB378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417" w:type="dxa"/>
            <w:gridSpan w:val="2"/>
            <w:vMerge/>
          </w:tcPr>
          <w:p w:rsidRPr="00FA3177" w:rsidR="006C3B3F" w:rsidP="006C3B3F" w:rsidRDefault="006C3B3F" w14:paraId="6A05A80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426" w:type="dxa"/>
            <w:vMerge/>
          </w:tcPr>
          <w:p w:rsidRPr="00FA3177" w:rsidR="006C3B3F" w:rsidP="006C3B3F" w:rsidRDefault="006C3B3F" w14:paraId="5A39BBE3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985" w:type="dxa"/>
            <w:gridSpan w:val="2"/>
            <w:vMerge/>
          </w:tcPr>
          <w:p w:rsidRPr="00FA3177" w:rsidR="006C3B3F" w:rsidP="006C3B3F" w:rsidRDefault="006C3B3F" w14:paraId="41C8F39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425" w:type="dxa"/>
            <w:vMerge/>
          </w:tcPr>
          <w:p w:rsidRPr="00FA3177" w:rsidR="006C3B3F" w:rsidP="006C3B3F" w:rsidRDefault="006C3B3F" w14:paraId="72A3D3E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275" w:type="dxa"/>
            <w:vMerge/>
          </w:tcPr>
          <w:p w:rsidRPr="00FA3177" w:rsidR="006C3B3F" w:rsidP="006C3B3F" w:rsidRDefault="006C3B3F" w14:paraId="0D0B940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558" w:type="dxa"/>
          </w:tcPr>
          <w:p w:rsidRPr="00FA3177" w:rsidR="006C3B3F" w:rsidP="006C3B3F" w:rsidRDefault="006C3B3F" w14:paraId="7B3E08D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Obligativitate</w:t>
            </w:r>
          </w:p>
        </w:tc>
        <w:tc>
          <w:tcPr>
            <w:tcW w:w="852" w:type="dxa"/>
          </w:tcPr>
          <w:p w:rsidRPr="006C3B3F" w:rsidR="006C3B3F" w:rsidP="006C3B3F" w:rsidRDefault="007C315F" w14:paraId="3BF429E5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obligatorie</w:t>
            </w:r>
          </w:p>
        </w:tc>
      </w:tr>
    </w:tbl>
    <w:p xmlns:wp14="http://schemas.microsoft.com/office/word/2010/wordml" w:rsidRPr="006C3B3F" w:rsidR="006C3B3F" w:rsidP="006C3B3F" w:rsidRDefault="006C3B3F" w14:paraId="0E27B00A" wp14:textId="77777777">
      <w:pPr>
        <w:pStyle w:val="BodyText2"/>
        <w:spacing w:after="0" w:line="240" w:lineRule="auto"/>
        <w:rPr>
          <w:rFonts w:ascii="Times New Roman" w:hAnsi="Times New Roman"/>
          <w:b/>
          <w:sz w:val="20"/>
        </w:rPr>
      </w:pPr>
    </w:p>
    <w:p xmlns:wp14="http://schemas.microsoft.com/office/word/2010/wordml" w:rsidRPr="006C3B3F" w:rsidR="006C3B3F" w:rsidP="006C3B3F" w:rsidRDefault="006C3B3F" w14:paraId="16DC79D1" wp14:textId="77777777">
      <w:pPr>
        <w:pStyle w:val="BodyText2"/>
        <w:spacing w:after="0" w:line="240" w:lineRule="auto"/>
        <w:rPr>
          <w:rFonts w:ascii="Times New Roman" w:hAnsi="Times New Roman"/>
          <w:sz w:val="20"/>
        </w:rPr>
      </w:pPr>
      <w:r w:rsidRPr="006C3B3F">
        <w:rPr>
          <w:rFonts w:ascii="Times New Roman" w:hAnsi="Times New Roman"/>
          <w:b/>
          <w:sz w:val="20"/>
        </w:rPr>
        <w:t xml:space="preserve">3. </w:t>
      </w:r>
      <w:proofErr w:type="spellStart"/>
      <w:r w:rsidRPr="006C3B3F">
        <w:rPr>
          <w:rFonts w:ascii="Times New Roman" w:hAnsi="Times New Roman"/>
          <w:b/>
          <w:sz w:val="20"/>
        </w:rPr>
        <w:t>Timpul</w:t>
      </w:r>
      <w:proofErr w:type="spellEnd"/>
      <w:r w:rsidR="004B11EA">
        <w:rPr>
          <w:rFonts w:ascii="Times New Roman" w:hAnsi="Times New Roman"/>
          <w:b/>
          <w:sz w:val="20"/>
        </w:rPr>
        <w:t xml:space="preserve"> </w:t>
      </w:r>
      <w:r w:rsidRPr="006C3B3F">
        <w:rPr>
          <w:rFonts w:ascii="Times New Roman" w:hAnsi="Times New Roman"/>
          <w:b/>
          <w:sz w:val="20"/>
        </w:rPr>
        <w:t xml:space="preserve">total </w:t>
      </w:r>
      <w:proofErr w:type="spellStart"/>
      <w:r w:rsidRPr="006C3B3F">
        <w:rPr>
          <w:rFonts w:ascii="Times New Roman" w:hAnsi="Times New Roman"/>
          <w:b/>
          <w:sz w:val="20"/>
        </w:rPr>
        <w:t>estimat</w:t>
      </w:r>
      <w:proofErr w:type="spellEnd"/>
      <w:r w:rsidRPr="006C3B3F">
        <w:rPr>
          <w:rFonts w:ascii="Times New Roman" w:hAnsi="Times New Roman"/>
          <w:b/>
          <w:sz w:val="20"/>
        </w:rPr>
        <w:t xml:space="preserve"> </w:t>
      </w:r>
      <w:r w:rsidR="004B11EA">
        <w:rPr>
          <w:rFonts w:ascii="Times New Roman" w:hAnsi="Times New Roman"/>
          <w:sz w:val="20"/>
        </w:rPr>
        <w:t xml:space="preserve">(ore pe </w:t>
      </w:r>
      <w:proofErr w:type="spellStart"/>
      <w:r w:rsidR="004B11EA">
        <w:rPr>
          <w:rFonts w:ascii="Times New Roman" w:hAnsi="Times New Roman"/>
          <w:sz w:val="20"/>
        </w:rPr>
        <w:t>semestru</w:t>
      </w:r>
      <w:proofErr w:type="spellEnd"/>
      <w:r w:rsidR="004B11EA">
        <w:rPr>
          <w:rFonts w:ascii="Times New Roman" w:hAnsi="Times New Roman"/>
          <w:sz w:val="20"/>
        </w:rPr>
        <w:t>/</w:t>
      </w:r>
      <w:proofErr w:type="spellStart"/>
      <w:r w:rsidRPr="006C3B3F">
        <w:rPr>
          <w:rFonts w:ascii="Times New Roman" w:hAnsi="Times New Roman"/>
          <w:sz w:val="20"/>
        </w:rPr>
        <w:t>activităţi</w:t>
      </w:r>
      <w:proofErr w:type="spellEnd"/>
      <w:r w:rsidRPr="006C3B3F">
        <w:rPr>
          <w:rFonts w:ascii="Times New Roman" w:hAnsi="Times New Roman"/>
          <w:sz w:val="20"/>
        </w:rPr>
        <w:t xml:space="preserve"> </w:t>
      </w:r>
      <w:proofErr w:type="spellStart"/>
      <w:r w:rsidRPr="006C3B3F">
        <w:rPr>
          <w:rFonts w:ascii="Times New Roman" w:hAnsi="Times New Roman"/>
          <w:sz w:val="20"/>
        </w:rPr>
        <w:t>didactice</w:t>
      </w:r>
      <w:proofErr w:type="spellEnd"/>
      <w:r w:rsidRPr="006C3B3F">
        <w:rPr>
          <w:rFonts w:ascii="Times New Roman" w:hAnsi="Times New Roman"/>
          <w:sz w:val="20"/>
        </w:rPr>
        <w:t>)</w:t>
      </w:r>
    </w:p>
    <w:tbl>
      <w:tblPr>
        <w:tblW w:w="10202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00" w:firstRow="0" w:lastRow="0" w:firstColumn="0" w:lastColumn="0" w:noHBand="0" w:noVBand="0"/>
      </w:tblPr>
      <w:tblGrid>
        <w:gridCol w:w="3116"/>
        <w:gridCol w:w="283"/>
        <w:gridCol w:w="712"/>
        <w:gridCol w:w="1839"/>
        <w:gridCol w:w="709"/>
        <w:gridCol w:w="2687"/>
        <w:gridCol w:w="856"/>
      </w:tblGrid>
      <w:tr xmlns:wp14="http://schemas.microsoft.com/office/word/2010/wordml" w:rsidRPr="006C3B3F" w:rsidR="006C3B3F" w:rsidTr="00816FF9" w14:paraId="63A5CF8D" wp14:textId="77777777">
        <w:trPr>
          <w:trHeight w:val="248"/>
        </w:trPr>
        <w:tc>
          <w:tcPr>
            <w:tcW w:w="3399" w:type="dxa"/>
            <w:gridSpan w:val="2"/>
            <w:tcBorders>
              <w:bottom w:val="single" w:color="auto" w:sz="4" w:space="0"/>
            </w:tcBorders>
          </w:tcPr>
          <w:p w:rsidRPr="00F001FD" w:rsidR="006C3B3F" w:rsidP="006C3B3F" w:rsidRDefault="006C3B3F" w14:paraId="31FDEBF6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3.1 Număr de ore pe săptămână</w:t>
            </w:r>
          </w:p>
        </w:tc>
        <w:tc>
          <w:tcPr>
            <w:tcW w:w="712" w:type="dxa"/>
            <w:tcBorders>
              <w:bottom w:val="single" w:color="auto" w:sz="4" w:space="0"/>
            </w:tcBorders>
          </w:tcPr>
          <w:p w:rsidRPr="006C3B3F" w:rsidR="006C3B3F" w:rsidP="006C3B3F" w:rsidRDefault="0051173D" w14:paraId="7144751B" wp14:textId="77777777">
            <w:pPr>
              <w:spacing w:after="0" w:line="240" w:lineRule="auto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lang w:val="fr-FR"/>
              </w:rPr>
              <w:t>2</w:t>
            </w:r>
          </w:p>
        </w:tc>
        <w:tc>
          <w:tcPr>
            <w:tcW w:w="1839" w:type="dxa"/>
            <w:tcBorders>
              <w:bottom w:val="single" w:color="auto" w:sz="4" w:space="0"/>
            </w:tcBorders>
          </w:tcPr>
          <w:p w:rsidRPr="006C3B3F" w:rsidR="006C3B3F" w:rsidP="006C3B3F" w:rsidRDefault="006C3B3F" w14:paraId="5380AEE5" wp14:textId="77777777">
            <w:pPr>
              <w:spacing w:after="0" w:line="240" w:lineRule="auto"/>
              <w:rPr>
                <w:rFonts w:ascii="Times New Roman" w:hAnsi="Times New Roman"/>
              </w:rPr>
            </w:pPr>
            <w:r w:rsidRPr="006C3B3F">
              <w:rPr>
                <w:rFonts w:ascii="Times New Roman" w:hAnsi="Times New Roman"/>
              </w:rPr>
              <w:t>din care: 3.2 curs</w:t>
            </w:r>
          </w:p>
        </w:tc>
        <w:tc>
          <w:tcPr>
            <w:tcW w:w="709" w:type="dxa"/>
            <w:tcBorders>
              <w:bottom w:val="single" w:color="auto" w:sz="4" w:space="0"/>
            </w:tcBorders>
          </w:tcPr>
          <w:p w:rsidRPr="006C3B3F" w:rsidR="006C3B3F" w:rsidP="006C3B3F" w:rsidRDefault="0051173D" w14:paraId="56B20A0C" wp14:textId="7777777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2687" w:type="dxa"/>
            <w:tcBorders>
              <w:bottom w:val="single" w:color="auto" w:sz="4" w:space="0"/>
            </w:tcBorders>
            <w:shd w:val="clear" w:color="auto" w:fill="auto"/>
          </w:tcPr>
          <w:p w:rsidRPr="006C3B3F" w:rsidR="006C3B3F" w:rsidP="006C3B3F" w:rsidRDefault="006C3B3F" w14:paraId="4F831C07" wp14:textId="77777777">
            <w:pPr>
              <w:spacing w:after="0" w:line="240" w:lineRule="auto"/>
              <w:rPr>
                <w:rFonts w:ascii="Times New Roman" w:hAnsi="Times New Roman"/>
              </w:rPr>
            </w:pPr>
            <w:r w:rsidRPr="006C3B3F">
              <w:rPr>
                <w:rFonts w:ascii="Times New Roman" w:hAnsi="Times New Roman"/>
              </w:rPr>
              <w:t>3.3 seminar</w:t>
            </w:r>
          </w:p>
        </w:tc>
        <w:tc>
          <w:tcPr>
            <w:tcW w:w="856" w:type="dxa"/>
            <w:tcBorders>
              <w:bottom w:val="single" w:color="auto" w:sz="4" w:space="0"/>
            </w:tcBorders>
            <w:shd w:val="clear" w:color="auto" w:fill="auto"/>
          </w:tcPr>
          <w:p w:rsidRPr="006C3B3F" w:rsidR="006C3B3F" w:rsidP="006C3B3F" w:rsidRDefault="0051173D" w14:paraId="249FAAB8" wp14:textId="7777777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xmlns:wp14="http://schemas.microsoft.com/office/word/2010/wordml" w:rsidRPr="006C3B3F" w:rsidR="006C3B3F" w:rsidTr="00816FF9" w14:paraId="48F6A858" wp14:textId="77777777">
        <w:trPr>
          <w:trHeight w:val="247"/>
        </w:trPr>
        <w:tc>
          <w:tcPr>
            <w:tcW w:w="3399" w:type="dxa"/>
            <w:gridSpan w:val="2"/>
            <w:shd w:val="clear" w:color="auto" w:fill="auto"/>
          </w:tcPr>
          <w:p w:rsidRPr="00F001FD" w:rsidR="006C3B3F" w:rsidP="006C3B3F" w:rsidRDefault="006C3B3F" w14:paraId="573C919B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3.4 Total ore din planul de învăţământ</w:t>
            </w:r>
          </w:p>
        </w:tc>
        <w:tc>
          <w:tcPr>
            <w:tcW w:w="712" w:type="dxa"/>
            <w:shd w:val="clear" w:color="auto" w:fill="auto"/>
          </w:tcPr>
          <w:p w:rsidRPr="00F001FD" w:rsidR="006C3B3F" w:rsidP="006C3B3F" w:rsidRDefault="0051173D" w14:paraId="78E884CA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2</w:t>
            </w:r>
          </w:p>
        </w:tc>
        <w:tc>
          <w:tcPr>
            <w:tcW w:w="1839" w:type="dxa"/>
            <w:shd w:val="clear" w:color="auto" w:fill="auto"/>
          </w:tcPr>
          <w:p w:rsidRPr="00F001FD" w:rsidR="006C3B3F" w:rsidP="006C3B3F" w:rsidRDefault="006C3B3F" w14:paraId="17981DBF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din care: 3.5 curs</w:t>
            </w:r>
          </w:p>
        </w:tc>
        <w:tc>
          <w:tcPr>
            <w:tcW w:w="709" w:type="dxa"/>
            <w:shd w:val="clear" w:color="auto" w:fill="auto"/>
          </w:tcPr>
          <w:p w:rsidRPr="00F001FD" w:rsidR="006C3B3F" w:rsidP="006C3B3F" w:rsidRDefault="0051173D" w14:paraId="19F14E3C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1</w:t>
            </w:r>
          </w:p>
        </w:tc>
        <w:tc>
          <w:tcPr>
            <w:tcW w:w="2687" w:type="dxa"/>
            <w:shd w:val="clear" w:color="auto" w:fill="auto"/>
          </w:tcPr>
          <w:p w:rsidRPr="00F001FD" w:rsidR="006C3B3F" w:rsidP="006C3B3F" w:rsidRDefault="006C3B3F" w14:paraId="09DF8923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3.6 seminar</w:t>
            </w:r>
          </w:p>
        </w:tc>
        <w:tc>
          <w:tcPr>
            <w:tcW w:w="856" w:type="dxa"/>
            <w:shd w:val="clear" w:color="auto" w:fill="auto"/>
          </w:tcPr>
          <w:p w:rsidRPr="007C315F" w:rsidR="006C3B3F" w:rsidP="006C3B3F" w:rsidRDefault="0051173D" w14:paraId="065D2414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1</w:t>
            </w:r>
          </w:p>
        </w:tc>
      </w:tr>
      <w:tr xmlns:wp14="http://schemas.microsoft.com/office/word/2010/wordml" w:rsidRPr="006C3B3F" w:rsidR="006C3B3F" w:rsidTr="00816FF9" w14:paraId="1AB5EE97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1A6A11AC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Distribuţia</w:t>
            </w:r>
            <w:proofErr w:type="spellEnd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fondului</w:t>
            </w:r>
            <w:proofErr w:type="spellEnd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 de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timp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F001FD" w:rsidR="006C3B3F" w:rsidP="006C3B3F" w:rsidRDefault="006C3B3F" w14:paraId="60061E4C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</w:p>
        </w:tc>
      </w:tr>
      <w:tr xmlns:wp14="http://schemas.microsoft.com/office/word/2010/wordml" w:rsidRPr="00F001FD" w:rsidR="006C3B3F" w:rsidTr="00816FF9" w14:paraId="7C411784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29F308C5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Studiul după manual, suport de curs, bibliografie şi notiţe</w:t>
            </w:r>
          </w:p>
        </w:tc>
        <w:tc>
          <w:tcPr>
            <w:tcW w:w="856" w:type="dxa"/>
            <w:shd w:val="clear" w:color="auto" w:fill="auto"/>
          </w:tcPr>
          <w:p w:rsidRPr="00F85D50" w:rsidR="006C3B3F" w:rsidP="006C3B3F" w:rsidRDefault="00977065" w14:paraId="33CFEC6B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15</w:t>
            </w:r>
          </w:p>
        </w:tc>
      </w:tr>
      <w:tr xmlns:wp14="http://schemas.microsoft.com/office/word/2010/wordml" w:rsidRPr="00F001FD" w:rsidR="006C3B3F" w:rsidTr="00816FF9" w14:paraId="4C2CAE92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6BF5A5F5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Documentare suplimentară în bibliotecă, pe platformele electronice de specialitate şi pe teren</w:t>
            </w:r>
          </w:p>
        </w:tc>
        <w:tc>
          <w:tcPr>
            <w:tcW w:w="856" w:type="dxa"/>
            <w:shd w:val="clear" w:color="auto" w:fill="auto"/>
          </w:tcPr>
          <w:p w:rsidRPr="00F85D50" w:rsidR="006C3B3F" w:rsidP="006C3B3F" w:rsidRDefault="00977065" w14:paraId="5D369756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fr-FR" w:eastAsia="en-US"/>
              </w:rPr>
              <w:t>10</w:t>
            </w:r>
          </w:p>
        </w:tc>
      </w:tr>
      <w:tr xmlns:wp14="http://schemas.microsoft.com/office/word/2010/wordml" w:rsidRPr="006C3B3F" w:rsidR="006C3B3F" w:rsidTr="00816FF9" w14:paraId="3517E724" wp14:textId="77777777">
        <w:trPr>
          <w:trHeight w:val="247"/>
        </w:trPr>
        <w:tc>
          <w:tcPr>
            <w:tcW w:w="9346" w:type="dxa"/>
            <w:gridSpan w:val="6"/>
          </w:tcPr>
          <w:p w:rsidRPr="006C3B3F" w:rsidR="006C3B3F" w:rsidP="006C3B3F" w:rsidRDefault="004B11EA" w14:paraId="2A923A55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it-IT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it-IT" w:eastAsia="en-US"/>
              </w:rPr>
              <w:t>Pregătire seminarii/laboratoare/</w:t>
            </w:r>
            <w:r w:rsidRPr="006C3B3F" w:rsidR="006C3B3F">
              <w:rPr>
                <w:rFonts w:ascii="Times New Roman" w:hAnsi="Times New Roman"/>
                <w:b w:val="0"/>
                <w:i w:val="0"/>
                <w:iCs w:val="0"/>
                <w:sz w:val="20"/>
                <w:lang w:val="it-IT" w:eastAsia="en-US"/>
              </w:rPr>
              <w:t>proiecte, teme, referate, portofolii şi eseuri</w:t>
            </w:r>
          </w:p>
        </w:tc>
        <w:tc>
          <w:tcPr>
            <w:tcW w:w="856" w:type="dxa"/>
            <w:shd w:val="clear" w:color="auto" w:fill="auto"/>
          </w:tcPr>
          <w:p w:rsidRPr="00F85D50" w:rsidR="006C3B3F" w:rsidP="006C3B3F" w:rsidRDefault="0051173D" w14:paraId="446DE71A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10</w:t>
            </w:r>
          </w:p>
        </w:tc>
      </w:tr>
      <w:tr xmlns:wp14="http://schemas.microsoft.com/office/word/2010/wordml" w:rsidRPr="006C3B3F" w:rsidR="006C3B3F" w:rsidTr="00816FF9" w14:paraId="3BB41116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685B81C5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Tutoriat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F85D50" w:rsidR="006C3B3F" w:rsidP="006C3B3F" w:rsidRDefault="00F85D50" w14:paraId="3E1FE5D4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10</w:t>
            </w:r>
          </w:p>
        </w:tc>
      </w:tr>
      <w:tr xmlns:wp14="http://schemas.microsoft.com/office/word/2010/wordml" w:rsidRPr="006C3B3F" w:rsidR="006C3B3F" w:rsidTr="00816FF9" w14:paraId="099A83E6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5670D413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Examinări</w:t>
            </w:r>
            <w:proofErr w:type="spellEnd"/>
          </w:p>
        </w:tc>
        <w:tc>
          <w:tcPr>
            <w:tcW w:w="856" w:type="dxa"/>
            <w:shd w:val="clear" w:color="auto" w:fill="auto"/>
          </w:tcPr>
          <w:p w:rsidRPr="00F85D50" w:rsidR="006C3B3F" w:rsidP="006C3B3F" w:rsidRDefault="0051173D" w14:paraId="7842F596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2</w:t>
            </w:r>
          </w:p>
        </w:tc>
      </w:tr>
      <w:tr xmlns:wp14="http://schemas.microsoft.com/office/word/2010/wordml" w:rsidRPr="006C3B3F" w:rsidR="006C3B3F" w:rsidTr="00816FF9" w14:paraId="59C9973B" wp14:textId="77777777">
        <w:trPr>
          <w:trHeight w:val="247"/>
        </w:trPr>
        <w:tc>
          <w:tcPr>
            <w:tcW w:w="9346" w:type="dxa"/>
            <w:gridSpan w:val="6"/>
          </w:tcPr>
          <w:p w:rsidRPr="00F001FD" w:rsidR="006C3B3F" w:rsidP="006C3B3F" w:rsidRDefault="006C3B3F" w14:paraId="38FAD67F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 xml:space="preserve">Alte </w:t>
            </w:r>
            <w:proofErr w:type="spellStart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activităţi</w:t>
            </w:r>
            <w:proofErr w:type="spellEnd"/>
            <w:r w:rsidRPr="00F001F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.....................................</w:t>
            </w:r>
          </w:p>
        </w:tc>
        <w:tc>
          <w:tcPr>
            <w:tcW w:w="856" w:type="dxa"/>
            <w:shd w:val="clear" w:color="auto" w:fill="auto"/>
          </w:tcPr>
          <w:p w:rsidRPr="00F001FD" w:rsidR="006C3B3F" w:rsidP="006C3B3F" w:rsidRDefault="006C3B3F" w14:paraId="44EAFD9C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sz w:val="20"/>
                <w:lang w:val="en-US" w:eastAsia="en-US"/>
              </w:rPr>
            </w:pPr>
          </w:p>
        </w:tc>
      </w:tr>
      <w:tr xmlns:wp14="http://schemas.microsoft.com/office/word/2010/wordml" w:rsidRPr="006C3B3F" w:rsidR="006C3B3F" w:rsidTr="00816FF9" w14:paraId="73D4676F" wp14:textId="77777777">
        <w:trPr>
          <w:gridAfter w:val="4"/>
          <w:wAfter w:w="6091" w:type="dxa"/>
          <w:trHeight w:val="247"/>
        </w:trPr>
        <w:tc>
          <w:tcPr>
            <w:tcW w:w="3116" w:type="dxa"/>
            <w:shd w:val="clear" w:color="auto" w:fill="auto"/>
          </w:tcPr>
          <w:p w:rsidRPr="00F001FD" w:rsidR="006C3B3F" w:rsidP="006C3B3F" w:rsidRDefault="006C3B3F" w14:paraId="54143ED2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 xml:space="preserve">3.7 Total ore </w:t>
            </w:r>
            <w:proofErr w:type="spellStart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>studiu</w:t>
            </w:r>
            <w:proofErr w:type="spellEnd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 xml:space="preserve"> individual</w:t>
            </w:r>
          </w:p>
        </w:tc>
        <w:tc>
          <w:tcPr>
            <w:tcW w:w="995" w:type="dxa"/>
            <w:gridSpan w:val="2"/>
            <w:shd w:val="clear" w:color="auto" w:fill="auto"/>
          </w:tcPr>
          <w:p w:rsidRPr="00F001FD" w:rsidR="006C3B3F" w:rsidP="006C3B3F" w:rsidRDefault="00DC12F9" w14:paraId="28E52AA1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4</w:t>
            </w:r>
            <w:r w:rsidR="0051173D"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7</w:t>
            </w:r>
          </w:p>
        </w:tc>
      </w:tr>
      <w:tr xmlns:wp14="http://schemas.microsoft.com/office/word/2010/wordml" w:rsidRPr="006C3B3F" w:rsidR="006C3B3F" w:rsidTr="00816FF9" w14:paraId="58EB8CB8" wp14:textId="77777777">
        <w:trPr>
          <w:gridAfter w:val="4"/>
          <w:wAfter w:w="6091" w:type="dxa"/>
          <w:trHeight w:val="247"/>
        </w:trPr>
        <w:tc>
          <w:tcPr>
            <w:tcW w:w="3116" w:type="dxa"/>
            <w:shd w:val="clear" w:color="auto" w:fill="auto"/>
          </w:tcPr>
          <w:p w:rsidRPr="00F001FD" w:rsidR="006C3B3F" w:rsidP="006C3B3F" w:rsidRDefault="006C3B3F" w14:paraId="521433EE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</w:pPr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 xml:space="preserve">3.8 Total ore pe </w:t>
            </w:r>
            <w:proofErr w:type="spellStart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>semestru</w:t>
            </w:r>
            <w:proofErr w:type="spellEnd"/>
          </w:p>
        </w:tc>
        <w:tc>
          <w:tcPr>
            <w:tcW w:w="995" w:type="dxa"/>
            <w:gridSpan w:val="2"/>
            <w:shd w:val="clear" w:color="auto" w:fill="auto"/>
          </w:tcPr>
          <w:p w:rsidRPr="00F001FD" w:rsidR="006C3B3F" w:rsidP="006C3B3F" w:rsidRDefault="0051173D" w14:paraId="58A771A2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75</w:t>
            </w:r>
          </w:p>
        </w:tc>
      </w:tr>
      <w:tr xmlns:wp14="http://schemas.microsoft.com/office/word/2010/wordml" w:rsidRPr="006C3B3F" w:rsidR="006C3B3F" w:rsidTr="00816FF9" w14:paraId="1A362C3E" wp14:textId="77777777">
        <w:trPr>
          <w:gridAfter w:val="4"/>
          <w:wAfter w:w="6091" w:type="dxa"/>
          <w:trHeight w:val="247"/>
        </w:trPr>
        <w:tc>
          <w:tcPr>
            <w:tcW w:w="3116" w:type="dxa"/>
            <w:shd w:val="clear" w:color="auto" w:fill="auto"/>
          </w:tcPr>
          <w:p w:rsidRPr="00F001FD" w:rsidR="006C3B3F" w:rsidP="006C3B3F" w:rsidRDefault="006C3B3F" w14:paraId="0773606A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i w:val="0"/>
                <w:iCs w:val="0"/>
                <w:sz w:val="20"/>
                <w:vertAlign w:val="superscript"/>
                <w:lang w:val="en-US" w:eastAsia="en-US"/>
              </w:rPr>
            </w:pPr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 xml:space="preserve">3.9 </w:t>
            </w:r>
            <w:proofErr w:type="spellStart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>Numărul</w:t>
            </w:r>
            <w:proofErr w:type="spellEnd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 xml:space="preserve"> de </w:t>
            </w:r>
            <w:proofErr w:type="spellStart"/>
            <w:r w:rsidRPr="00F001FD">
              <w:rPr>
                <w:rFonts w:ascii="Times New Roman" w:hAnsi="Times New Roman"/>
                <w:i w:val="0"/>
                <w:iCs w:val="0"/>
                <w:sz w:val="20"/>
                <w:lang w:val="en-US" w:eastAsia="en-US"/>
              </w:rPr>
              <w:t>credite</w:t>
            </w:r>
            <w:proofErr w:type="spellEnd"/>
          </w:p>
        </w:tc>
        <w:tc>
          <w:tcPr>
            <w:tcW w:w="995" w:type="dxa"/>
            <w:gridSpan w:val="2"/>
            <w:shd w:val="clear" w:color="auto" w:fill="auto"/>
          </w:tcPr>
          <w:p w:rsidRPr="00F001FD" w:rsidR="006C3B3F" w:rsidP="006C3B3F" w:rsidRDefault="0051173D" w14:paraId="5FCD5EC4" wp14:textId="77777777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</w:pPr>
            <w:r>
              <w:rPr>
                <w:rFonts w:ascii="Times New Roman" w:hAnsi="Times New Roman"/>
                <w:b w:val="0"/>
                <w:i w:val="0"/>
                <w:iCs w:val="0"/>
                <w:sz w:val="20"/>
                <w:lang w:val="en-US" w:eastAsia="en-US"/>
              </w:rPr>
              <w:t>3</w:t>
            </w:r>
          </w:p>
        </w:tc>
      </w:tr>
    </w:tbl>
    <w:p xmlns:wp14="http://schemas.microsoft.com/office/word/2010/wordml" w:rsidRPr="006C3B3F" w:rsidR="006C3B3F" w:rsidP="006C3B3F" w:rsidRDefault="006C3B3F" w14:paraId="4B94D5A5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321A808B" wp14:textId="77777777">
      <w:pPr>
        <w:spacing w:after="0" w:line="240" w:lineRule="auto"/>
        <w:rPr>
          <w:rFonts w:ascii="Times New Roman" w:hAnsi="Times New Roman"/>
          <w:lang w:val="ro-RO"/>
        </w:rPr>
      </w:pPr>
      <w:r w:rsidRPr="006C3B3F">
        <w:rPr>
          <w:rFonts w:ascii="Times New Roman" w:hAnsi="Times New Roman"/>
          <w:b/>
          <w:lang w:val="ro-RO"/>
        </w:rPr>
        <w:t xml:space="preserve">4. Precondiţii </w:t>
      </w:r>
      <w:r w:rsidRPr="006C3B3F">
        <w:rPr>
          <w:rFonts w:ascii="Times New Roman" w:hAnsi="Times New Roman"/>
          <w:lang w:val="ro-RO"/>
        </w:rPr>
        <w:t>(acolo unde este cazul)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694"/>
        <w:gridCol w:w="7512"/>
      </w:tblGrid>
      <w:tr xmlns:wp14="http://schemas.microsoft.com/office/word/2010/wordml" w:rsidRPr="006C3B3F" w:rsidR="006C3B3F" w:rsidTr="00816FF9" w14:paraId="7588EA4E" wp14:textId="77777777">
        <w:tc>
          <w:tcPr>
            <w:tcW w:w="2694" w:type="dxa"/>
          </w:tcPr>
          <w:p w:rsidRPr="006C3B3F" w:rsidR="006C3B3F" w:rsidP="006C3B3F" w:rsidRDefault="006C3B3F" w14:paraId="23D2727B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4.1 de curriculum</w:t>
            </w:r>
          </w:p>
        </w:tc>
        <w:tc>
          <w:tcPr>
            <w:tcW w:w="7512" w:type="dxa"/>
          </w:tcPr>
          <w:p w:rsidRPr="006C3B3F" w:rsidR="006C3B3F" w:rsidP="006C3B3F" w:rsidRDefault="00D734F8" w14:paraId="154899D8" wp14:textId="77777777">
            <w:pPr>
              <w:numPr>
                <w:ilvl w:val="0"/>
                <w:numId w:val="11"/>
              </w:num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nu sunt</w:t>
            </w:r>
          </w:p>
        </w:tc>
      </w:tr>
      <w:tr xmlns:wp14="http://schemas.microsoft.com/office/word/2010/wordml" w:rsidRPr="006C3B3F" w:rsidR="006C3B3F" w:rsidTr="00816FF9" w14:paraId="003689E5" wp14:textId="77777777">
        <w:tc>
          <w:tcPr>
            <w:tcW w:w="2694" w:type="dxa"/>
          </w:tcPr>
          <w:p w:rsidRPr="006C3B3F" w:rsidR="006C3B3F" w:rsidP="006C3B3F" w:rsidRDefault="006C3B3F" w14:paraId="1DE62D3A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4.2 de competenţe</w:t>
            </w:r>
          </w:p>
        </w:tc>
        <w:tc>
          <w:tcPr>
            <w:tcW w:w="7512" w:type="dxa"/>
          </w:tcPr>
          <w:p w:rsidRPr="006C3B3F" w:rsidR="006C3B3F" w:rsidP="006C3B3F" w:rsidRDefault="00D734F8" w14:paraId="6FBA9026" wp14:textId="77777777">
            <w:pPr>
              <w:numPr>
                <w:ilvl w:val="0"/>
                <w:numId w:val="9"/>
              </w:numPr>
              <w:spacing w:after="0" w:line="240" w:lineRule="auto"/>
              <w:rPr>
                <w:rFonts w:ascii="Times New Roman" w:hAnsi="Times New Roman"/>
                <w:lang w:val="ro-RO"/>
              </w:rPr>
            </w:pPr>
            <w:r>
              <w:rPr>
                <w:rFonts w:ascii="Times New Roman" w:hAnsi="Times New Roman"/>
                <w:lang w:val="ro-RO"/>
              </w:rPr>
              <w:t>nu sunt</w:t>
            </w:r>
          </w:p>
        </w:tc>
      </w:tr>
    </w:tbl>
    <w:p xmlns:wp14="http://schemas.microsoft.com/office/word/2010/wordml" w:rsidRPr="006C3B3F" w:rsidR="006C3B3F" w:rsidP="006C3B3F" w:rsidRDefault="006C3B3F" w14:paraId="3DEEC669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490ADEF2" wp14:textId="77777777">
      <w:pPr>
        <w:spacing w:after="0" w:line="240" w:lineRule="auto"/>
        <w:rPr>
          <w:rFonts w:ascii="Times New Roman" w:hAnsi="Times New Roman"/>
          <w:lang w:val="ro-RO"/>
        </w:rPr>
      </w:pPr>
      <w:r w:rsidRPr="006C3B3F">
        <w:rPr>
          <w:rFonts w:ascii="Times New Roman" w:hAnsi="Times New Roman"/>
          <w:b/>
          <w:lang w:val="ro-RO"/>
        </w:rPr>
        <w:t xml:space="preserve">5. Condiţii </w:t>
      </w:r>
      <w:r w:rsidRPr="006C3B3F">
        <w:rPr>
          <w:rFonts w:ascii="Times New Roman" w:hAnsi="Times New Roman"/>
          <w:lang w:val="ro-RO"/>
        </w:rPr>
        <w:t>(acolo unde este cazul)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977"/>
        <w:gridCol w:w="7229"/>
      </w:tblGrid>
      <w:tr xmlns:wp14="http://schemas.microsoft.com/office/word/2010/wordml" w:rsidRPr="006C3B3F" w:rsidR="006C3B3F" w:rsidTr="00816FF9" w14:paraId="592F678D" wp14:textId="77777777">
        <w:tc>
          <w:tcPr>
            <w:tcW w:w="2977" w:type="dxa"/>
          </w:tcPr>
          <w:p w:rsidRPr="006C3B3F" w:rsidR="006C3B3F" w:rsidP="006C3B3F" w:rsidRDefault="006C3B3F" w14:paraId="6D58E6D8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5.1 de desfăşurare a cursului</w:t>
            </w:r>
          </w:p>
        </w:tc>
        <w:tc>
          <w:tcPr>
            <w:tcW w:w="7229" w:type="dxa"/>
          </w:tcPr>
          <w:p w:rsidRPr="00345467" w:rsidR="006C3B3F" w:rsidP="006C3B3F" w:rsidRDefault="00345467" w14:paraId="678DBFF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345467">
              <w:rPr>
                <w:rFonts w:ascii="Times New Roman" w:hAnsi="Times New Roman"/>
                <w:sz w:val="20"/>
                <w:szCs w:val="20"/>
                <w:lang w:val="fr-FR"/>
              </w:rPr>
              <w:t>Proiector, calculator, boxe pentru materiale audio, xerocopii</w:t>
            </w:r>
          </w:p>
        </w:tc>
      </w:tr>
      <w:tr xmlns:wp14="http://schemas.microsoft.com/office/word/2010/wordml" w:rsidRPr="006C3B3F" w:rsidR="006C3B3F" w:rsidTr="00816FF9" w14:paraId="767164B8" wp14:textId="77777777">
        <w:tc>
          <w:tcPr>
            <w:tcW w:w="2977" w:type="dxa"/>
          </w:tcPr>
          <w:p w:rsidRPr="006C3B3F" w:rsidR="006C3B3F" w:rsidP="006C3B3F" w:rsidRDefault="006C3B3F" w14:paraId="7B28F46C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5.2 de desfăşurare a seminarului</w:t>
            </w:r>
          </w:p>
        </w:tc>
        <w:tc>
          <w:tcPr>
            <w:tcW w:w="7229" w:type="dxa"/>
          </w:tcPr>
          <w:p w:rsidRPr="00345467" w:rsidR="006C3B3F" w:rsidP="006C3B3F" w:rsidRDefault="00345467" w14:paraId="157FF24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345467">
              <w:rPr>
                <w:rFonts w:ascii="Times New Roman" w:hAnsi="Times New Roman"/>
                <w:sz w:val="20"/>
                <w:szCs w:val="20"/>
                <w:lang w:val="fr-FR"/>
              </w:rPr>
              <w:t>Proiector, calculator, boxe pentru materiale audio, xerocopii</w:t>
            </w:r>
          </w:p>
        </w:tc>
      </w:tr>
    </w:tbl>
    <w:p xmlns:wp14="http://schemas.microsoft.com/office/word/2010/wordml" w:rsidRPr="006C3B3F" w:rsidR="006C3B3F" w:rsidP="006C3B3F" w:rsidRDefault="006C3B3F" w14:paraId="3656B9AB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77D1352B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  <w:r w:rsidRPr="006C3B3F">
        <w:rPr>
          <w:rFonts w:ascii="Times New Roman" w:hAnsi="Times New Roman"/>
          <w:b/>
          <w:lang w:val="ro-RO"/>
        </w:rPr>
        <w:t>6. Competenţe specifice acumulate</w:t>
      </w:r>
    </w:p>
    <w:tbl>
      <w:tblPr>
        <w:tblW w:w="1020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C0C0C0"/>
        <w:tblLook w:val="01E0" w:firstRow="1" w:lastRow="1" w:firstColumn="1" w:lastColumn="1" w:noHBand="0" w:noVBand="0"/>
      </w:tblPr>
      <w:tblGrid>
        <w:gridCol w:w="738"/>
        <w:gridCol w:w="9468"/>
      </w:tblGrid>
      <w:tr xmlns:wp14="http://schemas.microsoft.com/office/word/2010/wordml" w:rsidRPr="006C3B3F" w:rsidR="006C3B3F" w:rsidTr="00684ADE" w14:paraId="6DE658CB" wp14:textId="77777777">
        <w:trPr>
          <w:cantSplit/>
          <w:trHeight w:val="2289"/>
        </w:trPr>
        <w:tc>
          <w:tcPr>
            <w:tcW w:w="738" w:type="dxa"/>
            <w:tcBorders>
              <w:top w:val="single" w:color="auto" w:sz="4" w:space="0"/>
            </w:tcBorders>
            <w:shd w:val="clear" w:color="auto" w:fill="auto"/>
            <w:textDirection w:val="btLr"/>
          </w:tcPr>
          <w:p w:rsidRPr="006C3B3F" w:rsidR="006C3B3F" w:rsidP="006C3B3F" w:rsidRDefault="006C3B3F" w14:paraId="70D0228A" wp14:textId="77777777">
            <w:pPr>
              <w:spacing w:after="0" w:line="240" w:lineRule="auto"/>
              <w:ind w:left="113" w:right="113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Competenţe profesionale</w:t>
            </w:r>
          </w:p>
        </w:tc>
        <w:tc>
          <w:tcPr>
            <w:tcW w:w="9468" w:type="dxa"/>
            <w:tcBorders>
              <w:top w:val="single" w:color="auto" w:sz="4" w:space="0"/>
            </w:tcBorders>
            <w:shd w:val="clear" w:color="auto" w:fill="auto"/>
          </w:tcPr>
          <w:p w:rsidRPr="005D2361" w:rsidR="005D2361" w:rsidP="005D2361" w:rsidRDefault="005D2361" w14:paraId="45A30B1C" wp14:textId="7777777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5D2361">
              <w:rPr>
                <w:rFonts w:ascii="Times New Roman" w:hAnsi="Times New Roman"/>
                <w:sz w:val="20"/>
                <w:szCs w:val="20"/>
                <w:lang w:val="ro-RO"/>
              </w:rPr>
              <w:t>C4.1 Descrierea si exemplificarea evolutiei literaturii materne</w:t>
            </w:r>
          </w:p>
          <w:p w:rsidRPr="005D2361" w:rsidR="005D2361" w:rsidP="005D2361" w:rsidRDefault="005D2361" w14:paraId="09F12896" wp14:textId="7777777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5D2361">
              <w:rPr>
                <w:rFonts w:ascii="Times New Roman" w:hAnsi="Times New Roman"/>
                <w:sz w:val="20"/>
                <w:szCs w:val="20"/>
                <w:lang w:val="ro-RO"/>
              </w:rPr>
              <w:t>C4.2 Explicarea formelor de evolutie a literaturii materne (epoci, curente, genuri etc.) si interpretarea fenomenului literar în context istoric si cultural.</w:t>
            </w:r>
          </w:p>
          <w:p w:rsidRPr="005D2361" w:rsidR="005D2361" w:rsidP="005D2361" w:rsidRDefault="005D2361" w14:paraId="0EA58224" wp14:textId="7777777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5D2361">
              <w:rPr>
                <w:rFonts w:ascii="Times New Roman" w:hAnsi="Times New Roman"/>
                <w:sz w:val="20"/>
                <w:szCs w:val="20"/>
                <w:lang w:val="ro-RO"/>
              </w:rPr>
              <w:t>C4.3. Relationarea textelor si contextelor diverse, operarea cu tehnicile de analiza textuala. Abordarea din diverse perspective interpretative a unui text literar precum si aplicarea conceptelor</w:t>
            </w:r>
          </w:p>
          <w:p w:rsidRPr="006C3B3F" w:rsidR="006C3B3F" w:rsidP="006C3B3F" w:rsidRDefault="006C3B3F" w14:paraId="45FB0818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val="ro-RO"/>
              </w:rPr>
            </w:pPr>
          </w:p>
        </w:tc>
      </w:tr>
      <w:tr xmlns:wp14="http://schemas.microsoft.com/office/word/2010/wordml" w:rsidRPr="00F001FD" w:rsidR="006C3B3F" w:rsidTr="00684ADE" w14:paraId="7A7FA1F6" wp14:textId="77777777">
        <w:trPr>
          <w:cantSplit/>
          <w:trHeight w:val="1403"/>
        </w:trPr>
        <w:tc>
          <w:tcPr>
            <w:tcW w:w="738" w:type="dxa"/>
            <w:shd w:val="clear" w:color="auto" w:fill="auto"/>
            <w:textDirection w:val="btLr"/>
          </w:tcPr>
          <w:p w:rsidRPr="006C3B3F" w:rsidR="006C3B3F" w:rsidP="006C3B3F" w:rsidRDefault="006C3B3F" w14:paraId="2A24DDD0" wp14:textId="77777777">
            <w:pPr>
              <w:spacing w:after="0" w:line="240" w:lineRule="auto"/>
              <w:ind w:left="113" w:right="113"/>
              <w:rPr>
                <w:rFonts w:ascii="Times New Roman" w:hAnsi="Times New Roman"/>
                <w:lang w:val="ro-RO"/>
              </w:rPr>
            </w:pPr>
            <w:r w:rsidRPr="006C3B3F">
              <w:rPr>
                <w:rFonts w:ascii="Times New Roman" w:hAnsi="Times New Roman"/>
                <w:lang w:val="ro-RO"/>
              </w:rPr>
              <w:t>Competenţe transversale</w:t>
            </w:r>
          </w:p>
        </w:tc>
        <w:tc>
          <w:tcPr>
            <w:tcW w:w="9468" w:type="dxa"/>
            <w:shd w:val="clear" w:color="auto" w:fill="auto"/>
          </w:tcPr>
          <w:p w:rsidRPr="00FA3177" w:rsidR="006C3B3F" w:rsidP="006C3B3F" w:rsidRDefault="006C3B3F" w14:paraId="431ED04F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CT1. Utilizarea 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componentelor domeniului limbi ș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i literaturi în deplin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ă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concordan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ță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cu</w:t>
            </w:r>
          </w:p>
          <w:p w:rsidRPr="00FA3177" w:rsidR="006C3B3F" w:rsidP="006C3B3F" w:rsidRDefault="006C3B3F" w14:paraId="0C1A53DB" wp14:textId="77777777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etica profesional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ă</w:t>
            </w:r>
          </w:p>
          <w:p w:rsidRPr="00FA3177" w:rsidR="006C3B3F" w:rsidP="006C3B3F" w:rsidRDefault="006C3B3F" w14:paraId="151E7C67" wp14:textId="77777777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CT2. Relaţionarea în echip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ă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; comunicarea interpersonal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ă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</w:t>
            </w:r>
            <w:r w:rsidR="004B11E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ș</w:t>
            </w:r>
            <w:r w:rsidRPr="00FA3177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i asumarea de roluri specifice</w:t>
            </w:r>
          </w:p>
          <w:p w:rsidRPr="006C3B3F" w:rsidR="006C3B3F" w:rsidP="004B11EA" w:rsidRDefault="006C3B3F" w14:paraId="37022A1E" wp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CT3 Organizarea unui proiect individual de formare continu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ă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; îndeplinirea obiectivelor de formare prin activități de in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formare, prin proiecte în echipă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ș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i prin participarea la programe instituționale de dezvoltare personal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ă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ș</w:t>
            </w: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i profesional</w:t>
            </w:r>
            <w:r w:rsidR="004B11EA">
              <w:rPr>
                <w:rFonts w:ascii="Times New Roman" w:hAnsi="Times New Roman"/>
                <w:sz w:val="20"/>
                <w:szCs w:val="20"/>
                <w:lang w:val="ro-RO"/>
              </w:rPr>
              <w:t>ă</w:t>
            </w:r>
          </w:p>
        </w:tc>
      </w:tr>
    </w:tbl>
    <w:p xmlns:wp14="http://schemas.microsoft.com/office/word/2010/wordml" w:rsidRPr="006C3B3F" w:rsidR="006C3B3F" w:rsidP="006C3B3F" w:rsidRDefault="006C3B3F" w14:paraId="049F31CB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456B120C" wp14:textId="77777777">
      <w:pPr>
        <w:spacing w:after="0" w:line="240" w:lineRule="auto"/>
        <w:rPr>
          <w:rFonts w:ascii="Times New Roman" w:hAnsi="Times New Roman"/>
          <w:lang w:val="ro-RO"/>
        </w:rPr>
      </w:pPr>
      <w:r w:rsidRPr="006C3B3F">
        <w:rPr>
          <w:rFonts w:ascii="Times New Roman" w:hAnsi="Times New Roman"/>
          <w:b/>
          <w:lang w:val="ro-RO"/>
        </w:rPr>
        <w:t xml:space="preserve">7. Obiectivele disciplinei </w:t>
      </w:r>
      <w:r w:rsidRPr="006C3B3F">
        <w:rPr>
          <w:rFonts w:ascii="Times New Roman" w:hAnsi="Times New Roman"/>
          <w:lang w:val="ro-RO"/>
        </w:rPr>
        <w:t>(</w:t>
      </w:r>
      <w:r w:rsidR="004B11EA">
        <w:rPr>
          <w:rFonts w:ascii="Times New Roman" w:hAnsi="Times New Roman"/>
          <w:lang w:val="ro-RO"/>
        </w:rPr>
        <w:t>conform</w:t>
      </w:r>
      <w:r w:rsidRPr="006C3B3F">
        <w:rPr>
          <w:rFonts w:ascii="Times New Roman" w:hAnsi="Times New Roman"/>
          <w:lang w:val="ro-RO"/>
        </w:rPr>
        <w:t xml:space="preserve"> gril</w:t>
      </w:r>
      <w:r w:rsidR="004B11EA">
        <w:rPr>
          <w:rFonts w:ascii="Times New Roman" w:hAnsi="Times New Roman"/>
          <w:lang w:val="ro-RO"/>
        </w:rPr>
        <w:t>ei</w:t>
      </w:r>
      <w:r w:rsidRPr="006C3B3F">
        <w:rPr>
          <w:rFonts w:ascii="Times New Roman" w:hAnsi="Times New Roman"/>
          <w:lang w:val="ro-RO"/>
        </w:rPr>
        <w:t xml:space="preserve"> </w:t>
      </w:r>
      <w:r w:rsidR="004B11EA">
        <w:rPr>
          <w:rFonts w:ascii="Times New Roman" w:hAnsi="Times New Roman"/>
          <w:lang w:val="ro-RO"/>
        </w:rPr>
        <w:t>de competenţe</w:t>
      </w:r>
      <w:r w:rsidRPr="006C3B3F">
        <w:rPr>
          <w:rFonts w:ascii="Times New Roman" w:hAnsi="Times New Roman"/>
          <w:lang w:val="ro-RO"/>
        </w:rPr>
        <w:t xml:space="preserve"> specifice acumulate)</w:t>
      </w:r>
    </w:p>
    <w:tbl>
      <w:tblPr>
        <w:tblW w:w="1017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shd w:val="clear" w:color="auto" w:fill="C0C0C0"/>
        <w:tblLook w:val="01E0" w:firstRow="1" w:lastRow="1" w:firstColumn="1" w:lastColumn="1" w:noHBand="0" w:noVBand="0"/>
      </w:tblPr>
      <w:tblGrid>
        <w:gridCol w:w="3227"/>
        <w:gridCol w:w="6946"/>
      </w:tblGrid>
      <w:tr xmlns:wp14="http://schemas.microsoft.com/office/word/2010/wordml" w:rsidRPr="006C3B3F" w:rsidR="00A460E0" w:rsidTr="00816FF9" w14:paraId="7E4AB763" wp14:textId="77777777">
        <w:tc>
          <w:tcPr>
            <w:tcW w:w="3227" w:type="dxa"/>
            <w:shd w:val="clear" w:color="auto" w:fill="auto"/>
          </w:tcPr>
          <w:p w:rsidRPr="00FA3177" w:rsidR="00A460E0" w:rsidP="00A460E0" w:rsidRDefault="00A460E0" w14:paraId="5BF0E4C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7.1 Obiectivul general al disciplinei</w:t>
            </w:r>
          </w:p>
        </w:tc>
        <w:tc>
          <w:tcPr>
            <w:tcW w:w="6946" w:type="dxa"/>
            <w:shd w:val="clear" w:color="auto" w:fill="auto"/>
          </w:tcPr>
          <w:p w:rsidRPr="00A460E0" w:rsidR="00A460E0" w:rsidP="00A460E0" w:rsidRDefault="00A460E0" w14:paraId="7FC8D0A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A460E0">
              <w:rPr>
                <w:rFonts w:ascii="Times New Roman" w:hAnsi="Times New Roman"/>
                <w:sz w:val="20"/>
                <w:szCs w:val="20"/>
                <w:lang w:val="ro-RO"/>
              </w:rPr>
              <w:t>Introducere în metodele generale ale literaturii comparate contemporane</w:t>
            </w:r>
          </w:p>
        </w:tc>
      </w:tr>
      <w:tr xmlns:wp14="http://schemas.microsoft.com/office/word/2010/wordml" w:rsidRPr="006C3B3F" w:rsidR="00A460E0" w:rsidTr="00816FF9" w14:paraId="0F97CA08" wp14:textId="77777777">
        <w:tc>
          <w:tcPr>
            <w:tcW w:w="3227" w:type="dxa"/>
            <w:shd w:val="clear" w:color="auto" w:fill="auto"/>
          </w:tcPr>
          <w:p w:rsidRPr="00FA3177" w:rsidR="00A460E0" w:rsidP="00A460E0" w:rsidRDefault="00A460E0" w14:paraId="70E2C56C" wp14:textId="77777777">
            <w:pPr>
              <w:numPr>
                <w:ilvl w:val="1"/>
                <w:numId w:val="12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Obiectivele specifice</w:t>
            </w:r>
          </w:p>
        </w:tc>
        <w:tc>
          <w:tcPr>
            <w:tcW w:w="6946" w:type="dxa"/>
            <w:shd w:val="clear" w:color="auto" w:fill="auto"/>
          </w:tcPr>
          <w:p w:rsidRPr="00A460E0" w:rsidR="00A460E0" w:rsidP="00A460E0" w:rsidRDefault="00A460E0" w14:paraId="5CF54352" wp14:textId="77777777">
            <w:pPr>
              <w:widowControl w:val="0"/>
              <w:tabs>
                <w:tab w:val="left" w:pos="64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A460E0">
              <w:rPr>
                <w:rFonts w:ascii="Times New Roman" w:hAnsi="Times New Roman"/>
                <w:sz w:val="20"/>
                <w:szCs w:val="20"/>
                <w:lang w:val="ro-RO"/>
              </w:rPr>
              <w:t>Cursul și seminariile parcurg nu atât școli de gândire, ci probleme specifice și inovative contemporane ale literaturii comparate pentru a socializa studenții în vocabularul specific al literaturii comparate de azi</w:t>
            </w:r>
          </w:p>
        </w:tc>
      </w:tr>
    </w:tbl>
    <w:p xmlns:wp14="http://schemas.microsoft.com/office/word/2010/wordml" w:rsidRPr="006C3B3F" w:rsidR="006C3B3F" w:rsidP="006C3B3F" w:rsidRDefault="006C3B3F" w14:paraId="53128261" wp14:textId="77777777">
      <w:pPr>
        <w:spacing w:after="0" w:line="240" w:lineRule="auto"/>
        <w:rPr>
          <w:rFonts w:ascii="Times New Roman" w:hAnsi="Times New Roman"/>
          <w:lang w:val="ro-RO"/>
        </w:rPr>
      </w:pPr>
    </w:p>
    <w:p xmlns:wp14="http://schemas.microsoft.com/office/word/2010/wordml" w:rsidRPr="006C3B3F" w:rsidR="006C3B3F" w:rsidP="006C3B3F" w:rsidRDefault="006C3B3F" w14:paraId="62486C05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0B8A0E62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  <w:r w:rsidRPr="006C3B3F">
        <w:rPr>
          <w:rFonts w:ascii="Times New Roman" w:hAnsi="Times New Roman"/>
          <w:b/>
          <w:lang w:val="ro-RO"/>
        </w:rPr>
        <w:t>8. Conţinuturi</w:t>
      </w:r>
    </w:p>
    <w:tbl>
      <w:tblPr>
        <w:tblW w:w="1017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4786"/>
        <w:gridCol w:w="2552"/>
        <w:gridCol w:w="2835"/>
      </w:tblGrid>
      <w:tr xmlns:wp14="http://schemas.microsoft.com/office/word/2010/wordml" w:rsidRPr="006C3B3F" w:rsidR="006C3B3F" w:rsidTr="00816FF9" w14:paraId="07047E0C" wp14:textId="77777777">
        <w:tc>
          <w:tcPr>
            <w:tcW w:w="4786" w:type="dxa"/>
            <w:shd w:val="clear" w:color="auto" w:fill="auto"/>
          </w:tcPr>
          <w:p w:rsidRPr="00FA3177" w:rsidR="006C3B3F" w:rsidP="006C3B3F" w:rsidRDefault="006C3B3F" w14:paraId="3E8D076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8.1 Curs</w:t>
            </w:r>
          </w:p>
        </w:tc>
        <w:tc>
          <w:tcPr>
            <w:tcW w:w="2552" w:type="dxa"/>
            <w:shd w:val="clear" w:color="auto" w:fill="auto"/>
          </w:tcPr>
          <w:p w:rsidRPr="00FA3177" w:rsidR="006C3B3F" w:rsidP="006C3B3F" w:rsidRDefault="006C3B3F" w14:paraId="519C637A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Metode de predare</w:t>
            </w: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3764F01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Observaţii</w:t>
            </w:r>
          </w:p>
        </w:tc>
      </w:tr>
      <w:tr xmlns:wp14="http://schemas.microsoft.com/office/word/2010/wordml" w:rsidRPr="00125746" w:rsidR="006C3B3F" w:rsidTr="00816FF9" w14:paraId="4FD7957B" wp14:textId="77777777">
        <w:tc>
          <w:tcPr>
            <w:tcW w:w="4786" w:type="dxa"/>
            <w:shd w:val="clear" w:color="auto" w:fill="auto"/>
          </w:tcPr>
          <w:p w:rsidRPr="00BF68FF" w:rsidR="006C3B3F" w:rsidP="00BF68FF" w:rsidRDefault="00BF68FF" w14:paraId="3CDAE6DA" wp14:textId="77777777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Ce este literatura comparată și la ce probleme specifice pare să răspundă? Structura instituțională a comparatisticii globale de azi: instituții, reviste de specialitate</w:t>
            </w:r>
          </w:p>
        </w:tc>
        <w:tc>
          <w:tcPr>
            <w:tcW w:w="2552" w:type="dxa"/>
            <w:shd w:val="clear" w:color="auto" w:fill="auto"/>
          </w:tcPr>
          <w:p w:rsidRPr="00BF68FF" w:rsidR="006C3B3F" w:rsidP="006C3B3F" w:rsidRDefault="00693E25" w14:paraId="7DD25D4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prelegere și discuții centrate pe probleme</w:t>
            </w:r>
            <w:r w:rsidRPr="00BF68FF" w:rsidR="00125746">
              <w:rPr>
                <w:rFonts w:ascii="Times New Roman" w:hAnsi="Times New Roman"/>
                <w:sz w:val="20"/>
                <w:szCs w:val="20"/>
                <w:lang w:val="ro-RO"/>
              </w:rPr>
              <w:t>, interpretări de texte și fenomene transnaționale</w:t>
            </w: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4101652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6C3B3F" w:rsidTr="00816FF9" w14:paraId="6DD8718F" wp14:textId="77777777">
        <w:tc>
          <w:tcPr>
            <w:tcW w:w="4786" w:type="dxa"/>
            <w:shd w:val="clear" w:color="auto" w:fill="auto"/>
          </w:tcPr>
          <w:p w:rsidRPr="00BF68FF" w:rsidR="006C3B3F" w:rsidP="00BF68FF" w:rsidRDefault="00BF68FF" w14:paraId="65115863" wp14:textId="77777777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Perspectiva literaturii comparate de azi asupra limbii și plurilingvismului</w:t>
            </w:r>
          </w:p>
        </w:tc>
        <w:tc>
          <w:tcPr>
            <w:tcW w:w="2552" w:type="dxa"/>
            <w:shd w:val="clear" w:color="auto" w:fill="auto"/>
          </w:tcPr>
          <w:p w:rsidRPr="00BF68FF" w:rsidR="006C3B3F" w:rsidP="006C3B3F" w:rsidRDefault="00693E25" w14:paraId="7BE9720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4B99056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16CF647D" wp14:textId="77777777">
        <w:tc>
          <w:tcPr>
            <w:tcW w:w="4786" w:type="dxa"/>
            <w:shd w:val="clear" w:color="auto" w:fill="auto"/>
          </w:tcPr>
          <w:p w:rsidRPr="00BF68FF" w:rsidR="00881FF8" w:rsidP="00BF68FF" w:rsidRDefault="00BF68FF" w14:paraId="0C71441C" wp14:textId="77777777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Politicile literaturii comparate: imagini și interpretări ale societății în literatura comparată de azi</w:t>
            </w:r>
          </w:p>
        </w:tc>
        <w:tc>
          <w:tcPr>
            <w:tcW w:w="2552" w:type="dxa"/>
            <w:shd w:val="clear" w:color="auto" w:fill="auto"/>
          </w:tcPr>
          <w:p w:rsidRPr="00BF68FF" w:rsidR="00881FF8" w:rsidP="006C3B3F" w:rsidRDefault="00693E25" w14:paraId="5FF48BA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881FF8" w:rsidP="006C3B3F" w:rsidRDefault="00881FF8" w14:paraId="1299C43A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4505D7D2" wp14:textId="77777777">
        <w:tc>
          <w:tcPr>
            <w:tcW w:w="4786" w:type="dxa"/>
            <w:shd w:val="clear" w:color="auto" w:fill="auto"/>
          </w:tcPr>
          <w:p w:rsidRPr="00BF68FF" w:rsidR="00881FF8" w:rsidP="00BF68FF" w:rsidRDefault="00BF68FF" w14:paraId="3F1469DB" wp14:textId="77777777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Cum arată cultura din perspectiva literaturii comparate de azi? Literatura comparată ca studiu cultural</w:t>
            </w:r>
          </w:p>
        </w:tc>
        <w:tc>
          <w:tcPr>
            <w:tcW w:w="2552" w:type="dxa"/>
            <w:shd w:val="clear" w:color="auto" w:fill="auto"/>
          </w:tcPr>
          <w:p w:rsidRPr="00BF68FF" w:rsidR="00881FF8" w:rsidP="006C3B3F" w:rsidRDefault="00693E25" w14:paraId="21D2BAA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881FF8" w:rsidP="006C3B3F" w:rsidRDefault="00881FF8" w14:paraId="4DDBEF00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2D02CA53" wp14:textId="77777777">
        <w:tc>
          <w:tcPr>
            <w:tcW w:w="4786" w:type="dxa"/>
            <w:shd w:val="clear" w:color="auto" w:fill="auto"/>
          </w:tcPr>
          <w:p w:rsidRPr="00BF68FF" w:rsidR="00881FF8" w:rsidP="00BF68FF" w:rsidRDefault="00BF68FF" w14:paraId="0CCE061C" wp14:textId="77777777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GB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Literatura comparată și problema traducerilor</w:t>
            </w:r>
          </w:p>
        </w:tc>
        <w:tc>
          <w:tcPr>
            <w:tcW w:w="2552" w:type="dxa"/>
            <w:shd w:val="clear" w:color="auto" w:fill="auto"/>
          </w:tcPr>
          <w:p w:rsidRPr="00BF68FF" w:rsidR="00881FF8" w:rsidP="006C3B3F" w:rsidRDefault="00693E25" w14:paraId="2D811B41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881FF8" w:rsidP="006C3B3F" w:rsidRDefault="00881FF8" w14:paraId="3461D77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487B004F" wp14:textId="77777777">
        <w:tc>
          <w:tcPr>
            <w:tcW w:w="4786" w:type="dxa"/>
            <w:shd w:val="clear" w:color="auto" w:fill="auto"/>
          </w:tcPr>
          <w:p w:rsidRPr="00BF68FF" w:rsidR="00881FF8" w:rsidP="00BF68FF" w:rsidRDefault="00BF68FF" w14:paraId="1ACBCC85" wp14:textId="77777777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Intermedialitate și literatură comparată</w:t>
            </w:r>
          </w:p>
        </w:tc>
        <w:tc>
          <w:tcPr>
            <w:tcW w:w="2552" w:type="dxa"/>
            <w:shd w:val="clear" w:color="auto" w:fill="auto"/>
          </w:tcPr>
          <w:p w:rsidRPr="00BF68FF" w:rsidR="00881FF8" w:rsidP="006C3B3F" w:rsidRDefault="00693E25" w14:paraId="2365546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881FF8" w:rsidP="006C3B3F" w:rsidRDefault="00881FF8" w14:paraId="3CF2D8B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3F287F6E" wp14:textId="77777777">
        <w:tc>
          <w:tcPr>
            <w:tcW w:w="4786" w:type="dxa"/>
            <w:shd w:val="clear" w:color="auto" w:fill="auto"/>
          </w:tcPr>
          <w:p w:rsidRPr="00BF68FF" w:rsidR="00881FF8" w:rsidP="00BF68FF" w:rsidRDefault="00BF68FF" w14:paraId="2439AF07" wp14:textId="77777777">
            <w:pPr>
              <w:numPr>
                <w:ilvl w:val="0"/>
                <w:numId w:val="15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Studiile de gen și literatura comparată</w:t>
            </w:r>
          </w:p>
        </w:tc>
        <w:tc>
          <w:tcPr>
            <w:tcW w:w="2552" w:type="dxa"/>
            <w:shd w:val="clear" w:color="auto" w:fill="auto"/>
          </w:tcPr>
          <w:p w:rsidRPr="00BF68FF" w:rsidR="00881FF8" w:rsidP="006C3B3F" w:rsidRDefault="00693E25" w14:paraId="713E842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F68FF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881FF8" w:rsidP="006C3B3F" w:rsidRDefault="00881FF8" w14:paraId="0FB78278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881FF8" w:rsidTr="00816FF9" w14:paraId="0328DAD8" wp14:textId="77777777">
        <w:tc>
          <w:tcPr>
            <w:tcW w:w="4786" w:type="dxa"/>
            <w:shd w:val="clear" w:color="auto" w:fill="auto"/>
          </w:tcPr>
          <w:p w:rsidRPr="00220D5C" w:rsidR="00881FF8" w:rsidP="00881FF8" w:rsidRDefault="00881FF8" w14:paraId="518BACC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8.2 Seminar</w:t>
            </w:r>
          </w:p>
        </w:tc>
        <w:tc>
          <w:tcPr>
            <w:tcW w:w="2552" w:type="dxa"/>
            <w:shd w:val="clear" w:color="auto" w:fill="auto"/>
          </w:tcPr>
          <w:p w:rsidRPr="00220D5C" w:rsidR="00881FF8" w:rsidP="00881FF8" w:rsidRDefault="00881FF8" w14:paraId="1FC39945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shd w:val="clear" w:color="auto" w:fill="auto"/>
          </w:tcPr>
          <w:p w:rsidRPr="00FA3177" w:rsidR="00881FF8" w:rsidP="00881FF8" w:rsidRDefault="00881FF8" w14:paraId="1E32901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Observaţii</w:t>
            </w:r>
          </w:p>
        </w:tc>
      </w:tr>
      <w:tr xmlns:wp14="http://schemas.microsoft.com/office/word/2010/wordml" w:rsidRPr="00FA3177" w:rsidR="00C27BB7" w:rsidTr="00BE679B" w14:paraId="15B71F4F" wp14:textId="77777777">
        <w:tc>
          <w:tcPr>
            <w:tcW w:w="4786" w:type="dxa"/>
            <w:shd w:val="clear" w:color="auto" w:fill="auto"/>
          </w:tcPr>
          <w:p w:rsidRPr="003F06DE" w:rsidR="003F06DE" w:rsidP="003F06DE" w:rsidRDefault="003F06DE" w14:paraId="16DBDDF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fr-FR"/>
              </w:rPr>
            </w:pPr>
            <w:r w:rsidRPr="003F06DE">
              <w:rPr>
                <w:rFonts w:ascii="Times New Roman" w:hAnsi="Times New Roman"/>
                <w:sz w:val="20"/>
                <w:szCs w:val="20"/>
                <w:lang w:val="fr-FR"/>
              </w:rPr>
              <w:t>1.Politicile literaturii comparate I. : migrația glocală a oamenilor / textelor / fenomenelor</w:t>
            </w:r>
          </w:p>
          <w:p w:rsidR="003F06DE" w:rsidP="003F06DE" w:rsidRDefault="003F06DE" w14:paraId="0562CB0E" wp14:textId="77777777">
            <w:pPr>
              <w:pStyle w:val="BodyTextIndent"/>
              <w:ind w:firstLine="0"/>
              <w:rPr>
                <w:rFonts w:ascii="Times New Roman" w:hAnsi="Times New Roman"/>
                <w:bCs/>
                <w:sz w:val="20"/>
                <w:lang w:val="hu-HU"/>
              </w:rPr>
            </w:pPr>
          </w:p>
          <w:p w:rsidRPr="003F06DE" w:rsidR="00C27BB7" w:rsidP="003F06DE" w:rsidRDefault="003F06DE" w14:paraId="44D0ACBD" wp14:textId="77777777">
            <w:pPr>
              <w:pStyle w:val="BodyTextIndent"/>
              <w:ind w:firstLine="0"/>
              <w:rPr>
                <w:rFonts w:ascii="Times New Roman" w:hAnsi="Times New Roman"/>
                <w:bCs/>
                <w:sz w:val="20"/>
                <w:lang w:val="hu-HU"/>
              </w:rPr>
            </w:pPr>
            <w:r w:rsidRPr="003F06DE">
              <w:rPr>
                <w:rFonts w:ascii="Times New Roman" w:hAnsi="Times New Roman"/>
                <w:bCs/>
                <w:sz w:val="20"/>
                <w:lang w:val="hu-HU"/>
              </w:rPr>
              <w:t xml:space="preserve">Dan Lungu, </w:t>
            </w:r>
            <w:r w:rsidRPr="003F06DE">
              <w:rPr>
                <w:rFonts w:ascii="Times New Roman" w:hAnsi="Times New Roman"/>
                <w:bCs/>
                <w:i/>
                <w:sz w:val="20"/>
                <w:lang w:val="hu-HU"/>
              </w:rPr>
              <w:t>Feti</w:t>
            </w:r>
            <w:proofErr w:type="spellStart"/>
            <w:r w:rsidRPr="003F06DE">
              <w:rPr>
                <w:rFonts w:ascii="Times New Roman" w:hAnsi="Times New Roman"/>
                <w:bCs/>
                <w:i/>
                <w:sz w:val="20"/>
              </w:rPr>
              <w:t>ța</w:t>
            </w:r>
            <w:proofErr w:type="spellEnd"/>
            <w:r w:rsidRPr="003F06DE">
              <w:rPr>
                <w:rFonts w:ascii="Times New Roman" w:hAnsi="Times New Roman"/>
                <w:bCs/>
                <w:i/>
                <w:sz w:val="20"/>
              </w:rPr>
              <w:t xml:space="preserve">, care se </w:t>
            </w:r>
            <w:proofErr w:type="spellStart"/>
            <w:r w:rsidRPr="003F06DE">
              <w:rPr>
                <w:rFonts w:ascii="Times New Roman" w:hAnsi="Times New Roman"/>
                <w:bCs/>
                <w:i/>
                <w:sz w:val="20"/>
              </w:rPr>
              <w:t>juca</w:t>
            </w:r>
            <w:proofErr w:type="spellEnd"/>
            <w:r w:rsidRPr="003F06DE">
              <w:rPr>
                <w:rFonts w:ascii="Times New Roman" w:hAnsi="Times New Roman"/>
                <w:bCs/>
                <w:i/>
                <w:sz w:val="20"/>
              </w:rPr>
              <w:t xml:space="preserve"> de-a </w:t>
            </w:r>
            <w:proofErr w:type="spellStart"/>
            <w:r w:rsidRPr="003F06DE">
              <w:rPr>
                <w:rFonts w:ascii="Times New Roman" w:hAnsi="Times New Roman"/>
                <w:bCs/>
                <w:i/>
                <w:sz w:val="20"/>
              </w:rPr>
              <w:t>Dumnezeu</w:t>
            </w:r>
            <w:proofErr w:type="spellEnd"/>
          </w:p>
        </w:tc>
        <w:tc>
          <w:tcPr>
            <w:tcW w:w="2552" w:type="dxa"/>
            <w:shd w:val="clear" w:color="auto" w:fill="auto"/>
          </w:tcPr>
          <w:p w:rsidRPr="00220D5C" w:rsidR="00C27BB7" w:rsidP="00BE679B" w:rsidRDefault="00F2344D" w14:paraId="2794E60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interpretări de texte, dezbateri</w:t>
            </w:r>
          </w:p>
        </w:tc>
        <w:tc>
          <w:tcPr>
            <w:tcW w:w="2835" w:type="dxa"/>
            <w:shd w:val="clear" w:color="auto" w:fill="auto"/>
          </w:tcPr>
          <w:p w:rsidRPr="00FA3177" w:rsidR="00C27BB7" w:rsidP="00BE679B" w:rsidRDefault="00C27BB7" w14:paraId="34CE0A41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C27BB7" w:rsidTr="00BE679B" w14:paraId="3482D7B6" wp14:textId="77777777">
        <w:tc>
          <w:tcPr>
            <w:tcW w:w="4786" w:type="dxa"/>
            <w:shd w:val="clear" w:color="auto" w:fill="auto"/>
          </w:tcPr>
          <w:p w:rsidRPr="00C04FFF" w:rsidR="00C04FFF" w:rsidP="00C04FFF" w:rsidRDefault="00C04FFF" w14:paraId="36F46341" wp14:textId="77777777">
            <w:pPr>
              <w:rPr>
                <w:rFonts w:ascii="Times New Roman" w:hAnsi="Times New Roman"/>
                <w:sz w:val="20"/>
                <w:szCs w:val="20"/>
                <w:lang w:val="es-ES"/>
              </w:rPr>
            </w:pPr>
            <w:r w:rsidRPr="00C04FFF">
              <w:rPr>
                <w:rFonts w:ascii="Times New Roman" w:hAnsi="Times New Roman"/>
                <w:sz w:val="20"/>
                <w:szCs w:val="20"/>
                <w:lang w:val="ro-RO"/>
              </w:rPr>
              <w:t>2</w:t>
            </w:r>
            <w:r w:rsidR="009325B4">
              <w:rPr>
                <w:rFonts w:ascii="Times New Roman" w:hAnsi="Times New Roman"/>
                <w:sz w:val="20"/>
                <w:szCs w:val="20"/>
                <w:lang w:val="ro-RO"/>
              </w:rPr>
              <w:t>-3</w:t>
            </w:r>
            <w:r w:rsidRPr="00C04FFF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. </w:t>
            </w:r>
            <w:r w:rsidRPr="00C04FFF">
              <w:rPr>
                <w:rFonts w:ascii="Times New Roman" w:hAnsi="Times New Roman"/>
                <w:sz w:val="20"/>
                <w:szCs w:val="20"/>
                <w:lang w:val="es-ES"/>
              </w:rPr>
              <w:t>Intermedialitate și literatura comparată</w:t>
            </w:r>
          </w:p>
          <w:p w:rsidRPr="00C04FFF" w:rsidR="00C04FFF" w:rsidP="00C04FFF" w:rsidRDefault="00C04FFF" w14:paraId="5A15BFDD" wp14:textId="77777777">
            <w:pPr>
              <w:rPr>
                <w:rFonts w:ascii="Times New Roman" w:hAnsi="Times New Roman"/>
                <w:bCs/>
                <w:i/>
                <w:sz w:val="20"/>
                <w:szCs w:val="20"/>
                <w:lang w:val="hu-HU"/>
              </w:rPr>
            </w:pPr>
            <w:r w:rsidRPr="00C04FFF">
              <w:rPr>
                <w:rFonts w:ascii="Times New Roman" w:hAnsi="Times New Roman"/>
                <w:bCs/>
                <w:sz w:val="20"/>
                <w:szCs w:val="20"/>
                <w:lang w:val="hu-HU"/>
              </w:rPr>
              <w:t xml:space="preserve">Virginia Woolf: </w:t>
            </w:r>
            <w:r w:rsidRPr="00C04FFF">
              <w:rPr>
                <w:rFonts w:ascii="Times New Roman" w:hAnsi="Times New Roman"/>
                <w:bCs/>
                <w:i/>
                <w:sz w:val="20"/>
                <w:szCs w:val="20"/>
                <w:lang w:val="hu-HU"/>
              </w:rPr>
              <w:t>Mrs. Dalloway</w:t>
            </w:r>
          </w:p>
          <w:p w:rsidRPr="00C04FFF" w:rsidR="00C04FFF" w:rsidP="00C04FFF" w:rsidRDefault="00C04FFF" w14:paraId="29BEF4F4" wp14:textId="77777777">
            <w:pPr>
              <w:rPr>
                <w:rFonts w:ascii="Times New Roman" w:hAnsi="Times New Roman"/>
                <w:bCs/>
                <w:sz w:val="20"/>
                <w:szCs w:val="20"/>
                <w:lang w:val="hu-HU"/>
              </w:rPr>
            </w:pPr>
            <w:r w:rsidRPr="00C04FFF">
              <w:rPr>
                <w:rFonts w:ascii="Times New Roman" w:hAnsi="Times New Roman"/>
                <w:bCs/>
                <w:i/>
                <w:sz w:val="20"/>
                <w:szCs w:val="20"/>
                <w:lang w:val="hu-HU"/>
              </w:rPr>
              <w:t>Az órák / The Hours</w:t>
            </w:r>
            <w:r w:rsidRPr="00C04FFF">
              <w:rPr>
                <w:rFonts w:ascii="Times New Roman" w:hAnsi="Times New Roman"/>
                <w:bCs/>
                <w:sz w:val="20"/>
                <w:szCs w:val="20"/>
                <w:lang w:val="hu-HU"/>
              </w:rPr>
              <w:t xml:space="preserve"> (rend. Stephen Daldry, 2002)</w:t>
            </w:r>
          </w:p>
          <w:p w:rsidRPr="00C04FFF" w:rsidR="00C04FFF" w:rsidP="00C04FFF" w:rsidRDefault="00C04FFF" w14:paraId="6C7F5486" wp14:textId="77777777">
            <w:pPr>
              <w:rPr>
                <w:rFonts w:ascii="Times New Roman" w:hAnsi="Times New Roman"/>
                <w:bCs/>
                <w:i/>
                <w:sz w:val="20"/>
                <w:szCs w:val="20"/>
                <w:lang w:val="hu-HU"/>
              </w:rPr>
            </w:pPr>
            <w:r w:rsidRPr="00C04FFF">
              <w:rPr>
                <w:rFonts w:ascii="Times New Roman" w:hAnsi="Times New Roman"/>
                <w:bCs/>
                <w:sz w:val="20"/>
                <w:szCs w:val="20"/>
                <w:lang w:val="hu-HU"/>
              </w:rPr>
              <w:t xml:space="preserve">(Opțional: Michael Cunningham, </w:t>
            </w:r>
            <w:r w:rsidRPr="00C04FFF">
              <w:rPr>
                <w:rFonts w:ascii="Times New Roman" w:hAnsi="Times New Roman"/>
                <w:bCs/>
                <w:i/>
                <w:sz w:val="20"/>
                <w:szCs w:val="20"/>
                <w:lang w:val="hu-HU"/>
              </w:rPr>
              <w:t>Az órák</w:t>
            </w:r>
            <w:r w:rsidRPr="00C04FFF">
              <w:rPr>
                <w:rFonts w:ascii="Times New Roman" w:hAnsi="Times New Roman"/>
                <w:bCs/>
                <w:sz w:val="20"/>
                <w:szCs w:val="20"/>
                <w:lang w:val="hu-HU"/>
              </w:rPr>
              <w:t xml:space="preserve"> (ford. Tótisz András), Jaffa, Bp., 2017.</w:t>
            </w:r>
          </w:p>
          <w:p w:rsidRPr="00220D5C" w:rsidR="00C27BB7" w:rsidP="00C04FFF" w:rsidRDefault="00C04FFF" w14:paraId="79F13C74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  <w:r w:rsidRPr="00C04FFF">
              <w:rPr>
                <w:bCs/>
                <w:sz w:val="20"/>
                <w:szCs w:val="20"/>
                <w:lang w:val="hu-HU"/>
              </w:rPr>
              <w:t xml:space="preserve">Virginia Woolf: </w:t>
            </w:r>
            <w:r w:rsidRPr="00C04FFF">
              <w:rPr>
                <w:bCs/>
                <w:i/>
                <w:sz w:val="20"/>
                <w:szCs w:val="20"/>
                <w:lang w:val="hu-HU"/>
              </w:rPr>
              <w:t>Az órák</w:t>
            </w:r>
            <w:r w:rsidRPr="00C04FFF">
              <w:rPr>
                <w:bCs/>
                <w:sz w:val="20"/>
                <w:szCs w:val="20"/>
                <w:lang w:val="hu-HU"/>
              </w:rPr>
              <w:t>)</w:t>
            </w:r>
          </w:p>
        </w:tc>
        <w:tc>
          <w:tcPr>
            <w:tcW w:w="2552" w:type="dxa"/>
            <w:shd w:val="clear" w:color="auto" w:fill="auto"/>
          </w:tcPr>
          <w:p w:rsidRPr="00220D5C" w:rsidR="00C27BB7" w:rsidP="00BE679B" w:rsidRDefault="00C27BB7" w14:paraId="1C02CB3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C27BB7" w:rsidP="00BE679B" w:rsidRDefault="00C27BB7" w14:paraId="62EBF3C5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C27BB7" w:rsidTr="00BE679B" w14:paraId="1CC47977" wp14:textId="77777777">
        <w:tc>
          <w:tcPr>
            <w:tcW w:w="4786" w:type="dxa"/>
            <w:shd w:val="clear" w:color="auto" w:fill="auto"/>
          </w:tcPr>
          <w:p w:rsidRPr="00A82817" w:rsidR="009325B4" w:rsidP="009325B4" w:rsidRDefault="009325B4" w14:paraId="0A04C5FA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fr-FR"/>
              </w:rPr>
            </w:pPr>
            <w:r w:rsidRPr="00A82817">
              <w:rPr>
                <w:rFonts w:ascii="Times New Roman" w:hAnsi="Times New Roman"/>
                <w:sz w:val="20"/>
                <w:szCs w:val="20"/>
                <w:lang w:val="fr-FR"/>
              </w:rPr>
              <w:t>4.Politicile literaturii comparate II. : alteritate culturală</w:t>
            </w:r>
          </w:p>
          <w:p w:rsidRPr="00A82817" w:rsidR="00C27BB7" w:rsidP="009325B4" w:rsidRDefault="009325B4" w14:paraId="5722C871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  <w:r w:rsidRPr="00A82817">
              <w:rPr>
                <w:bCs/>
                <w:sz w:val="20"/>
                <w:szCs w:val="20"/>
                <w:lang w:val="hu-HU"/>
              </w:rPr>
              <w:t xml:space="preserve">Cristoph Ransmayr: </w:t>
            </w:r>
            <w:r w:rsidRPr="00A82817">
              <w:rPr>
                <w:bCs/>
                <w:i/>
                <w:sz w:val="20"/>
                <w:szCs w:val="20"/>
                <w:lang w:val="hu-HU"/>
              </w:rPr>
              <w:t xml:space="preserve">Cox vagy az idő múlása, </w:t>
            </w:r>
            <w:r w:rsidRPr="00A82817">
              <w:rPr>
                <w:bCs/>
                <w:sz w:val="20"/>
                <w:szCs w:val="20"/>
                <w:lang w:val="hu-HU"/>
              </w:rPr>
              <w:t>ford. Adamik Lajos, Kalligram, Bp., 2018</w:t>
            </w:r>
          </w:p>
        </w:tc>
        <w:tc>
          <w:tcPr>
            <w:tcW w:w="2552" w:type="dxa"/>
            <w:shd w:val="clear" w:color="auto" w:fill="auto"/>
          </w:tcPr>
          <w:p w:rsidRPr="00220D5C" w:rsidR="00C27BB7" w:rsidP="00BE679B" w:rsidRDefault="00C27BB7" w14:paraId="3F13FF1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C27BB7" w:rsidP="00BE679B" w:rsidRDefault="00C27BB7" w14:paraId="6D98A12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F2344D" w:rsidTr="00BE679B" w14:paraId="75255B6A" wp14:textId="77777777">
        <w:tc>
          <w:tcPr>
            <w:tcW w:w="4786" w:type="dxa"/>
            <w:shd w:val="clear" w:color="auto" w:fill="auto"/>
          </w:tcPr>
          <w:p w:rsidRPr="00A82817" w:rsidR="00A82817" w:rsidP="00A82817" w:rsidRDefault="009325B4" w14:paraId="47536C7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A82817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5. </w:t>
            </w:r>
            <w:r w:rsidRPr="00A82817" w:rsidR="00A82817">
              <w:rPr>
                <w:rFonts w:ascii="Times New Roman" w:hAnsi="Times New Roman"/>
                <w:sz w:val="20"/>
                <w:szCs w:val="20"/>
                <w:lang w:val="ro-RO"/>
              </w:rPr>
              <w:t>Literaturi minore și problema minorului în literature comparată</w:t>
            </w:r>
          </w:p>
          <w:p w:rsidR="00A82817" w:rsidP="00A82817" w:rsidRDefault="00A82817" w14:paraId="05EBC83A" wp14:textId="77777777">
            <w:pPr>
              <w:spacing w:after="0" w:line="240" w:lineRule="auto"/>
              <w:jc w:val="both"/>
              <w:rPr>
                <w:rFonts w:ascii="Times New Roman" w:hAnsi="Times New Roman"/>
                <w:bCs/>
                <w:i/>
                <w:sz w:val="20"/>
                <w:szCs w:val="20"/>
                <w:lang w:val="hu-HU"/>
              </w:rPr>
            </w:pPr>
            <w:r w:rsidRPr="00A82817">
              <w:rPr>
                <w:rFonts w:ascii="Times New Roman" w:hAnsi="Times New Roman"/>
                <w:bCs/>
                <w:sz w:val="20"/>
                <w:szCs w:val="20"/>
                <w:lang w:val="hu-HU"/>
              </w:rPr>
              <w:t xml:space="preserve">Franz Kafka: </w:t>
            </w:r>
            <w:r w:rsidRPr="00A82817">
              <w:rPr>
                <w:rFonts w:ascii="Times New Roman" w:hAnsi="Times New Roman"/>
                <w:bCs/>
                <w:i/>
                <w:sz w:val="20"/>
                <w:szCs w:val="20"/>
                <w:lang w:val="hu-HU"/>
              </w:rPr>
              <w:t>Az átváltozás</w:t>
            </w:r>
          </w:p>
          <w:p w:rsidRPr="00A82817" w:rsidR="00F2344D" w:rsidP="00A82817" w:rsidRDefault="00A82817" w14:paraId="0C4971C6" wp14:textId="7777777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  <w:lang w:val="hu-HU"/>
              </w:rPr>
            </w:pPr>
            <w:r w:rsidRPr="00A82817">
              <w:rPr>
                <w:rFonts w:ascii="Times New Roman" w:hAnsi="Times New Roman"/>
                <w:bCs/>
                <w:sz w:val="20"/>
                <w:szCs w:val="20"/>
                <w:lang w:val="hu-HU"/>
              </w:rPr>
              <w:t xml:space="preserve">Ödön von Horváth: </w:t>
            </w:r>
            <w:r w:rsidRPr="00A82817">
              <w:rPr>
                <w:rFonts w:ascii="Times New Roman" w:hAnsi="Times New Roman"/>
                <w:bCs/>
                <w:i/>
                <w:sz w:val="20"/>
                <w:szCs w:val="20"/>
                <w:lang w:val="hu-HU"/>
              </w:rPr>
              <w:t>Korunk gyermeke</w:t>
            </w:r>
          </w:p>
        </w:tc>
        <w:tc>
          <w:tcPr>
            <w:tcW w:w="2552" w:type="dxa"/>
            <w:shd w:val="clear" w:color="auto" w:fill="auto"/>
          </w:tcPr>
          <w:p w:rsidRPr="00220D5C" w:rsidR="00F2344D" w:rsidP="00BE679B" w:rsidRDefault="00220D5C" w14:paraId="32CA3A2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F2344D" w:rsidP="00BE679B" w:rsidRDefault="00F2344D" w14:paraId="2946DB8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F2344D" w:rsidTr="00BE679B" w14:paraId="28B4A57E" wp14:textId="77777777">
        <w:tc>
          <w:tcPr>
            <w:tcW w:w="4786" w:type="dxa"/>
            <w:shd w:val="clear" w:color="auto" w:fill="auto"/>
          </w:tcPr>
          <w:p w:rsidRPr="00F53BAF" w:rsidR="002F7C3C" w:rsidP="002F7C3C" w:rsidRDefault="002F7C3C" w14:paraId="760CB77D" wp14:textId="77777777">
            <w:pPr>
              <w:pStyle w:val="BodyTextIndent"/>
              <w:ind w:firstLine="0"/>
              <w:rPr>
                <w:rFonts w:ascii="Times New Roman" w:hAnsi="Times New Roman"/>
                <w:bCs/>
                <w:sz w:val="20"/>
                <w:lang w:val="hu-HU"/>
              </w:rPr>
            </w:pPr>
            <w:r>
              <w:rPr>
                <w:sz w:val="20"/>
                <w:lang w:val="ro-RO"/>
              </w:rPr>
              <w:t>6. Politicile literaturii comparate</w:t>
            </w:r>
            <w:r w:rsidRPr="00F53BAF">
              <w:rPr>
                <w:rFonts w:ascii="Times New Roman" w:hAnsi="Times New Roman"/>
                <w:bCs/>
                <w:sz w:val="20"/>
                <w:lang w:val="hu-HU"/>
              </w:rPr>
              <w:t xml:space="preserve"> III. </w:t>
            </w:r>
            <w:r w:rsidR="00D06415">
              <w:rPr>
                <w:rFonts w:ascii="Times New Roman" w:hAnsi="Times New Roman"/>
                <w:bCs/>
                <w:sz w:val="20"/>
                <w:lang w:val="hu-HU"/>
              </w:rPr>
              <w:t>Traumă și literatură comparată</w:t>
            </w:r>
            <w:r w:rsidRPr="00F53BAF">
              <w:rPr>
                <w:rFonts w:ascii="Times New Roman" w:hAnsi="Times New Roman"/>
                <w:bCs/>
                <w:sz w:val="20"/>
                <w:lang w:val="hu-HU"/>
              </w:rPr>
              <w:t xml:space="preserve"> </w:t>
            </w:r>
          </w:p>
          <w:p w:rsidRPr="00220D5C" w:rsidR="00F2344D" w:rsidP="002F7C3C" w:rsidRDefault="002F7C3C" w14:paraId="0DF5794E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  <w:r w:rsidRPr="00F53BAF">
              <w:rPr>
                <w:bCs/>
                <w:sz w:val="20"/>
                <w:szCs w:val="20"/>
                <w:lang w:val="hu-HU"/>
              </w:rPr>
              <w:t xml:space="preserve">Olga Tokarczuk: </w:t>
            </w:r>
            <w:r w:rsidRPr="00F53BAF">
              <w:rPr>
                <w:bCs/>
                <w:i/>
                <w:iCs/>
                <w:sz w:val="20"/>
                <w:szCs w:val="20"/>
                <w:lang w:val="hu-HU"/>
              </w:rPr>
              <w:t>Hajtsad ekédet a holtak csontjain át</w:t>
            </w:r>
            <w:r w:rsidRPr="00F53BAF">
              <w:rPr>
                <w:bCs/>
                <w:sz w:val="20"/>
                <w:szCs w:val="20"/>
                <w:lang w:val="hu-HU"/>
              </w:rPr>
              <w:t>, ford. Körner Gábor, L’Harmattan, Budapest, 2019.</w:t>
            </w:r>
          </w:p>
        </w:tc>
        <w:tc>
          <w:tcPr>
            <w:tcW w:w="2552" w:type="dxa"/>
            <w:shd w:val="clear" w:color="auto" w:fill="auto"/>
          </w:tcPr>
          <w:p w:rsidRPr="00220D5C" w:rsidR="00F2344D" w:rsidP="00BE679B" w:rsidRDefault="00220D5C" w14:paraId="29A94F6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F2344D" w:rsidP="00BE679B" w:rsidRDefault="00F2344D" w14:paraId="5997CC1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F2344D" w:rsidTr="00BE679B" w14:paraId="2DFD2F21" wp14:textId="77777777">
        <w:tc>
          <w:tcPr>
            <w:tcW w:w="4786" w:type="dxa"/>
            <w:shd w:val="clear" w:color="auto" w:fill="auto"/>
          </w:tcPr>
          <w:p w:rsidRPr="00F27EA9" w:rsidR="009110AF" w:rsidP="009110AF" w:rsidRDefault="009110AF" w14:paraId="7ACEF515" wp14:textId="77777777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hu-HU"/>
              </w:rPr>
            </w:pPr>
            <w:r>
              <w:rPr>
                <w:sz w:val="20"/>
                <w:szCs w:val="20"/>
                <w:lang w:val="ro-RO"/>
              </w:rPr>
              <w:t>7.</w:t>
            </w:r>
            <w:r w:rsidRPr="00F27EA9">
              <w:rPr>
                <w:rFonts w:ascii="Times New Roman" w:hAnsi="Times New Roman"/>
                <w:bCs/>
                <w:sz w:val="20"/>
                <w:szCs w:val="20"/>
                <w:lang w:val="hu-HU"/>
              </w:rPr>
              <w:t xml:space="preserve"> </w:t>
            </w:r>
            <w:r w:rsidR="00DE4526">
              <w:rPr>
                <w:rFonts w:ascii="Times New Roman" w:hAnsi="Times New Roman"/>
                <w:bCs/>
                <w:sz w:val="20"/>
                <w:szCs w:val="20"/>
                <w:lang w:val="hu-HU"/>
              </w:rPr>
              <w:t>Politicile culturale ale literaturii comparate</w:t>
            </w:r>
            <w:r w:rsidRPr="00F27EA9">
              <w:rPr>
                <w:rFonts w:ascii="Times New Roman" w:hAnsi="Times New Roman"/>
                <w:bCs/>
                <w:sz w:val="20"/>
                <w:szCs w:val="20"/>
                <w:lang w:val="hu-HU"/>
              </w:rPr>
              <w:t xml:space="preserve"> IV.</w:t>
            </w:r>
            <w:r w:rsidR="00DE4526">
              <w:rPr>
                <w:rFonts w:ascii="Times New Roman" w:hAnsi="Times New Roman"/>
                <w:bCs/>
                <w:sz w:val="20"/>
                <w:szCs w:val="20"/>
                <w:lang w:val="hu-HU"/>
              </w:rPr>
              <w:t xml:space="preserve"> Perspectiva studiilor de gen</w:t>
            </w:r>
          </w:p>
          <w:p w:rsidRPr="00220D5C" w:rsidR="00F2344D" w:rsidP="009110AF" w:rsidRDefault="009110AF" w14:paraId="74039F15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  <w:r w:rsidRPr="00F27EA9">
              <w:rPr>
                <w:bCs/>
                <w:sz w:val="20"/>
                <w:szCs w:val="20"/>
                <w:lang w:val="hu-HU"/>
              </w:rPr>
              <w:t>J. M. Coetzee¸</w:t>
            </w:r>
            <w:r w:rsidRPr="00F27EA9">
              <w:rPr>
                <w:bCs/>
                <w:i/>
                <w:iCs/>
                <w:sz w:val="20"/>
                <w:szCs w:val="20"/>
                <w:lang w:val="hu-HU"/>
              </w:rPr>
              <w:t>Foe</w:t>
            </w:r>
            <w:r w:rsidRPr="00F27EA9">
              <w:rPr>
                <w:bCs/>
                <w:sz w:val="20"/>
                <w:szCs w:val="20"/>
                <w:lang w:val="hu-HU"/>
              </w:rPr>
              <w:t>, ford. Babits Péter, Art Nouveau Kiadó, Budapest, 2004.</w:t>
            </w:r>
          </w:p>
        </w:tc>
        <w:tc>
          <w:tcPr>
            <w:tcW w:w="2552" w:type="dxa"/>
            <w:shd w:val="clear" w:color="auto" w:fill="auto"/>
          </w:tcPr>
          <w:p w:rsidRPr="00220D5C" w:rsidR="00F2344D" w:rsidP="00BE679B" w:rsidRDefault="00220D5C" w14:paraId="4E9CEE0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F2344D" w:rsidP="00BE679B" w:rsidRDefault="00F2344D" w14:paraId="110FFD3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FA3177" w:rsidR="00F2344D" w:rsidTr="00BE679B" w14:paraId="0CC601E8" wp14:textId="77777777">
        <w:tc>
          <w:tcPr>
            <w:tcW w:w="4786" w:type="dxa"/>
            <w:shd w:val="clear" w:color="auto" w:fill="auto"/>
          </w:tcPr>
          <w:p w:rsidRPr="00220D5C" w:rsidR="00F2344D" w:rsidP="00BE679B" w:rsidRDefault="00F2344D" w14:paraId="6B699379" wp14:textId="77777777">
            <w:pPr>
              <w:pStyle w:val="NormalWeb"/>
              <w:spacing w:before="0" w:after="0"/>
              <w:rPr>
                <w:sz w:val="20"/>
                <w:szCs w:val="20"/>
                <w:lang w:val="ro-RO"/>
              </w:rPr>
            </w:pPr>
          </w:p>
        </w:tc>
        <w:tc>
          <w:tcPr>
            <w:tcW w:w="2552" w:type="dxa"/>
            <w:shd w:val="clear" w:color="auto" w:fill="auto"/>
          </w:tcPr>
          <w:p w:rsidRPr="00220D5C" w:rsidR="00F2344D" w:rsidP="00BE679B" w:rsidRDefault="00220D5C" w14:paraId="7B676095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220D5C">
              <w:rPr>
                <w:rFonts w:ascii="Times New Roman" w:hAnsi="Times New Roman"/>
                <w:sz w:val="20"/>
                <w:szCs w:val="20"/>
                <w:lang w:val="ro-RO"/>
              </w:rPr>
              <w:t>idem</w:t>
            </w:r>
          </w:p>
        </w:tc>
        <w:tc>
          <w:tcPr>
            <w:tcW w:w="2835" w:type="dxa"/>
            <w:shd w:val="clear" w:color="auto" w:fill="auto"/>
          </w:tcPr>
          <w:p w:rsidRPr="00FA3177" w:rsidR="00F2344D" w:rsidP="00BE679B" w:rsidRDefault="00F2344D" w14:paraId="3FE9F23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</w:tbl>
    <w:p xmlns:wp14="http://schemas.microsoft.com/office/word/2010/wordml" w:rsidRPr="00220D5C" w:rsidR="006C3B3F" w:rsidP="006C3B3F" w:rsidRDefault="006C3B3F" w14:paraId="1F72F646" wp14:textId="77777777">
      <w:pPr>
        <w:pStyle w:val="Heading3"/>
        <w:spacing w:before="0" w:after="0" w:line="240" w:lineRule="auto"/>
        <w:rPr>
          <w:rFonts w:ascii="Times New Roman" w:hAnsi="Times New Roman"/>
          <w:sz w:val="20"/>
          <w:lang w:val="ro-RO"/>
        </w:rPr>
      </w:pPr>
    </w:p>
    <w:p xmlns:wp14="http://schemas.microsoft.com/office/word/2010/wordml" w:rsidRPr="006C3B3F" w:rsidR="006C3B3F" w:rsidP="006C3B3F" w:rsidRDefault="006C3B3F" w14:paraId="45A87B19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  <w:r w:rsidRPr="006C3B3F">
        <w:rPr>
          <w:rFonts w:ascii="Times New Roman" w:hAnsi="Times New Roman"/>
          <w:b/>
          <w:lang w:val="ro-RO"/>
        </w:rPr>
        <w:t>9. Coroborarea conţinuturilor disciplinei cu aşteptările reprezentanţilor comunităţilor epistemice, asociaţi</w:t>
      </w:r>
      <w:r w:rsidR="004B11EA">
        <w:rPr>
          <w:rFonts w:ascii="Times New Roman" w:hAnsi="Times New Roman"/>
          <w:b/>
          <w:lang w:val="ro-RO"/>
        </w:rPr>
        <w:t>i</w:t>
      </w:r>
      <w:r w:rsidRPr="006C3B3F">
        <w:rPr>
          <w:rFonts w:ascii="Times New Roman" w:hAnsi="Times New Roman"/>
          <w:b/>
          <w:lang w:val="ro-RO"/>
        </w:rPr>
        <w:t>lor profesionale şi angajatori</w:t>
      </w:r>
      <w:r w:rsidR="004B11EA">
        <w:rPr>
          <w:rFonts w:ascii="Times New Roman" w:hAnsi="Times New Roman"/>
          <w:b/>
          <w:lang w:val="ro-RO"/>
        </w:rPr>
        <w:t>lor</w:t>
      </w:r>
      <w:r w:rsidRPr="006C3B3F">
        <w:rPr>
          <w:rFonts w:ascii="Times New Roman" w:hAnsi="Times New Roman"/>
          <w:b/>
          <w:lang w:val="ro-RO"/>
        </w:rPr>
        <w:t xml:space="preserve"> reprezentativi din domeniul aferent programului</w:t>
      </w:r>
    </w:p>
    <w:tbl>
      <w:tblPr>
        <w:tblW w:w="10173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0173"/>
      </w:tblGrid>
      <w:tr xmlns:wp14="http://schemas.microsoft.com/office/word/2010/wordml" w:rsidRPr="006C3B3F" w:rsidR="006C3B3F" w:rsidTr="00816FF9" w14:paraId="112247BD" wp14:textId="77777777">
        <w:tc>
          <w:tcPr>
            <w:tcW w:w="10173" w:type="dxa"/>
          </w:tcPr>
          <w:p w:rsidRPr="00F757C3" w:rsidR="006C3B3F" w:rsidP="006C3B3F" w:rsidRDefault="00F757C3" w14:paraId="7B4B3613" wp14:textId="77777777">
            <w:pPr>
              <w:spacing w:after="0" w:line="240" w:lineRule="auto"/>
              <w:rPr>
                <w:rFonts w:ascii="Times New Roman" w:hAnsi="Times New Roman"/>
                <w:lang w:val="ro-RO"/>
              </w:rPr>
            </w:pPr>
            <w:proofErr w:type="spellStart"/>
            <w:r w:rsidRPr="00F757C3">
              <w:rPr>
                <w:rFonts w:ascii="Times New Roman" w:hAnsi="Times New Roman"/>
              </w:rPr>
              <w:t>În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conformitate</w:t>
            </w:r>
            <w:proofErr w:type="spellEnd"/>
            <w:r w:rsidRPr="00F757C3">
              <w:rPr>
                <w:rFonts w:ascii="Times New Roman" w:hAnsi="Times New Roman"/>
              </w:rPr>
              <w:t xml:space="preserve"> cu </w:t>
            </w:r>
            <w:proofErr w:type="spellStart"/>
            <w:r w:rsidRPr="00F757C3">
              <w:rPr>
                <w:rFonts w:ascii="Times New Roman" w:hAnsi="Times New Roman"/>
              </w:rPr>
              <w:t>standardele</w:t>
            </w:r>
            <w:proofErr w:type="spellEnd"/>
            <w:r w:rsidRPr="00F757C3">
              <w:rPr>
                <w:rFonts w:ascii="Times New Roman" w:hAnsi="Times New Roman"/>
              </w:rPr>
              <w:t xml:space="preserve"> ARACIS, </w:t>
            </w:r>
            <w:proofErr w:type="spellStart"/>
            <w:r w:rsidRPr="00F757C3">
              <w:rPr>
                <w:rFonts w:ascii="Times New Roman" w:hAnsi="Times New Roman"/>
              </w:rPr>
              <w:t>departamentul</w:t>
            </w:r>
            <w:proofErr w:type="spellEnd"/>
            <w:r w:rsidRPr="00F757C3">
              <w:rPr>
                <w:rFonts w:ascii="Times New Roman" w:hAnsi="Times New Roman"/>
              </w:rPr>
              <w:t xml:space="preserve"> are o </w:t>
            </w:r>
            <w:proofErr w:type="spellStart"/>
            <w:r w:rsidRPr="00F757C3">
              <w:rPr>
                <w:rFonts w:ascii="Times New Roman" w:hAnsi="Times New Roman"/>
              </w:rPr>
              <w:t>colaborare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continuă</w:t>
            </w:r>
            <w:proofErr w:type="spellEnd"/>
            <w:r w:rsidRPr="00F757C3">
              <w:rPr>
                <w:rFonts w:ascii="Times New Roman" w:hAnsi="Times New Roman"/>
              </w:rPr>
              <w:t xml:space="preserve"> cu </w:t>
            </w:r>
            <w:proofErr w:type="spellStart"/>
            <w:r w:rsidRPr="00F757C3">
              <w:rPr>
                <w:rFonts w:ascii="Times New Roman" w:hAnsi="Times New Roman"/>
              </w:rPr>
              <w:t>reprezentanții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mediului</w:t>
            </w:r>
            <w:proofErr w:type="spellEnd"/>
            <w:r w:rsidRPr="00F757C3">
              <w:rPr>
                <w:rFonts w:ascii="Times New Roman" w:hAnsi="Times New Roman"/>
              </w:rPr>
              <w:t xml:space="preserve"> socio-economic </w:t>
            </w:r>
            <w:proofErr w:type="spellStart"/>
            <w:r w:rsidRPr="00F757C3">
              <w:rPr>
                <w:rFonts w:ascii="Times New Roman" w:hAnsi="Times New Roman"/>
              </w:rPr>
              <w:t>și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Pr="00F757C3">
              <w:rPr>
                <w:rFonts w:ascii="Times New Roman" w:hAnsi="Times New Roman"/>
              </w:rPr>
              <w:t>profesional</w:t>
            </w:r>
            <w:proofErr w:type="spellEnd"/>
            <w:r w:rsidRPr="00F757C3">
              <w:rPr>
                <w:rFonts w:ascii="Times New Roman" w:hAnsi="Times New Roman"/>
              </w:rPr>
              <w:t xml:space="preserve">, </w:t>
            </w:r>
            <w:proofErr w:type="spellStart"/>
            <w:r w:rsidRPr="00F757C3">
              <w:rPr>
                <w:rFonts w:ascii="Times New Roman" w:hAnsi="Times New Roman"/>
              </w:rPr>
              <w:t>mai</w:t>
            </w:r>
            <w:proofErr w:type="spellEnd"/>
            <w:r w:rsidRPr="00F757C3">
              <w:rPr>
                <w:rFonts w:ascii="Times New Roman" w:hAnsi="Times New Roman"/>
              </w:rPr>
              <w:t xml:space="preserve"> ales cu</w:t>
            </w:r>
            <w:r>
              <w:rPr>
                <w:rFonts w:ascii="Times New Roman" w:hAnsi="Times New Roman"/>
              </w:rPr>
              <w:t xml:space="preserve"> </w:t>
            </w:r>
            <w:proofErr w:type="spellStart"/>
            <w:r w:rsidR="0030594D">
              <w:rPr>
                <w:rFonts w:ascii="Times New Roman" w:hAnsi="Times New Roman"/>
              </w:rPr>
              <w:t>i</w:t>
            </w:r>
            <w:r w:rsidRPr="00F757C3">
              <w:rPr>
                <w:rFonts w:ascii="Times New Roman" w:hAnsi="Times New Roman"/>
              </w:rPr>
              <w:t>nspectorat</w:t>
            </w:r>
            <w:r w:rsidR="0030594D">
              <w:rPr>
                <w:rFonts w:ascii="Times New Roman" w:hAnsi="Times New Roman"/>
              </w:rPr>
              <w:t>ele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="0030594D">
              <w:rPr>
                <w:rFonts w:ascii="Times New Roman" w:hAnsi="Times New Roman"/>
              </w:rPr>
              <w:t>ș</w:t>
            </w:r>
            <w:r w:rsidRPr="00F757C3">
              <w:rPr>
                <w:rFonts w:ascii="Times New Roman" w:hAnsi="Times New Roman"/>
              </w:rPr>
              <w:t>colar</w:t>
            </w:r>
            <w:r w:rsidR="0030594D">
              <w:rPr>
                <w:rFonts w:ascii="Times New Roman" w:hAnsi="Times New Roman"/>
              </w:rPr>
              <w:t>e</w:t>
            </w:r>
            <w:proofErr w:type="spellEnd"/>
            <w:r w:rsidRPr="00F757C3">
              <w:rPr>
                <w:rFonts w:ascii="Times New Roman" w:hAnsi="Times New Roman"/>
              </w:rPr>
              <w:t xml:space="preserve"> </w:t>
            </w:r>
            <w:proofErr w:type="spellStart"/>
            <w:r w:rsidR="0030594D">
              <w:rPr>
                <w:rFonts w:ascii="Times New Roman" w:hAnsi="Times New Roman"/>
              </w:rPr>
              <w:t>j</w:t>
            </w:r>
            <w:r w:rsidRPr="00F757C3">
              <w:rPr>
                <w:rFonts w:ascii="Times New Roman" w:hAnsi="Times New Roman"/>
              </w:rPr>
              <w:t>udeţe</w:t>
            </w:r>
            <w:r w:rsidR="0030594D">
              <w:rPr>
                <w:rFonts w:ascii="Times New Roman" w:hAnsi="Times New Roman"/>
              </w:rPr>
              <w:t>ne</w:t>
            </w:r>
            <w:proofErr w:type="spellEnd"/>
            <w:r>
              <w:rPr>
                <w:rFonts w:ascii="Times New Roman" w:hAnsi="Times New Roman"/>
              </w:rPr>
              <w:t>.</w:t>
            </w:r>
          </w:p>
        </w:tc>
      </w:tr>
    </w:tbl>
    <w:p xmlns:wp14="http://schemas.microsoft.com/office/word/2010/wordml" w:rsidRPr="006C3B3F" w:rsidR="006C3B3F" w:rsidP="006C3B3F" w:rsidRDefault="006C3B3F" w14:paraId="08CE6F91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</w:p>
    <w:p xmlns:wp14="http://schemas.microsoft.com/office/word/2010/wordml" w:rsidRPr="006C3B3F" w:rsidR="006C3B3F" w:rsidP="006C3B3F" w:rsidRDefault="006C3B3F" w14:paraId="5AE40429" wp14:textId="77777777">
      <w:pPr>
        <w:spacing w:after="0" w:line="240" w:lineRule="auto"/>
        <w:rPr>
          <w:rFonts w:ascii="Times New Roman" w:hAnsi="Times New Roman"/>
          <w:b/>
          <w:lang w:val="ro-RO"/>
        </w:rPr>
      </w:pPr>
      <w:r w:rsidRPr="006C3B3F">
        <w:rPr>
          <w:rFonts w:ascii="Times New Roman" w:hAnsi="Times New Roman"/>
          <w:b/>
          <w:lang w:val="ro-RO"/>
        </w:rPr>
        <w:t>10. Evaluare</w:t>
      </w:r>
    </w:p>
    <w:tbl>
      <w:tblPr>
        <w:tblW w:w="10170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977"/>
        <w:gridCol w:w="2835"/>
        <w:gridCol w:w="2835"/>
        <w:gridCol w:w="1523"/>
      </w:tblGrid>
      <w:tr xmlns:wp14="http://schemas.microsoft.com/office/word/2010/wordml" w:rsidRPr="006C3B3F" w:rsidR="006C3B3F" w:rsidTr="00816FF9" w14:paraId="274C3F32" wp14:textId="77777777">
        <w:tc>
          <w:tcPr>
            <w:tcW w:w="2977" w:type="dxa"/>
          </w:tcPr>
          <w:p w:rsidRPr="00FA3177" w:rsidR="006C3B3F" w:rsidP="006C3B3F" w:rsidRDefault="006C3B3F" w14:paraId="76BCFAA8" wp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Tip activitate</w:t>
            </w:r>
          </w:p>
        </w:tc>
        <w:tc>
          <w:tcPr>
            <w:tcW w:w="2835" w:type="dxa"/>
            <w:tcBorders>
              <w:bottom w:val="single" w:color="auto" w:sz="4" w:space="0"/>
            </w:tcBorders>
          </w:tcPr>
          <w:p w:rsidRPr="00FA3177" w:rsidR="006C3B3F" w:rsidP="006C3B3F" w:rsidRDefault="006C3B3F" w14:paraId="69FEFAE2" wp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10.1 Criterii de evaluare</w:t>
            </w:r>
          </w:p>
        </w:tc>
        <w:tc>
          <w:tcPr>
            <w:tcW w:w="2835" w:type="dxa"/>
          </w:tcPr>
          <w:p w:rsidRPr="00FA3177" w:rsidR="006C3B3F" w:rsidP="006C3B3F" w:rsidRDefault="006C3B3F" w14:paraId="055FBE51" wp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10.2 Metode de evaluare</w:t>
            </w:r>
          </w:p>
        </w:tc>
        <w:tc>
          <w:tcPr>
            <w:tcW w:w="1523" w:type="dxa"/>
          </w:tcPr>
          <w:p w:rsidRPr="00FA3177" w:rsidR="006C3B3F" w:rsidP="006C3B3F" w:rsidRDefault="006C3B3F" w14:paraId="33BECF16" wp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10.3 Pondere din nota finală</w:t>
            </w:r>
          </w:p>
        </w:tc>
      </w:tr>
      <w:tr xmlns:wp14="http://schemas.microsoft.com/office/word/2010/wordml" w:rsidRPr="006C3B3F" w:rsidR="006C3B3F" w:rsidTr="00816FF9" w14:paraId="35210EF9" wp14:textId="77777777">
        <w:tc>
          <w:tcPr>
            <w:tcW w:w="2977" w:type="dxa"/>
            <w:vMerge w:val="restart"/>
          </w:tcPr>
          <w:p w:rsidRPr="00FA3177" w:rsidR="006C3B3F" w:rsidP="006C3B3F" w:rsidRDefault="006C3B3F" w14:paraId="7715C7A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10.4 Curs</w:t>
            </w:r>
          </w:p>
        </w:tc>
        <w:tc>
          <w:tcPr>
            <w:tcW w:w="2835" w:type="dxa"/>
            <w:shd w:val="clear" w:color="auto" w:fill="auto"/>
          </w:tcPr>
          <w:p w:rsidRPr="003A7ED5" w:rsidR="006C3B3F" w:rsidP="006C3B3F" w:rsidRDefault="00FC2E8E" w14:paraId="7D9344D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capacitatea studentului de a forma o viziune asupra principalelor texte și fenomene </w:t>
            </w:r>
            <w:r w:rsidR="004534C4">
              <w:rPr>
                <w:rFonts w:ascii="Times New Roman" w:hAnsi="Times New Roman"/>
                <w:sz w:val="20"/>
                <w:szCs w:val="20"/>
                <w:lang w:val="ro-RO"/>
              </w:rPr>
              <w:t>metodologice ale literaturii comparate</w:t>
            </w:r>
          </w:p>
        </w:tc>
        <w:tc>
          <w:tcPr>
            <w:tcW w:w="2835" w:type="dxa"/>
            <w:vMerge w:val="restart"/>
          </w:tcPr>
          <w:p w:rsidRPr="00FA3177" w:rsidR="006C3B3F" w:rsidP="006C3B3F" w:rsidRDefault="004534C4" w14:paraId="5CBC2AE1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colocviu</w:t>
            </w:r>
          </w:p>
        </w:tc>
        <w:tc>
          <w:tcPr>
            <w:tcW w:w="1523" w:type="dxa"/>
            <w:vMerge w:val="restart"/>
          </w:tcPr>
          <w:p w:rsidRPr="00FA3177" w:rsidR="006C3B3F" w:rsidP="006C3B3F" w:rsidRDefault="004534C4" w14:paraId="6416C201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2/3</w:t>
            </w:r>
          </w:p>
        </w:tc>
      </w:tr>
      <w:tr xmlns:wp14="http://schemas.microsoft.com/office/word/2010/wordml" w:rsidRPr="006C3B3F" w:rsidR="006C3B3F" w:rsidTr="00816FF9" w14:paraId="1AA5815A" wp14:textId="77777777">
        <w:tc>
          <w:tcPr>
            <w:tcW w:w="2977" w:type="dxa"/>
            <w:vMerge/>
          </w:tcPr>
          <w:p w:rsidRPr="00FA3177" w:rsidR="006C3B3F" w:rsidP="006C3B3F" w:rsidRDefault="006C3B3F" w14:paraId="61CDCEA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shd w:val="clear" w:color="auto" w:fill="auto"/>
          </w:tcPr>
          <w:p w:rsidRPr="003A7ED5" w:rsidR="003A7ED5" w:rsidP="003A7ED5" w:rsidRDefault="003A7ED5" w14:paraId="24F13671" wp14:textId="77777777">
            <w:pPr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>Cunoaștere profundă a textelor și fenomenelor abordate</w:t>
            </w:r>
          </w:p>
          <w:p w:rsidRPr="003A7ED5" w:rsidR="003A7ED5" w:rsidP="003A7ED5" w:rsidRDefault="003A7ED5" w14:paraId="6EBCBF70" wp14:textId="77777777">
            <w:pPr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>Calitatea interpretării</w:t>
            </w:r>
          </w:p>
          <w:p w:rsidRPr="003A7ED5" w:rsidR="006C3B3F" w:rsidP="003A7ED5" w:rsidRDefault="003A7ED5" w14:paraId="6251977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de-DE"/>
              </w:rPr>
            </w:pP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>Comentarii reflective asupra bibliografiei de specialitate</w:t>
            </w:r>
            <w:r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discutată la curs</w:t>
            </w:r>
          </w:p>
        </w:tc>
        <w:tc>
          <w:tcPr>
            <w:tcW w:w="2835" w:type="dxa"/>
            <w:vMerge/>
          </w:tcPr>
          <w:p w:rsidRPr="00FA3177" w:rsidR="006C3B3F" w:rsidP="006C3B3F" w:rsidRDefault="006C3B3F" w14:paraId="6BB9E253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523" w:type="dxa"/>
            <w:vMerge/>
          </w:tcPr>
          <w:p w:rsidRPr="00FA3177" w:rsidR="006C3B3F" w:rsidP="006C3B3F" w:rsidRDefault="006C3B3F" w14:paraId="23DE523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6C3B3F" w:rsidTr="00816FF9" w14:paraId="52E56223" wp14:textId="77777777">
        <w:trPr>
          <w:trHeight w:val="282"/>
        </w:trPr>
        <w:tc>
          <w:tcPr>
            <w:tcW w:w="2977" w:type="dxa"/>
            <w:vMerge/>
          </w:tcPr>
          <w:p w:rsidRPr="00FA3177" w:rsidR="006C3B3F" w:rsidP="006C3B3F" w:rsidRDefault="006C3B3F" w14:paraId="07547A01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5043CB0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vMerge/>
          </w:tcPr>
          <w:p w:rsidRPr="00FA3177" w:rsidR="006C3B3F" w:rsidP="006C3B3F" w:rsidRDefault="006C3B3F" w14:paraId="07459315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523" w:type="dxa"/>
            <w:vMerge/>
          </w:tcPr>
          <w:p w:rsidRPr="00FA3177" w:rsidR="006C3B3F" w:rsidP="006C3B3F" w:rsidRDefault="006C3B3F" w14:paraId="6537F28F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6C3B3F" w:rsidTr="00816FF9" w14:paraId="6DFB9E20" wp14:textId="77777777">
        <w:tc>
          <w:tcPr>
            <w:tcW w:w="2977" w:type="dxa"/>
            <w:vMerge/>
          </w:tcPr>
          <w:p w:rsidRPr="00FA3177" w:rsidR="006C3B3F" w:rsidP="006C3B3F" w:rsidRDefault="006C3B3F" w14:paraId="70DF9E5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44E871B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2835" w:type="dxa"/>
            <w:vMerge/>
          </w:tcPr>
          <w:p w:rsidRPr="00FA3177" w:rsidR="006C3B3F" w:rsidP="006C3B3F" w:rsidRDefault="006C3B3F" w14:paraId="144A5D23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523" w:type="dxa"/>
            <w:vMerge/>
          </w:tcPr>
          <w:p w:rsidRPr="00FA3177" w:rsidR="006C3B3F" w:rsidP="006C3B3F" w:rsidRDefault="006C3B3F" w14:paraId="738610E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  <w:tr xmlns:wp14="http://schemas.microsoft.com/office/word/2010/wordml" w:rsidRPr="006C3B3F" w:rsidR="006C3B3F" w:rsidTr="00816FF9" w14:paraId="4E1F329E" wp14:textId="77777777">
        <w:trPr>
          <w:trHeight w:val="1146"/>
        </w:trPr>
        <w:tc>
          <w:tcPr>
            <w:tcW w:w="2977" w:type="dxa"/>
          </w:tcPr>
          <w:p w:rsidRPr="00FA3177" w:rsidR="006C3B3F" w:rsidP="006C3B3F" w:rsidRDefault="006C3B3F" w14:paraId="02DEACCB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10.5 Seminar</w:t>
            </w:r>
          </w:p>
        </w:tc>
        <w:tc>
          <w:tcPr>
            <w:tcW w:w="2835" w:type="dxa"/>
            <w:shd w:val="clear" w:color="auto" w:fill="auto"/>
          </w:tcPr>
          <w:p w:rsidRPr="003A7ED5" w:rsidR="006C3B3F" w:rsidP="003A7ED5" w:rsidRDefault="00FC2E8E" w14:paraId="22F33CB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-</w:t>
            </w: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>participare activă la seminar</w:t>
            </w:r>
            <w:r w:rsidR="00F8270C">
              <w:rPr>
                <w:rFonts w:ascii="Times New Roman" w:hAnsi="Times New Roman"/>
                <w:sz w:val="20"/>
                <w:szCs w:val="20"/>
                <w:lang w:val="ro-RO"/>
              </w:rPr>
              <w:t>e</w:t>
            </w:r>
          </w:p>
          <w:p w:rsidR="003A7ED5" w:rsidP="003A7ED5" w:rsidRDefault="00FC2E8E" w14:paraId="42D11D13" wp14:textId="77777777">
            <w:pPr>
              <w:spacing w:after="0"/>
              <w:rPr>
                <w:rFonts w:ascii="Times New Roman" w:hAnsi="Times New Roman"/>
                <w:sz w:val="20"/>
                <w:szCs w:val="20"/>
                <w:lang w:val="fr-FR"/>
              </w:rPr>
            </w:pPr>
            <w:r w:rsidRPr="003A7ED5">
              <w:rPr>
                <w:rFonts w:ascii="Times New Roman" w:hAnsi="Times New Roman"/>
                <w:sz w:val="20"/>
                <w:szCs w:val="20"/>
                <w:lang w:val="ro-RO"/>
              </w:rPr>
              <w:t>-</w:t>
            </w:r>
            <w:r w:rsidRPr="003A7ED5" w:rsidR="003A7ED5">
              <w:rPr>
                <w:rFonts w:ascii="Times New Roman" w:hAnsi="Times New Roman"/>
                <w:sz w:val="20"/>
                <w:szCs w:val="20"/>
                <w:lang w:val="fr-FR"/>
              </w:rPr>
              <w:t xml:space="preserve"> cunoașterea textelor</w:t>
            </w:r>
          </w:p>
          <w:p w:rsidRPr="003A7ED5" w:rsidR="00FC2E8E" w:rsidP="003A7ED5" w:rsidRDefault="003A7ED5" w14:paraId="3ACAE706" wp14:textId="77777777">
            <w:pPr>
              <w:spacing w:after="0"/>
              <w:rPr>
                <w:rFonts w:ascii="Times New Roman" w:hAnsi="Times New Roman"/>
                <w:sz w:val="20"/>
                <w:szCs w:val="20"/>
                <w:lang w:val="fr-FR"/>
              </w:rPr>
            </w:pPr>
            <w:r>
              <w:rPr>
                <w:rFonts w:ascii="Times New Roman" w:hAnsi="Times New Roman"/>
                <w:sz w:val="20"/>
                <w:szCs w:val="20"/>
                <w:lang w:val="fr-FR"/>
              </w:rPr>
              <w:t xml:space="preserve">- </w:t>
            </w:r>
            <w:r w:rsidRPr="003A7ED5">
              <w:rPr>
                <w:rFonts w:ascii="Times New Roman" w:hAnsi="Times New Roman"/>
                <w:sz w:val="20"/>
                <w:szCs w:val="20"/>
                <w:lang w:val="fr-FR"/>
              </w:rPr>
              <w:t>calitatea interpretării</w:t>
            </w:r>
          </w:p>
        </w:tc>
        <w:tc>
          <w:tcPr>
            <w:tcW w:w="2835" w:type="dxa"/>
            <w:shd w:val="clear" w:color="auto" w:fill="auto"/>
          </w:tcPr>
          <w:p w:rsidRPr="00FA3177" w:rsidR="006C3B3F" w:rsidP="006C3B3F" w:rsidRDefault="006C3B3F" w14:paraId="637805D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523" w:type="dxa"/>
            <w:shd w:val="clear" w:color="auto" w:fill="auto"/>
          </w:tcPr>
          <w:p w:rsidRPr="00FA3177" w:rsidR="006C3B3F" w:rsidP="006C3B3F" w:rsidRDefault="004534C4" w14:paraId="59B775BA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1/3</w:t>
            </w:r>
          </w:p>
        </w:tc>
      </w:tr>
      <w:tr xmlns:wp14="http://schemas.microsoft.com/office/word/2010/wordml" w:rsidRPr="006C3B3F" w:rsidR="006C3B3F" w:rsidTr="00816FF9" w14:paraId="02551A68" wp14:textId="77777777">
        <w:tc>
          <w:tcPr>
            <w:tcW w:w="10170" w:type="dxa"/>
            <w:gridSpan w:val="4"/>
          </w:tcPr>
          <w:p w:rsidRPr="00FA3177" w:rsidR="006C3B3F" w:rsidP="006C3B3F" w:rsidRDefault="006C3B3F" w14:paraId="79E80B9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10.6 Standard minim de performanţă</w:t>
            </w:r>
          </w:p>
        </w:tc>
      </w:tr>
      <w:tr xmlns:wp14="http://schemas.microsoft.com/office/word/2010/wordml" w:rsidRPr="005C7803" w:rsidR="006C3B3F" w:rsidTr="00816FF9" w14:paraId="71FDE8BB" wp14:textId="77777777">
        <w:tc>
          <w:tcPr>
            <w:tcW w:w="10170" w:type="dxa"/>
            <w:gridSpan w:val="4"/>
          </w:tcPr>
          <w:p w:rsidRPr="006C3B3F" w:rsidR="006C3B3F" w:rsidP="005C7803" w:rsidRDefault="000120A8" w14:paraId="2C824AC4" wp14:textId="77777777">
            <w:pPr>
              <w:spacing w:after="0" w:line="240" w:lineRule="auto"/>
              <w:jc w:val="both"/>
              <w:rPr>
                <w:rFonts w:ascii="Times New Roman" w:hAnsi="Times New Roman"/>
                <w:lang w:val="fr-FR"/>
              </w:rPr>
            </w:pPr>
            <w:r>
              <w:rPr>
                <w:rFonts w:ascii="Times New Roman" w:hAnsi="Times New Roman"/>
                <w:sz w:val="20"/>
                <w:szCs w:val="20"/>
                <w:lang w:val="it-IT"/>
              </w:rPr>
              <w:t>Cunoașterea bună a textelor și fenomenelor abordate. Participare activă la discuții și dezbateri. Studentul poate lipsi de la</w:t>
            </w:r>
            <w:r w:rsidR="004534C4">
              <w:rPr>
                <w:rFonts w:ascii="Times New Roman" w:hAnsi="Times New Roman"/>
                <w:sz w:val="20"/>
                <w:szCs w:val="20"/>
                <w:lang w:val="it-IT"/>
              </w:rPr>
              <w:t xml:space="preserve"> un singur seminar</w:t>
            </w:r>
            <w:r>
              <w:rPr>
                <w:rFonts w:ascii="Times New Roman" w:hAnsi="Times New Roman"/>
                <w:sz w:val="20"/>
                <w:szCs w:val="20"/>
                <w:lang w:val="it-IT"/>
              </w:rPr>
              <w:t>.</w:t>
            </w:r>
          </w:p>
        </w:tc>
      </w:tr>
    </w:tbl>
    <w:p xmlns:wp14="http://schemas.microsoft.com/office/word/2010/wordml" w:rsidRPr="006C3B3F" w:rsidR="006C3B3F" w:rsidP="006C3B3F" w:rsidRDefault="006C3B3F" w14:paraId="463F29E8" wp14:textId="77777777">
      <w:pPr>
        <w:spacing w:after="0" w:line="240" w:lineRule="auto"/>
        <w:rPr>
          <w:rFonts w:ascii="Times New Roman" w:hAnsi="Times New Roman"/>
          <w:lang w:val="ro-RO"/>
        </w:rPr>
      </w:pPr>
      <w:r w:rsidRPr="006C3B3F">
        <w:rPr>
          <w:rFonts w:ascii="Times New Roman" w:hAnsi="Times New Roman"/>
          <w:lang w:val="ro-RO"/>
        </w:rPr>
        <w:tab/>
      </w:r>
      <w:r w:rsidRPr="006C3B3F">
        <w:rPr>
          <w:rFonts w:ascii="Times New Roman" w:hAnsi="Times New Roman"/>
          <w:lang w:val="ro-RO"/>
        </w:rPr>
        <w:tab/>
      </w:r>
    </w:p>
    <w:p xmlns:wp14="http://schemas.microsoft.com/office/word/2010/wordml" w:rsidR="006C3B3F" w:rsidP="006C3B3F" w:rsidRDefault="006C3B3F" w14:paraId="3B7B4B86" wp14:textId="77777777">
      <w:pPr>
        <w:spacing w:after="0" w:line="240" w:lineRule="auto"/>
        <w:rPr>
          <w:rFonts w:ascii="Times New Roman" w:hAnsi="Times New Roman"/>
          <w:lang w:val="ro-RO"/>
        </w:rPr>
      </w:pPr>
    </w:p>
    <w:p xmlns:wp14="http://schemas.microsoft.com/office/word/2010/wordml" w:rsidRPr="006C3B3F" w:rsidR="00672C2F" w:rsidP="006C3B3F" w:rsidRDefault="00672C2F" w14:paraId="3A0FF5F2" wp14:textId="77777777">
      <w:pPr>
        <w:spacing w:after="0" w:line="240" w:lineRule="auto"/>
        <w:rPr>
          <w:rFonts w:ascii="Times New Roman" w:hAnsi="Times New Roman"/>
          <w:lang w:val="ro-RO"/>
        </w:rPr>
      </w:pPr>
    </w:p>
    <w:tbl>
      <w:tblPr>
        <w:tblW w:w="10065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3379"/>
        <w:gridCol w:w="3379"/>
        <w:gridCol w:w="3307"/>
      </w:tblGrid>
      <w:tr xmlns:wp14="http://schemas.microsoft.com/office/word/2010/wordml" w:rsidRPr="006C3B3F" w:rsidR="006C3B3F" w:rsidTr="7EBDF6BF" w14:paraId="2A6FFCA9" wp14:textId="77777777">
        <w:trPr>
          <w:trHeight w:val="908"/>
        </w:trPr>
        <w:tc>
          <w:tcPr>
            <w:tcW w:w="3379" w:type="dxa"/>
            <w:tcMar/>
          </w:tcPr>
          <w:p w:rsidRPr="00FA3177" w:rsidR="006C3B3F" w:rsidP="006C3B3F" w:rsidRDefault="006C3B3F" w14:paraId="0EE97CD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Data completării</w:t>
            </w:r>
          </w:p>
          <w:p w:rsidRPr="00FA3177" w:rsidR="006C3B3F" w:rsidP="006C3B3F" w:rsidRDefault="006C3B3F" w14:paraId="5630AD6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5C7803" w14:paraId="63D3BAE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1</w:t>
            </w:r>
            <w:r w:rsidR="00B360E6">
              <w:rPr>
                <w:rFonts w:ascii="Times New Roman" w:hAnsi="Times New Roman"/>
                <w:sz w:val="20"/>
                <w:szCs w:val="20"/>
                <w:lang w:val="ro-RO"/>
              </w:rPr>
              <w:t>2. aprilie</w:t>
            </w:r>
            <w:r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202</w:t>
            </w:r>
            <w:r w:rsidR="00B360E6">
              <w:rPr>
                <w:rFonts w:ascii="Times New Roman" w:hAnsi="Times New Roman"/>
                <w:sz w:val="20"/>
                <w:szCs w:val="20"/>
                <w:lang w:val="ro-RO"/>
              </w:rPr>
              <w:t>4</w:t>
            </w:r>
            <w:r w:rsidR="0045479F">
              <w:rPr>
                <w:rFonts w:ascii="Times New Roman" w:hAnsi="Times New Roman"/>
                <w:sz w:val="20"/>
                <w:szCs w:val="20"/>
                <w:lang w:val="ro-RO"/>
              </w:rPr>
              <w:t>.</w:t>
            </w:r>
          </w:p>
          <w:p w:rsidRPr="00FA3177" w:rsidR="006C3B3F" w:rsidP="006C3B3F" w:rsidRDefault="006C3B3F" w14:paraId="6182907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3379" w:type="dxa"/>
            <w:tcMar/>
          </w:tcPr>
          <w:p w:rsidRPr="00FA3177" w:rsidR="006C3B3F" w:rsidP="006C3B3F" w:rsidRDefault="006C3B3F" w14:paraId="415EB81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Semnătura titularului  de curs</w:t>
            </w:r>
          </w:p>
          <w:p w:rsidRPr="00FA3177" w:rsidR="006C3B3F" w:rsidP="006C3B3F" w:rsidRDefault="006D7599" w14:paraId="2BA226A1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noProof/>
              </w:rPr>
              <w:drawing>
                <wp:inline xmlns:wp14="http://schemas.microsoft.com/office/word/2010/wordprocessingDrawing" distT="0" distB="0" distL="0" distR="0" wp14:anchorId="432DCD98" wp14:editId="7777777">
                  <wp:extent cx="1857375" cy="523875"/>
                  <wp:effectExtent l="0" t="0" r="0" b="0"/>
                  <wp:docPr id="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7" w:type="dxa"/>
            <w:tcMar/>
          </w:tcPr>
          <w:p w:rsidRPr="00FA3177" w:rsidR="006C3B3F" w:rsidP="006C3B3F" w:rsidRDefault="006C3B3F" w14:paraId="41F9EA9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Semnătura titularului  de seminar</w:t>
            </w:r>
          </w:p>
          <w:p w:rsidRPr="00FA3177" w:rsidR="006C3B3F" w:rsidP="006C3B3F" w:rsidRDefault="006D7599" w14:paraId="17AD93B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noProof/>
              </w:rPr>
              <w:drawing>
                <wp:inline xmlns:wp14="http://schemas.microsoft.com/office/word/2010/wordprocessingDrawing" distT="0" distB="0" distL="0" distR="0" wp14:anchorId="73952326" wp14:editId="7777777">
                  <wp:extent cx="1857375" cy="523875"/>
                  <wp:effectExtent l="0" t="0" r="0" b="0"/>
                  <wp:docPr id="5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xmlns:wp14="http://schemas.microsoft.com/office/word/2010/wordml" w:rsidRPr="006C3B3F" w:rsidR="006C3B3F" w:rsidTr="7EBDF6BF" w14:paraId="59F0289C" wp14:textId="77777777">
        <w:trPr>
          <w:trHeight w:val="1820"/>
        </w:trPr>
        <w:tc>
          <w:tcPr>
            <w:tcW w:w="3379" w:type="dxa"/>
            <w:tcMar/>
          </w:tcPr>
          <w:p w:rsidRPr="00FA3177" w:rsidR="006C3B3F" w:rsidP="006C3B3F" w:rsidRDefault="006C3B3F" w14:paraId="7E5A884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Data avizării în departament</w:t>
            </w:r>
          </w:p>
          <w:p w:rsidRPr="00FA3177" w:rsidR="006C3B3F" w:rsidP="006C3B3F" w:rsidRDefault="006C3B3F" w14:paraId="0DE4B5B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="00022E3E" w:rsidP="006C3B3F" w:rsidRDefault="00022E3E" w14:paraId="66204FF1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022E3E" w:rsidP="006C3B3F" w:rsidRDefault="00022E3E" w14:paraId="2DBF0D7D" wp14:textId="2275F1C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7EBDF6BF" w:rsidR="759136FC">
              <w:rPr>
                <w:rFonts w:ascii="Times New Roman" w:hAnsi="Times New Roman"/>
                <w:sz w:val="20"/>
                <w:szCs w:val="20"/>
                <w:lang w:val="ro-RO"/>
              </w:rPr>
              <w:t>16.04.2024.</w:t>
            </w:r>
          </w:p>
        </w:tc>
        <w:tc>
          <w:tcPr>
            <w:tcW w:w="6686" w:type="dxa"/>
            <w:gridSpan w:val="2"/>
            <w:tcMar/>
          </w:tcPr>
          <w:p w:rsidR="006C3B3F" w:rsidP="006C3B3F" w:rsidRDefault="006C3B3F" w14:paraId="74295C2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Semnătura directorului de departament</w:t>
            </w:r>
          </w:p>
          <w:p w:rsidRPr="00FA3177" w:rsidR="000654BF" w:rsidP="006C3B3F" w:rsidRDefault="000654BF" w14:paraId="6B62F1B3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6C3B3F" w14:paraId="02F2C34E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7EBDF6BF" w:rsidRDefault="006C3B3F" w14:paraId="680A4E5D" wp14:textId="778DD17D">
            <w:pPr>
              <w:pStyle w:val="Normal"/>
              <w:spacing w:after="0" w:line="240" w:lineRule="auto"/>
            </w:pPr>
            <w:r w:rsidR="24BA3430">
              <w:drawing>
                <wp:inline xmlns:wp14="http://schemas.microsoft.com/office/word/2010/wordprocessingDrawing" wp14:editId="2B53E630" wp14:anchorId="3CFE0960">
                  <wp:extent cx="658425" cy="621846"/>
                  <wp:effectExtent l="0" t="0" r="0" b="0"/>
                  <wp:docPr id="109228999" name="" title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"/>
                          <pic:cNvPicPr/>
                        </pic:nvPicPr>
                        <pic:blipFill>
                          <a:blip r:embed="R31bed9a01664487a">
                            <a:extLst>
                              <a:ext xmlns:a="http://schemas.openxmlformats.org/drawingml/2006/main" uri="{28A0092B-C50C-407E-A947-70E740481C1C}">
                                <a14:useLocalDpi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425" cy="621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xmlns:wp14="http://schemas.microsoft.com/office/word/2010/wordml" w:rsidRPr="006C3B3F" w:rsidR="006C3B3F" w:rsidTr="7EBDF6BF" w14:paraId="114F3D5D" wp14:textId="77777777">
        <w:trPr>
          <w:trHeight w:val="1380"/>
        </w:trPr>
        <w:tc>
          <w:tcPr>
            <w:tcW w:w="3379" w:type="dxa"/>
            <w:tcMar/>
          </w:tcPr>
          <w:p w:rsidRPr="00FA3177" w:rsidR="006C3B3F" w:rsidP="006C3B3F" w:rsidRDefault="006C3B3F" w14:paraId="4AA1FFB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Data avizării la Decanat</w:t>
            </w:r>
          </w:p>
          <w:p w:rsidRPr="00FA3177" w:rsidR="006C3B3F" w:rsidP="006C3B3F" w:rsidRDefault="006C3B3F" w14:paraId="19219836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6C3B3F" w14:paraId="296FEF7D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6C3B3F" w14:paraId="7194DBD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3379" w:type="dxa"/>
            <w:tcMar/>
          </w:tcPr>
          <w:p w:rsidRPr="00FA3177" w:rsidR="006C3B3F" w:rsidP="006C3B3F" w:rsidRDefault="006C3B3F" w14:paraId="5D12CF82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Semnătura Prodecanului responsabil</w:t>
            </w:r>
          </w:p>
          <w:p w:rsidRPr="00FA3177" w:rsidR="006C3B3F" w:rsidP="006C3B3F" w:rsidRDefault="006C3B3F" w14:paraId="769D0D3C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3307" w:type="dxa"/>
            <w:tcMar/>
          </w:tcPr>
          <w:p w:rsidRPr="00FA3177" w:rsidR="006C3B3F" w:rsidP="006C3B3F" w:rsidRDefault="006C3B3F" w14:paraId="4A7562A4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FA3177">
              <w:rPr>
                <w:rFonts w:ascii="Times New Roman" w:hAnsi="Times New Roman"/>
                <w:sz w:val="20"/>
                <w:szCs w:val="20"/>
                <w:lang w:val="ro-RO"/>
              </w:rPr>
              <w:t>Ştampila facultăţii</w:t>
            </w:r>
          </w:p>
          <w:p w:rsidRPr="00FA3177" w:rsidR="006C3B3F" w:rsidP="006C3B3F" w:rsidRDefault="006C3B3F" w14:paraId="54CD245A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6C3B3F" w14:paraId="1231BE67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6C3B3F" w14:paraId="36FEB5B0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:rsidRPr="00FA3177" w:rsidR="006C3B3F" w:rsidP="006C3B3F" w:rsidRDefault="006C3B3F" w14:paraId="30D7AA69" wp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</w:tbl>
    <w:p xmlns:wp14="http://schemas.microsoft.com/office/word/2010/wordml" w:rsidRPr="006C3B3F" w:rsidR="00DF03B9" w:rsidP="004534C4" w:rsidRDefault="00DF03B9" w14:paraId="7196D064" wp14:textId="77777777">
      <w:pPr>
        <w:spacing w:after="0" w:line="240" w:lineRule="auto"/>
        <w:rPr>
          <w:rFonts w:ascii="Times New Roman" w:hAnsi="Times New Roman"/>
          <w:lang w:val="es-ES"/>
        </w:rPr>
      </w:pPr>
    </w:p>
    <w:sectPr w:rsidRPr="006C3B3F" w:rsidR="00DF03B9" w:rsidSect="00A742CD">
      <w:headerReference w:type="default" r:id="rId9"/>
      <w:pgSz w:w="11907" w:h="16839" w:orient="portrait" w:code="9"/>
      <w:pgMar w:top="-2880" w:right="851" w:bottom="284" w:left="1134" w:header="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E24598" w:rsidP="006A18D1" w:rsidRDefault="00E24598" w14:paraId="34FF1C98" wp14:textId="77777777">
      <w:pPr>
        <w:spacing w:after="0" w:line="240" w:lineRule="auto"/>
      </w:pPr>
      <w:r>
        <w:separator/>
      </w:r>
    </w:p>
  </w:endnote>
  <w:endnote w:type="continuationSeparator" w:id="0">
    <w:p xmlns:wp14="http://schemas.microsoft.com/office/word/2010/wordml" w:rsidR="00E24598" w:rsidP="006A18D1" w:rsidRDefault="00E24598" w14:paraId="6D072C0D" wp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\">
    <w:altName w:val="Times New Roman"/>
    <w:charset w:val="00"/>
    <w:family w:val="roman"/>
    <w:pitch w:val="default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E24598" w:rsidP="006A18D1" w:rsidRDefault="00E24598" w14:paraId="48A21919" wp14:textId="77777777">
      <w:pPr>
        <w:spacing w:after="0" w:line="240" w:lineRule="auto"/>
      </w:pPr>
      <w:r>
        <w:separator/>
      </w:r>
    </w:p>
  </w:footnote>
  <w:footnote w:type="continuationSeparator" w:id="0">
    <w:p xmlns:wp14="http://schemas.microsoft.com/office/word/2010/wordml" w:rsidR="00E24598" w:rsidP="006A18D1" w:rsidRDefault="00E24598" w14:paraId="6BD18F9B" wp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xmlns:wp14="http://schemas.microsoft.com/office/word/2010/wordml" w:rsidR="00B83600" w:rsidP="00B83600" w:rsidRDefault="006D7599" w14:paraId="27ACE0D7" wp14:textId="77777777">
    <w:pPr>
      <w:pStyle w:val="Header"/>
      <w:jc w:val="both"/>
    </w:pPr>
    <w:r>
      <w:rPr>
        <w:noProof/>
        <w:lang w:val="hu-HU" w:eastAsia="hu-HU"/>
      </w:rPr>
      <w:drawing>
        <wp:anchor xmlns:wp14="http://schemas.microsoft.com/office/word/2010/wordprocessingDrawing" distT="0" distB="0" distL="114300" distR="114300" simplePos="0" relativeHeight="251658240" behindDoc="1" locked="0" layoutInCell="1" allowOverlap="1" wp14:anchorId="34276B31" wp14:editId="7777777">
          <wp:simplePos x="0" y="0"/>
          <wp:positionH relativeFrom="column">
            <wp:posOffset>5220335</wp:posOffset>
          </wp:positionH>
          <wp:positionV relativeFrom="paragraph">
            <wp:posOffset>49530</wp:posOffset>
          </wp:positionV>
          <wp:extent cx="702310" cy="846455"/>
          <wp:effectExtent l="0" t="0" r="0" b="0"/>
          <wp:wrapTight wrapText="bothSides">
            <wp:wrapPolygon edited="0">
              <wp:start x="0" y="0"/>
              <wp:lineTo x="0" y="20903"/>
              <wp:lineTo x="21092" y="20903"/>
              <wp:lineTo x="21092" y="0"/>
              <wp:lineTo x="0" y="0"/>
            </wp:wrapPolygon>
          </wp:wrapTight>
          <wp:docPr id="13" name="I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2310" cy="846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hu-HU" w:eastAsia="hu-HU"/>
      </w:rPr>
      <mc:AlternateContent>
        <mc:Choice Requires="wpg">
          <w:drawing>
            <wp:anchor xmlns:wp14="http://schemas.microsoft.com/office/word/2010/wordprocessingDrawing" distT="0" distB="0" distL="114300" distR="114300" simplePos="0" relativeHeight="251657216" behindDoc="0" locked="0" layoutInCell="1" allowOverlap="1" wp14:anchorId="58DFE548" wp14:editId="7777777">
              <wp:simplePos x="0" y="0"/>
              <wp:positionH relativeFrom="margin">
                <wp:align>center</wp:align>
              </wp:positionH>
              <wp:positionV relativeFrom="paragraph">
                <wp:posOffset>97790</wp:posOffset>
              </wp:positionV>
              <wp:extent cx="5933440" cy="1672590"/>
              <wp:effectExtent l="0" t="2540" r="635" b="1270"/>
              <wp:wrapNone/>
              <wp:docPr id="1" name="Group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933440" cy="1672590"/>
                        <a:chOff x="0" y="0"/>
                        <a:chExt cx="5933183" cy="1632043"/>
                      </a:xfrm>
                    </wpg:grpSpPr>
                    <wps:wsp>
                      <wps:cNvPr id="2" name="Straight Connector 3"/>
                      <wps:cNvCnPr>
                        <a:cxnSpLocks noChangeShapeType="1"/>
                      </wps:cNvCnPr>
                      <wps:spPr bwMode="auto">
                        <a:xfrm flipH="1">
                          <a:off x="964889" y="847082"/>
                          <a:ext cx="4840192" cy="5049"/>
                        </a:xfrm>
                        <a:prstGeom prst="line">
                          <a:avLst/>
                        </a:prstGeom>
                        <a:noFill/>
                        <a:ln w="9525" algn="ctr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" name="Text Box 2"/>
                      <wps:cNvSpPr txBox="1">
                        <a:spLocks/>
                      </wps:cNvSpPr>
                      <wps:spPr bwMode="auto">
                        <a:xfrm>
                          <a:off x="4179313" y="807813"/>
                          <a:ext cx="1753870" cy="824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xmlns:wp14="http://schemas.microsoft.com/office/word/2010/wordml" w:rsidRPr="00017CD5" w:rsidR="00B83600" w:rsidP="00B83600" w:rsidRDefault="00B83600" w14:paraId="723D1928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proofErr w:type="spellStart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Facultatea</w:t>
                            </w:r>
                            <w:proofErr w:type="spellEnd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 xml:space="preserve"> de </w:t>
                            </w:r>
                            <w:proofErr w:type="spellStart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Litere</w:t>
                            </w:r>
                            <w:proofErr w:type="spellEnd"/>
                          </w:p>
                          <w:p xmlns:wp14="http://schemas.microsoft.com/office/word/2010/wordml" w:rsidRPr="00017CD5" w:rsidR="00B83600" w:rsidP="00B83600" w:rsidRDefault="00B83600" w14:paraId="294A8BDE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 xml:space="preserve">Str. </w:t>
                            </w:r>
                            <w:proofErr w:type="spellStart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Horea</w:t>
                            </w:r>
                            <w:proofErr w:type="spellEnd"/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 xml:space="preserve"> nr. 31</w:t>
                            </w:r>
                          </w:p>
                          <w:p xmlns:wp14="http://schemas.microsoft.com/office/word/2010/wordml" w:rsidRPr="00017CD5" w:rsidR="00B83600" w:rsidP="00B83600" w:rsidRDefault="00B83600" w14:paraId="3CB16CA0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</w:rPr>
                              <w:t>400202, Cluj-Napoca</w:t>
                            </w:r>
                          </w:p>
                          <w:p xmlns:wp14="http://schemas.microsoft.com/office/word/2010/wordml" w:rsidRPr="00017CD5" w:rsidR="00B83600" w:rsidP="00B83600" w:rsidRDefault="00B83600" w14:paraId="1CB4819B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</w:pP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Tel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.: 0264-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53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22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.38</w:t>
                            </w:r>
                          </w:p>
                          <w:p xmlns:wp14="http://schemas.microsoft.com/office/word/2010/wordml" w:rsidRPr="00017CD5" w:rsidR="00B83600" w:rsidP="00B83600" w:rsidRDefault="00B83600" w14:paraId="6A512FAC" wp14:textId="77777777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-57" w:right="55"/>
                              <w:jc w:val="right"/>
                              <w:textAlignment w:val="baseline"/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Fax: 0264-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43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23</w:t>
                            </w:r>
                            <w:r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.</w:t>
                            </w:r>
                            <w:r w:rsidRPr="00017CD5">
                              <w:rPr>
                                <w:rFonts w:ascii="Palatino Linotype" w:hAnsi="Palatino Linotype" w:eastAsia="Times New Roman"/>
                                <w:sz w:val="18"/>
                                <w:szCs w:val="20"/>
                                <w:lang w:val="fr-FR"/>
                              </w:rPr>
                              <w:t>03</w:t>
                            </w:r>
                          </w:p>
                          <w:p xmlns:wp14="http://schemas.microsoft.com/office/word/2010/wordml" w:rsidRPr="00A624E7" w:rsidR="00B83600" w:rsidP="00B83600" w:rsidRDefault="00B83600" w14:paraId="238601FE" wp14:textId="77777777">
                            <w:pPr>
                              <w:spacing w:after="0" w:line="240" w:lineRule="auto"/>
                              <w:contextualSpacing/>
                              <w:jc w:val="right"/>
                              <w:rPr>
                                <w:color w:val="24406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Picture 6" descr="Sigla ubb claudiopolitana_pt antent-01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5845" cy="1179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 w14:anchorId="462F840D">
            <v:group id="Group 5" style="position:absolute;left:0;text-align:left;margin-left:0;margin-top:7.7pt;width:467.2pt;height:131.7pt;z-index:251657216;mso-position-horizontal:center;mso-position-horizontal-relative:margin" coordsize="59331,16320" o:spid="_x0000_s10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">
              <v:line id="Straight Connector 3" style="position:absolute;flip:x;visibility:visible;mso-wrap-style:square" o:spid="_x0000_s1027" strokecolor="#7f7f7f" o:connectortype="straight" from="9648,8470" to="58050,8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style="position:absolute;left:41793;top:8078;width:17538;height:8242;visibility:visible;mso-wrap-style:square;v-text-anchor:top" o:spid="_x0000_s1028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">
                <v:path arrowok="t"/>
                <v:textbox>
                  <w:txbxContent>
                    <w:p w:rsidRPr="00017CD5" w:rsidR="00B83600" w:rsidP="00B83600" w:rsidRDefault="00B83600" w14:paraId="4504E0A2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proofErr w:type="spellStart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Facultatea</w:t>
                      </w:r>
                      <w:proofErr w:type="spellEnd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 xml:space="preserve"> de </w:t>
                      </w:r>
                      <w:proofErr w:type="spellStart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Litere</w:t>
                      </w:r>
                      <w:proofErr w:type="spellEnd"/>
                    </w:p>
                    <w:p w:rsidRPr="00017CD5" w:rsidR="00B83600" w:rsidP="00B83600" w:rsidRDefault="00B83600" w14:paraId="71F28017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 xml:space="preserve">Str. </w:t>
                      </w:r>
                      <w:proofErr w:type="spellStart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Horea</w:t>
                      </w:r>
                      <w:proofErr w:type="spellEnd"/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 xml:space="preserve"> nr. 31</w:t>
                      </w:r>
                    </w:p>
                    <w:p w:rsidRPr="00017CD5" w:rsidR="00B83600" w:rsidP="00B83600" w:rsidRDefault="00B83600" w14:paraId="69E0894B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</w:rPr>
                        <w:t>400202, Cluj-Napoca</w:t>
                      </w:r>
                    </w:p>
                    <w:p w:rsidRPr="00017CD5" w:rsidR="00B83600" w:rsidP="00B83600" w:rsidRDefault="00B83600" w14:paraId="4DEB64CA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</w:pP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Tel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.: 0264-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53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22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.38</w:t>
                      </w:r>
                    </w:p>
                    <w:p w:rsidRPr="00017CD5" w:rsidR="00B83600" w:rsidP="00B83600" w:rsidRDefault="00B83600" w14:paraId="410ADC5B" wp14:textId="77777777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-57" w:right="55"/>
                        <w:jc w:val="right"/>
                        <w:textAlignment w:val="baseline"/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</w:pP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Fax: 0264-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43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23</w:t>
                      </w:r>
                      <w:r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.</w:t>
                      </w:r>
                      <w:r w:rsidRPr="00017CD5">
                        <w:rPr>
                          <w:rFonts w:ascii="Palatino Linotype" w:hAnsi="Palatino Linotype" w:eastAsia="Times New Roman"/>
                          <w:sz w:val="18"/>
                          <w:szCs w:val="20"/>
                          <w:lang w:val="fr-FR"/>
                        </w:rPr>
                        <w:t>03</w:t>
                      </w:r>
                    </w:p>
                    <w:p w:rsidRPr="00A624E7" w:rsidR="00B83600" w:rsidP="00B83600" w:rsidRDefault="00B83600" w14:paraId="0F3CABC7" wp14:textId="77777777">
                      <w:pPr>
                        <w:spacing w:after="0" w:line="240" w:lineRule="auto"/>
                        <w:contextualSpacing/>
                        <w:jc w:val="right"/>
                        <w:rPr>
                          <w:color w:val="244061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Picture 6" style="position:absolute;width:23158;height:11791;visibility:visible;mso-wrap-style:square" alt="Sigla ubb claudiopolitana_pt antent-01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">
                <v:imagedata o:title="Sigla ubb claudiopolitana_pt antent-01" r:id="rId3"/>
                <v:path arrowok="t"/>
              </v:shape>
              <w10:wrap anchorx="margin"/>
            </v:group>
          </w:pict>
        </mc:Fallback>
      </mc:AlternateContent>
    </w:r>
  </w:p>
  <w:p xmlns:wp14="http://schemas.microsoft.com/office/word/2010/wordml" w:rsidR="00B83600" w:rsidP="00B83600" w:rsidRDefault="00B83600" w14:paraId="5B08B5D1" wp14:textId="77777777">
    <w:pPr>
      <w:pStyle w:val="Header"/>
      <w:jc w:val="both"/>
    </w:pPr>
  </w:p>
  <w:p xmlns:wp14="http://schemas.microsoft.com/office/word/2010/wordml" w:rsidRPr="00B83600" w:rsidR="00B15494" w:rsidP="00B83600" w:rsidRDefault="00B15494" w14:paraId="16DEB4AB" wp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F13717"/>
    <w:multiLevelType w:val="hybridMultilevel"/>
    <w:tmpl w:val="372A92C6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188308C4"/>
    <w:multiLevelType w:val="hybridMultilevel"/>
    <w:tmpl w:val="8C401E6C"/>
    <w:lvl w:ilvl="0" w:tplc="F1E227A6"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222E7222"/>
    <w:multiLevelType w:val="hybridMultilevel"/>
    <w:tmpl w:val="B41E5CD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8A7E97"/>
    <w:multiLevelType w:val="hybridMultilevel"/>
    <w:tmpl w:val="69BA7C82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24952116"/>
    <w:multiLevelType w:val="hybridMultilevel"/>
    <w:tmpl w:val="275A174E"/>
    <w:lvl w:ilvl="0" w:tplc="0418000F">
      <w:start w:val="1"/>
      <w:numFmt w:val="decimal"/>
      <w:lvlText w:val="%1."/>
      <w:lvlJc w:val="left"/>
      <w:pPr>
        <w:ind w:left="7874" w:hanging="360"/>
      </w:pPr>
    </w:lvl>
    <w:lvl w:ilvl="1" w:tplc="04180019">
      <w:start w:val="1"/>
      <w:numFmt w:val="lowerLetter"/>
      <w:lvlText w:val="%2."/>
      <w:lvlJc w:val="left"/>
      <w:pPr>
        <w:ind w:left="8594" w:hanging="360"/>
      </w:pPr>
    </w:lvl>
    <w:lvl w:ilvl="2" w:tplc="0418001B" w:tentative="1">
      <w:start w:val="1"/>
      <w:numFmt w:val="lowerRoman"/>
      <w:lvlText w:val="%3."/>
      <w:lvlJc w:val="right"/>
      <w:pPr>
        <w:ind w:left="9314" w:hanging="180"/>
      </w:pPr>
    </w:lvl>
    <w:lvl w:ilvl="3" w:tplc="0418000F" w:tentative="1">
      <w:start w:val="1"/>
      <w:numFmt w:val="decimal"/>
      <w:lvlText w:val="%4."/>
      <w:lvlJc w:val="left"/>
      <w:pPr>
        <w:ind w:left="10034" w:hanging="360"/>
      </w:pPr>
    </w:lvl>
    <w:lvl w:ilvl="4" w:tplc="04180019" w:tentative="1">
      <w:start w:val="1"/>
      <w:numFmt w:val="lowerLetter"/>
      <w:lvlText w:val="%5."/>
      <w:lvlJc w:val="left"/>
      <w:pPr>
        <w:ind w:left="10754" w:hanging="360"/>
      </w:pPr>
    </w:lvl>
    <w:lvl w:ilvl="5" w:tplc="0418001B" w:tentative="1">
      <w:start w:val="1"/>
      <w:numFmt w:val="lowerRoman"/>
      <w:lvlText w:val="%6."/>
      <w:lvlJc w:val="right"/>
      <w:pPr>
        <w:ind w:left="11474" w:hanging="180"/>
      </w:pPr>
    </w:lvl>
    <w:lvl w:ilvl="6" w:tplc="0418000F" w:tentative="1">
      <w:start w:val="1"/>
      <w:numFmt w:val="decimal"/>
      <w:lvlText w:val="%7."/>
      <w:lvlJc w:val="left"/>
      <w:pPr>
        <w:ind w:left="12194" w:hanging="360"/>
      </w:pPr>
    </w:lvl>
    <w:lvl w:ilvl="7" w:tplc="04180019" w:tentative="1">
      <w:start w:val="1"/>
      <w:numFmt w:val="lowerLetter"/>
      <w:lvlText w:val="%8."/>
      <w:lvlJc w:val="left"/>
      <w:pPr>
        <w:ind w:left="12914" w:hanging="360"/>
      </w:pPr>
    </w:lvl>
    <w:lvl w:ilvl="8" w:tplc="0418001B" w:tentative="1">
      <w:start w:val="1"/>
      <w:numFmt w:val="lowerRoman"/>
      <w:lvlText w:val="%9."/>
      <w:lvlJc w:val="right"/>
      <w:pPr>
        <w:ind w:left="13634" w:hanging="180"/>
      </w:pPr>
    </w:lvl>
  </w:abstractNum>
  <w:abstractNum w:abstractNumId="5" w15:restartNumberingAfterBreak="0">
    <w:nsid w:val="25986792"/>
    <w:multiLevelType w:val="hybridMultilevel"/>
    <w:tmpl w:val="96886F7E"/>
    <w:lvl w:ilvl="0" w:tplc="D06EB4AA">
      <w:start w:val="10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Calibri" w:cs="Times New Roman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28381438"/>
    <w:multiLevelType w:val="hybridMultilevel"/>
    <w:tmpl w:val="F69457A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8A163F"/>
    <w:multiLevelType w:val="hybridMultilevel"/>
    <w:tmpl w:val="AD587C6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6E2682"/>
    <w:multiLevelType w:val="multilevel"/>
    <w:tmpl w:val="F7F619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9" w15:restartNumberingAfterBreak="0">
    <w:nsid w:val="332D7098"/>
    <w:multiLevelType w:val="hybridMultilevel"/>
    <w:tmpl w:val="8846865E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3F0F58F8"/>
    <w:multiLevelType w:val="multilevel"/>
    <w:tmpl w:val="E20202E6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1" w15:restartNumberingAfterBreak="0">
    <w:nsid w:val="3F904790"/>
    <w:multiLevelType w:val="hybridMultilevel"/>
    <w:tmpl w:val="7A0EF0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A42130"/>
    <w:multiLevelType w:val="hybridMultilevel"/>
    <w:tmpl w:val="87ECDD0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45C546FD"/>
    <w:multiLevelType w:val="hybridMultilevel"/>
    <w:tmpl w:val="DFD6A432"/>
    <w:lvl w:ilvl="0" w:tplc="A18C2B12">
      <w:start w:val="1"/>
      <w:numFmt w:val="decimal"/>
      <w:lvlText w:val="%1."/>
      <w:lvlJc w:val="left"/>
      <w:pPr>
        <w:ind w:left="720" w:hanging="360"/>
      </w:pPr>
      <w:rPr>
        <w:rFonts w:hint="default" w:ascii="Calibri" w:hAnsi="Calibri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8A32026"/>
    <w:multiLevelType w:val="hybridMultilevel"/>
    <w:tmpl w:val="453C820E"/>
    <w:lvl w:ilvl="0" w:tplc="0DDAC882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hint="default" w:ascii="Symbol" w:hAnsi="Symbol"/>
      </w:rPr>
    </w:lvl>
    <w:lvl w:ilvl="1" w:tplc="DE96AB02">
      <w:numFmt w:val="bullet"/>
      <w:lvlText w:val="-"/>
      <w:lvlJc w:val="left"/>
      <w:pPr>
        <w:ind w:left="1440" w:hanging="360"/>
      </w:pPr>
      <w:rPr>
        <w:rFonts w:hint="default" w:ascii="Times New Roman" w:hAnsi="Times New Roman" w:eastAsia="Times New Roman" w:cs="Times New Roman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5FBF7E3D"/>
    <w:multiLevelType w:val="multilevel"/>
    <w:tmpl w:val="8640E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6" w15:restartNumberingAfterBreak="0">
    <w:nsid w:val="796747E3"/>
    <w:multiLevelType w:val="hybridMultilevel"/>
    <w:tmpl w:val="450AF350"/>
    <w:lvl w:ilvl="0" w:tplc="08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num w:numId="1" w16cid:durableId="1705520130">
    <w:abstractNumId w:val="11"/>
  </w:num>
  <w:num w:numId="2" w16cid:durableId="2049447540">
    <w:abstractNumId w:val="1"/>
  </w:num>
  <w:num w:numId="3" w16cid:durableId="293759988">
    <w:abstractNumId w:val="9"/>
  </w:num>
  <w:num w:numId="4" w16cid:durableId="772433923">
    <w:abstractNumId w:val="12"/>
  </w:num>
  <w:num w:numId="5" w16cid:durableId="283579760">
    <w:abstractNumId w:val="0"/>
  </w:num>
  <w:num w:numId="6" w16cid:durableId="420108497">
    <w:abstractNumId w:val="8"/>
  </w:num>
  <w:num w:numId="7" w16cid:durableId="279993069">
    <w:abstractNumId w:val="15"/>
  </w:num>
  <w:num w:numId="8" w16cid:durableId="2090618509">
    <w:abstractNumId w:val="4"/>
  </w:num>
  <w:num w:numId="9" w16cid:durableId="871117734">
    <w:abstractNumId w:val="14"/>
  </w:num>
  <w:num w:numId="10" w16cid:durableId="718940633">
    <w:abstractNumId w:val="3"/>
  </w:num>
  <w:num w:numId="11" w16cid:durableId="698164909">
    <w:abstractNumId w:val="16"/>
  </w:num>
  <w:num w:numId="12" w16cid:durableId="1864317148">
    <w:abstractNumId w:val="10"/>
  </w:num>
  <w:num w:numId="13" w16cid:durableId="240481002">
    <w:abstractNumId w:val="2"/>
  </w:num>
  <w:num w:numId="14" w16cid:durableId="1128745212">
    <w:abstractNumId w:val="5"/>
  </w:num>
  <w:num w:numId="15" w16cid:durableId="1037661402">
    <w:abstractNumId w:val="13"/>
  </w:num>
  <w:num w:numId="16" w16cid:durableId="620841973">
    <w:abstractNumId w:val="7"/>
  </w:num>
  <w:num w:numId="17" w16cid:durableId="1037512340">
    <w:abstractNumId w:val="6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activeWritingStyle w:lang="es-ES" w:vendorID="64" w:dllVersion="4096" w:nlCheck="1" w:checkStyle="0" w:appName="MSWord"/>
  <w:trackRevisions w:val="false"/>
  <w:defaultTabStop w:val="720"/>
  <w:characterSpacingControl w:val="doNotCompress"/>
  <w:hdrShapeDefaults>
    <o:shapedefaults v:ext="edit" spidmax="3074"/>
    <o:shapelayout v:ext="edit">
      <o:rules v:ext="edit">
        <o:r id="V:Rule1" type="connector" idref="#Straight Connector 3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zQ0tbAwN7E0MTIzMzBU0lEKTi0uzszPAykwrwUAkCBHbiwAAAA="/>
  </w:docVars>
  <w:rsids>
    <w:rsidRoot w:val="000C2CD7"/>
    <w:rsid w:val="0000126A"/>
    <w:rsid w:val="00007279"/>
    <w:rsid w:val="00007D3A"/>
    <w:rsid w:val="00011709"/>
    <w:rsid w:val="000120A8"/>
    <w:rsid w:val="00015D62"/>
    <w:rsid w:val="00017CD5"/>
    <w:rsid w:val="00022962"/>
    <w:rsid w:val="00022E3E"/>
    <w:rsid w:val="000310EF"/>
    <w:rsid w:val="00035FCC"/>
    <w:rsid w:val="0003757F"/>
    <w:rsid w:val="00042682"/>
    <w:rsid w:val="00046329"/>
    <w:rsid w:val="00055491"/>
    <w:rsid w:val="00060A7D"/>
    <w:rsid w:val="0006167D"/>
    <w:rsid w:val="000617F9"/>
    <w:rsid w:val="000654BF"/>
    <w:rsid w:val="00067672"/>
    <w:rsid w:val="00081CC4"/>
    <w:rsid w:val="000859A7"/>
    <w:rsid w:val="000877BA"/>
    <w:rsid w:val="000907EF"/>
    <w:rsid w:val="00091E48"/>
    <w:rsid w:val="00094419"/>
    <w:rsid w:val="000949FF"/>
    <w:rsid w:val="00096726"/>
    <w:rsid w:val="000A392F"/>
    <w:rsid w:val="000A42BA"/>
    <w:rsid w:val="000A5184"/>
    <w:rsid w:val="000A58EE"/>
    <w:rsid w:val="000B0B9B"/>
    <w:rsid w:val="000B1E25"/>
    <w:rsid w:val="000B531C"/>
    <w:rsid w:val="000C2CD7"/>
    <w:rsid w:val="000C6136"/>
    <w:rsid w:val="000D2CA2"/>
    <w:rsid w:val="000F6752"/>
    <w:rsid w:val="00101877"/>
    <w:rsid w:val="00106AAE"/>
    <w:rsid w:val="001071A1"/>
    <w:rsid w:val="001127A9"/>
    <w:rsid w:val="00121FD9"/>
    <w:rsid w:val="00125746"/>
    <w:rsid w:val="00125DF0"/>
    <w:rsid w:val="00130849"/>
    <w:rsid w:val="001320A0"/>
    <w:rsid w:val="00134375"/>
    <w:rsid w:val="001509B7"/>
    <w:rsid w:val="00151DAC"/>
    <w:rsid w:val="00156BBE"/>
    <w:rsid w:val="0016431C"/>
    <w:rsid w:val="00165FF8"/>
    <w:rsid w:val="00166548"/>
    <w:rsid w:val="00167E02"/>
    <w:rsid w:val="00170833"/>
    <w:rsid w:val="00170BCF"/>
    <w:rsid w:val="00173ECE"/>
    <w:rsid w:val="00175280"/>
    <w:rsid w:val="00181584"/>
    <w:rsid w:val="0019062A"/>
    <w:rsid w:val="00191726"/>
    <w:rsid w:val="001921DD"/>
    <w:rsid w:val="001966A9"/>
    <w:rsid w:val="00197BB5"/>
    <w:rsid w:val="001A0C2E"/>
    <w:rsid w:val="001A4E15"/>
    <w:rsid w:val="001B7573"/>
    <w:rsid w:val="001C1A6B"/>
    <w:rsid w:val="001C226B"/>
    <w:rsid w:val="001C3469"/>
    <w:rsid w:val="001D0930"/>
    <w:rsid w:val="001E0974"/>
    <w:rsid w:val="001E37C6"/>
    <w:rsid w:val="001F355C"/>
    <w:rsid w:val="002032E8"/>
    <w:rsid w:val="00220D5C"/>
    <w:rsid w:val="00230453"/>
    <w:rsid w:val="00232C41"/>
    <w:rsid w:val="002424EA"/>
    <w:rsid w:val="00245512"/>
    <w:rsid w:val="00245EB6"/>
    <w:rsid w:val="002507E2"/>
    <w:rsid w:val="0025111A"/>
    <w:rsid w:val="0025448F"/>
    <w:rsid w:val="00256147"/>
    <w:rsid w:val="00257BFD"/>
    <w:rsid w:val="00257CCE"/>
    <w:rsid w:val="00260385"/>
    <w:rsid w:val="00262B7E"/>
    <w:rsid w:val="002630C5"/>
    <w:rsid w:val="002668BA"/>
    <w:rsid w:val="00267061"/>
    <w:rsid w:val="00271849"/>
    <w:rsid w:val="00274B14"/>
    <w:rsid w:val="00276EA7"/>
    <w:rsid w:val="002825D3"/>
    <w:rsid w:val="0028528D"/>
    <w:rsid w:val="00286171"/>
    <w:rsid w:val="002965BB"/>
    <w:rsid w:val="002A2BA0"/>
    <w:rsid w:val="002B1EB1"/>
    <w:rsid w:val="002B2D1B"/>
    <w:rsid w:val="002B4B9D"/>
    <w:rsid w:val="002B5EB2"/>
    <w:rsid w:val="002C6FD5"/>
    <w:rsid w:val="002D30ED"/>
    <w:rsid w:val="002D55D1"/>
    <w:rsid w:val="002E52D2"/>
    <w:rsid w:val="002F1241"/>
    <w:rsid w:val="002F2A64"/>
    <w:rsid w:val="002F4922"/>
    <w:rsid w:val="002F7950"/>
    <w:rsid w:val="002F7C3C"/>
    <w:rsid w:val="00301824"/>
    <w:rsid w:val="0030594D"/>
    <w:rsid w:val="003072F2"/>
    <w:rsid w:val="003104EC"/>
    <w:rsid w:val="00313E1A"/>
    <w:rsid w:val="00314E0C"/>
    <w:rsid w:val="003201BF"/>
    <w:rsid w:val="003272B7"/>
    <w:rsid w:val="0033095A"/>
    <w:rsid w:val="003401F0"/>
    <w:rsid w:val="00341DE8"/>
    <w:rsid w:val="00343582"/>
    <w:rsid w:val="00345037"/>
    <w:rsid w:val="00345467"/>
    <w:rsid w:val="00350411"/>
    <w:rsid w:val="00356AB5"/>
    <w:rsid w:val="003622CE"/>
    <w:rsid w:val="003934EC"/>
    <w:rsid w:val="00393897"/>
    <w:rsid w:val="003942FB"/>
    <w:rsid w:val="003A010B"/>
    <w:rsid w:val="003A3C6D"/>
    <w:rsid w:val="003A7C48"/>
    <w:rsid w:val="003A7ED5"/>
    <w:rsid w:val="003B01E7"/>
    <w:rsid w:val="003C25DF"/>
    <w:rsid w:val="003C4E96"/>
    <w:rsid w:val="003C53D1"/>
    <w:rsid w:val="003C5BE9"/>
    <w:rsid w:val="003C656E"/>
    <w:rsid w:val="003D041D"/>
    <w:rsid w:val="003E4301"/>
    <w:rsid w:val="003E5798"/>
    <w:rsid w:val="003E753A"/>
    <w:rsid w:val="003F06DE"/>
    <w:rsid w:val="003F3634"/>
    <w:rsid w:val="00410D0C"/>
    <w:rsid w:val="00432A57"/>
    <w:rsid w:val="004332EE"/>
    <w:rsid w:val="0043764E"/>
    <w:rsid w:val="004414A9"/>
    <w:rsid w:val="00442059"/>
    <w:rsid w:val="0044677F"/>
    <w:rsid w:val="004472A8"/>
    <w:rsid w:val="004476CA"/>
    <w:rsid w:val="00447BBD"/>
    <w:rsid w:val="004534C4"/>
    <w:rsid w:val="00453E66"/>
    <w:rsid w:val="0045479F"/>
    <w:rsid w:val="00460F78"/>
    <w:rsid w:val="004632A8"/>
    <w:rsid w:val="00471A87"/>
    <w:rsid w:val="00481DA5"/>
    <w:rsid w:val="004862E4"/>
    <w:rsid w:val="004910A3"/>
    <w:rsid w:val="004973B8"/>
    <w:rsid w:val="004A3008"/>
    <w:rsid w:val="004A33A2"/>
    <w:rsid w:val="004A72EE"/>
    <w:rsid w:val="004A7877"/>
    <w:rsid w:val="004B11B8"/>
    <w:rsid w:val="004B11EA"/>
    <w:rsid w:val="004B27EB"/>
    <w:rsid w:val="004B4491"/>
    <w:rsid w:val="004B754C"/>
    <w:rsid w:val="004C0463"/>
    <w:rsid w:val="004C122C"/>
    <w:rsid w:val="004D0AE9"/>
    <w:rsid w:val="004D7833"/>
    <w:rsid w:val="004D7E48"/>
    <w:rsid w:val="004E1663"/>
    <w:rsid w:val="004E2129"/>
    <w:rsid w:val="004E29D6"/>
    <w:rsid w:val="004E2C6F"/>
    <w:rsid w:val="004E4B0C"/>
    <w:rsid w:val="004E71A5"/>
    <w:rsid w:val="004E772B"/>
    <w:rsid w:val="004F3ADA"/>
    <w:rsid w:val="004F7809"/>
    <w:rsid w:val="00500DF7"/>
    <w:rsid w:val="005052A9"/>
    <w:rsid w:val="005104E7"/>
    <w:rsid w:val="0051173D"/>
    <w:rsid w:val="00515981"/>
    <w:rsid w:val="00516010"/>
    <w:rsid w:val="00520A12"/>
    <w:rsid w:val="005216B6"/>
    <w:rsid w:val="00522D60"/>
    <w:rsid w:val="00524A45"/>
    <w:rsid w:val="00527C36"/>
    <w:rsid w:val="0054285C"/>
    <w:rsid w:val="00545ADB"/>
    <w:rsid w:val="005469F2"/>
    <w:rsid w:val="005477FD"/>
    <w:rsid w:val="00555B7E"/>
    <w:rsid w:val="00562D1E"/>
    <w:rsid w:val="005632ED"/>
    <w:rsid w:val="00564C35"/>
    <w:rsid w:val="00565657"/>
    <w:rsid w:val="00565879"/>
    <w:rsid w:val="00571B80"/>
    <w:rsid w:val="00572455"/>
    <w:rsid w:val="00573E87"/>
    <w:rsid w:val="005762C1"/>
    <w:rsid w:val="00577864"/>
    <w:rsid w:val="00583C5D"/>
    <w:rsid w:val="0059667A"/>
    <w:rsid w:val="005B4DA1"/>
    <w:rsid w:val="005C537E"/>
    <w:rsid w:val="005C5E55"/>
    <w:rsid w:val="005C6F77"/>
    <w:rsid w:val="005C7803"/>
    <w:rsid w:val="005D2361"/>
    <w:rsid w:val="005D764F"/>
    <w:rsid w:val="005E3D0C"/>
    <w:rsid w:val="005E4CE8"/>
    <w:rsid w:val="005E6ECE"/>
    <w:rsid w:val="005F530A"/>
    <w:rsid w:val="005F7D3F"/>
    <w:rsid w:val="00602F76"/>
    <w:rsid w:val="00616531"/>
    <w:rsid w:val="00620426"/>
    <w:rsid w:val="00625538"/>
    <w:rsid w:val="00626780"/>
    <w:rsid w:val="00627420"/>
    <w:rsid w:val="006304E8"/>
    <w:rsid w:val="0063051F"/>
    <w:rsid w:val="006363AB"/>
    <w:rsid w:val="006369F3"/>
    <w:rsid w:val="00636A5A"/>
    <w:rsid w:val="006443E5"/>
    <w:rsid w:val="00646AF6"/>
    <w:rsid w:val="00646D07"/>
    <w:rsid w:val="00647295"/>
    <w:rsid w:val="006515F9"/>
    <w:rsid w:val="00667EC8"/>
    <w:rsid w:val="00672C2F"/>
    <w:rsid w:val="00674DA6"/>
    <w:rsid w:val="00677AC4"/>
    <w:rsid w:val="0068127F"/>
    <w:rsid w:val="00684ADE"/>
    <w:rsid w:val="006853F5"/>
    <w:rsid w:val="006864FD"/>
    <w:rsid w:val="00693E25"/>
    <w:rsid w:val="00694CE6"/>
    <w:rsid w:val="006A18D1"/>
    <w:rsid w:val="006A6D8A"/>
    <w:rsid w:val="006B4119"/>
    <w:rsid w:val="006C2231"/>
    <w:rsid w:val="006C233C"/>
    <w:rsid w:val="006C3B3F"/>
    <w:rsid w:val="006D1269"/>
    <w:rsid w:val="006D5E66"/>
    <w:rsid w:val="006D7599"/>
    <w:rsid w:val="006E00DC"/>
    <w:rsid w:val="006E5E5D"/>
    <w:rsid w:val="006F0A55"/>
    <w:rsid w:val="006F26CA"/>
    <w:rsid w:val="006F5230"/>
    <w:rsid w:val="00700A21"/>
    <w:rsid w:val="0070116D"/>
    <w:rsid w:val="0070325F"/>
    <w:rsid w:val="0070608D"/>
    <w:rsid w:val="0071378B"/>
    <w:rsid w:val="00717E3A"/>
    <w:rsid w:val="00720DF7"/>
    <w:rsid w:val="0072253F"/>
    <w:rsid w:val="00723383"/>
    <w:rsid w:val="007243C6"/>
    <w:rsid w:val="00730BF5"/>
    <w:rsid w:val="0073598E"/>
    <w:rsid w:val="007364FA"/>
    <w:rsid w:val="00736A05"/>
    <w:rsid w:val="007436B2"/>
    <w:rsid w:val="00746EBC"/>
    <w:rsid w:val="00747DC2"/>
    <w:rsid w:val="00747EA4"/>
    <w:rsid w:val="00750614"/>
    <w:rsid w:val="00754683"/>
    <w:rsid w:val="007656CB"/>
    <w:rsid w:val="00780601"/>
    <w:rsid w:val="00784919"/>
    <w:rsid w:val="007905D7"/>
    <w:rsid w:val="007916F0"/>
    <w:rsid w:val="007934B9"/>
    <w:rsid w:val="00794727"/>
    <w:rsid w:val="00796827"/>
    <w:rsid w:val="007978C2"/>
    <w:rsid w:val="007A1C44"/>
    <w:rsid w:val="007A1FD5"/>
    <w:rsid w:val="007A5B58"/>
    <w:rsid w:val="007B1271"/>
    <w:rsid w:val="007B2D45"/>
    <w:rsid w:val="007B5C7F"/>
    <w:rsid w:val="007B71FC"/>
    <w:rsid w:val="007B7E88"/>
    <w:rsid w:val="007C315F"/>
    <w:rsid w:val="007C5269"/>
    <w:rsid w:val="007C6F82"/>
    <w:rsid w:val="007D06DC"/>
    <w:rsid w:val="007D4C84"/>
    <w:rsid w:val="007D5FA9"/>
    <w:rsid w:val="007D71A0"/>
    <w:rsid w:val="007E0229"/>
    <w:rsid w:val="007E2547"/>
    <w:rsid w:val="007E4838"/>
    <w:rsid w:val="007E5CD1"/>
    <w:rsid w:val="007E78DA"/>
    <w:rsid w:val="007E7FEF"/>
    <w:rsid w:val="007F247A"/>
    <w:rsid w:val="007F3656"/>
    <w:rsid w:val="007F42AF"/>
    <w:rsid w:val="00800371"/>
    <w:rsid w:val="00801790"/>
    <w:rsid w:val="00804E10"/>
    <w:rsid w:val="00812FCD"/>
    <w:rsid w:val="008140DE"/>
    <w:rsid w:val="00816FF9"/>
    <w:rsid w:val="00852385"/>
    <w:rsid w:val="00854E4E"/>
    <w:rsid w:val="00855571"/>
    <w:rsid w:val="00855772"/>
    <w:rsid w:val="00856551"/>
    <w:rsid w:val="00856783"/>
    <w:rsid w:val="00857624"/>
    <w:rsid w:val="00862B3F"/>
    <w:rsid w:val="00865148"/>
    <w:rsid w:val="00871C28"/>
    <w:rsid w:val="008747F8"/>
    <w:rsid w:val="0087582B"/>
    <w:rsid w:val="00877764"/>
    <w:rsid w:val="008805EB"/>
    <w:rsid w:val="00880DF4"/>
    <w:rsid w:val="0088132D"/>
    <w:rsid w:val="00881FF8"/>
    <w:rsid w:val="00891574"/>
    <w:rsid w:val="008A0237"/>
    <w:rsid w:val="008A459D"/>
    <w:rsid w:val="008A54BE"/>
    <w:rsid w:val="008B5681"/>
    <w:rsid w:val="008C7656"/>
    <w:rsid w:val="008C793E"/>
    <w:rsid w:val="008D018F"/>
    <w:rsid w:val="008D619B"/>
    <w:rsid w:val="008E2946"/>
    <w:rsid w:val="008E58B5"/>
    <w:rsid w:val="008F3159"/>
    <w:rsid w:val="008F46CC"/>
    <w:rsid w:val="00903F2C"/>
    <w:rsid w:val="009110AF"/>
    <w:rsid w:val="00916FC6"/>
    <w:rsid w:val="009244E9"/>
    <w:rsid w:val="009259E7"/>
    <w:rsid w:val="00926028"/>
    <w:rsid w:val="009325B4"/>
    <w:rsid w:val="00932BD1"/>
    <w:rsid w:val="00933F7C"/>
    <w:rsid w:val="009411FC"/>
    <w:rsid w:val="00941493"/>
    <w:rsid w:val="00941E5B"/>
    <w:rsid w:val="0094349C"/>
    <w:rsid w:val="00951D58"/>
    <w:rsid w:val="009528DA"/>
    <w:rsid w:val="009613A5"/>
    <w:rsid w:val="00962886"/>
    <w:rsid w:val="00963D1D"/>
    <w:rsid w:val="00964DBE"/>
    <w:rsid w:val="00975299"/>
    <w:rsid w:val="0097641D"/>
    <w:rsid w:val="00977065"/>
    <w:rsid w:val="00977494"/>
    <w:rsid w:val="00977669"/>
    <w:rsid w:val="00977813"/>
    <w:rsid w:val="00977F97"/>
    <w:rsid w:val="00984F61"/>
    <w:rsid w:val="0098658F"/>
    <w:rsid w:val="009868FB"/>
    <w:rsid w:val="00996AC6"/>
    <w:rsid w:val="00997E9C"/>
    <w:rsid w:val="009A4E41"/>
    <w:rsid w:val="009A5F03"/>
    <w:rsid w:val="009A5FE4"/>
    <w:rsid w:val="009A7E6A"/>
    <w:rsid w:val="009B0595"/>
    <w:rsid w:val="009B2CC5"/>
    <w:rsid w:val="009B5EE4"/>
    <w:rsid w:val="009B6994"/>
    <w:rsid w:val="009C01BF"/>
    <w:rsid w:val="009C7377"/>
    <w:rsid w:val="009D1EA8"/>
    <w:rsid w:val="009D6DAE"/>
    <w:rsid w:val="009E150C"/>
    <w:rsid w:val="009E32A6"/>
    <w:rsid w:val="009F0C4D"/>
    <w:rsid w:val="009F1B7B"/>
    <w:rsid w:val="009F5F1D"/>
    <w:rsid w:val="00A00B78"/>
    <w:rsid w:val="00A02DD9"/>
    <w:rsid w:val="00A05636"/>
    <w:rsid w:val="00A07F52"/>
    <w:rsid w:val="00A11103"/>
    <w:rsid w:val="00A122A0"/>
    <w:rsid w:val="00A22F0A"/>
    <w:rsid w:val="00A25F4A"/>
    <w:rsid w:val="00A31A51"/>
    <w:rsid w:val="00A32987"/>
    <w:rsid w:val="00A343A5"/>
    <w:rsid w:val="00A4014E"/>
    <w:rsid w:val="00A40315"/>
    <w:rsid w:val="00A43592"/>
    <w:rsid w:val="00A460E0"/>
    <w:rsid w:val="00A5618B"/>
    <w:rsid w:val="00A742CD"/>
    <w:rsid w:val="00A77BE3"/>
    <w:rsid w:val="00A81408"/>
    <w:rsid w:val="00A82092"/>
    <w:rsid w:val="00A82817"/>
    <w:rsid w:val="00A846A3"/>
    <w:rsid w:val="00AA38EA"/>
    <w:rsid w:val="00AB0264"/>
    <w:rsid w:val="00AB32AA"/>
    <w:rsid w:val="00AC07AF"/>
    <w:rsid w:val="00AC79C0"/>
    <w:rsid w:val="00AD1E96"/>
    <w:rsid w:val="00AD275B"/>
    <w:rsid w:val="00AD4851"/>
    <w:rsid w:val="00AD5DE8"/>
    <w:rsid w:val="00AE1779"/>
    <w:rsid w:val="00AE23CC"/>
    <w:rsid w:val="00AE23DB"/>
    <w:rsid w:val="00AE3B4E"/>
    <w:rsid w:val="00AE5434"/>
    <w:rsid w:val="00AF00D7"/>
    <w:rsid w:val="00AF247C"/>
    <w:rsid w:val="00AF3830"/>
    <w:rsid w:val="00AF788A"/>
    <w:rsid w:val="00B04279"/>
    <w:rsid w:val="00B07D72"/>
    <w:rsid w:val="00B12624"/>
    <w:rsid w:val="00B12A38"/>
    <w:rsid w:val="00B15494"/>
    <w:rsid w:val="00B15585"/>
    <w:rsid w:val="00B15A3C"/>
    <w:rsid w:val="00B16D1F"/>
    <w:rsid w:val="00B24BAB"/>
    <w:rsid w:val="00B30B48"/>
    <w:rsid w:val="00B33177"/>
    <w:rsid w:val="00B34BB8"/>
    <w:rsid w:val="00B360E6"/>
    <w:rsid w:val="00B412C1"/>
    <w:rsid w:val="00B508EB"/>
    <w:rsid w:val="00B509B1"/>
    <w:rsid w:val="00B536EF"/>
    <w:rsid w:val="00B605A0"/>
    <w:rsid w:val="00B666B8"/>
    <w:rsid w:val="00B67EC4"/>
    <w:rsid w:val="00B67F91"/>
    <w:rsid w:val="00B71AE5"/>
    <w:rsid w:val="00B72430"/>
    <w:rsid w:val="00B729C0"/>
    <w:rsid w:val="00B80D80"/>
    <w:rsid w:val="00B83600"/>
    <w:rsid w:val="00B90F83"/>
    <w:rsid w:val="00B913E9"/>
    <w:rsid w:val="00B9245B"/>
    <w:rsid w:val="00B9276E"/>
    <w:rsid w:val="00B93750"/>
    <w:rsid w:val="00B9388F"/>
    <w:rsid w:val="00B969B4"/>
    <w:rsid w:val="00B97AF1"/>
    <w:rsid w:val="00BC0266"/>
    <w:rsid w:val="00BC038B"/>
    <w:rsid w:val="00BC244A"/>
    <w:rsid w:val="00BC756B"/>
    <w:rsid w:val="00BD0AE9"/>
    <w:rsid w:val="00BD0FFE"/>
    <w:rsid w:val="00BD2F96"/>
    <w:rsid w:val="00BE1943"/>
    <w:rsid w:val="00BE679B"/>
    <w:rsid w:val="00BF0740"/>
    <w:rsid w:val="00BF59D5"/>
    <w:rsid w:val="00BF68FF"/>
    <w:rsid w:val="00C04FFF"/>
    <w:rsid w:val="00C12009"/>
    <w:rsid w:val="00C1316F"/>
    <w:rsid w:val="00C14CFF"/>
    <w:rsid w:val="00C16CEF"/>
    <w:rsid w:val="00C20B09"/>
    <w:rsid w:val="00C21A49"/>
    <w:rsid w:val="00C234F9"/>
    <w:rsid w:val="00C253B6"/>
    <w:rsid w:val="00C27BB7"/>
    <w:rsid w:val="00C506AF"/>
    <w:rsid w:val="00C62B1B"/>
    <w:rsid w:val="00C63DD9"/>
    <w:rsid w:val="00C7323D"/>
    <w:rsid w:val="00C77BFF"/>
    <w:rsid w:val="00C80F9B"/>
    <w:rsid w:val="00C93645"/>
    <w:rsid w:val="00C94DDB"/>
    <w:rsid w:val="00C96858"/>
    <w:rsid w:val="00CA4194"/>
    <w:rsid w:val="00CB1F1A"/>
    <w:rsid w:val="00CB3BA1"/>
    <w:rsid w:val="00CB6BD1"/>
    <w:rsid w:val="00CC5254"/>
    <w:rsid w:val="00CC5A9B"/>
    <w:rsid w:val="00CC665C"/>
    <w:rsid w:val="00CD0370"/>
    <w:rsid w:val="00CE07DE"/>
    <w:rsid w:val="00CE2A7D"/>
    <w:rsid w:val="00CE56C2"/>
    <w:rsid w:val="00CF02C4"/>
    <w:rsid w:val="00CF03B0"/>
    <w:rsid w:val="00CF302E"/>
    <w:rsid w:val="00D0382D"/>
    <w:rsid w:val="00D05EEE"/>
    <w:rsid w:val="00D06415"/>
    <w:rsid w:val="00D15692"/>
    <w:rsid w:val="00D17D48"/>
    <w:rsid w:val="00D17F9C"/>
    <w:rsid w:val="00D2048C"/>
    <w:rsid w:val="00D221BB"/>
    <w:rsid w:val="00D30728"/>
    <w:rsid w:val="00D37B85"/>
    <w:rsid w:val="00D44C12"/>
    <w:rsid w:val="00D45D3F"/>
    <w:rsid w:val="00D46F1A"/>
    <w:rsid w:val="00D522A9"/>
    <w:rsid w:val="00D52A86"/>
    <w:rsid w:val="00D52D19"/>
    <w:rsid w:val="00D56CD5"/>
    <w:rsid w:val="00D6193B"/>
    <w:rsid w:val="00D665A6"/>
    <w:rsid w:val="00D70D8F"/>
    <w:rsid w:val="00D72D59"/>
    <w:rsid w:val="00D734F8"/>
    <w:rsid w:val="00D74977"/>
    <w:rsid w:val="00D75822"/>
    <w:rsid w:val="00D7652E"/>
    <w:rsid w:val="00D7726B"/>
    <w:rsid w:val="00D77693"/>
    <w:rsid w:val="00D80D0D"/>
    <w:rsid w:val="00D80FCE"/>
    <w:rsid w:val="00D861BF"/>
    <w:rsid w:val="00D86D7F"/>
    <w:rsid w:val="00D87256"/>
    <w:rsid w:val="00D92534"/>
    <w:rsid w:val="00D94BEA"/>
    <w:rsid w:val="00DB20BD"/>
    <w:rsid w:val="00DB2219"/>
    <w:rsid w:val="00DB677B"/>
    <w:rsid w:val="00DC12F9"/>
    <w:rsid w:val="00DC1581"/>
    <w:rsid w:val="00DC2D84"/>
    <w:rsid w:val="00DC34A4"/>
    <w:rsid w:val="00DC3886"/>
    <w:rsid w:val="00DD0E6C"/>
    <w:rsid w:val="00DD2EF7"/>
    <w:rsid w:val="00DD372D"/>
    <w:rsid w:val="00DE0DF4"/>
    <w:rsid w:val="00DE27CD"/>
    <w:rsid w:val="00DE2A95"/>
    <w:rsid w:val="00DE424E"/>
    <w:rsid w:val="00DE4526"/>
    <w:rsid w:val="00DE55A9"/>
    <w:rsid w:val="00DF03B9"/>
    <w:rsid w:val="00DF0785"/>
    <w:rsid w:val="00DF65A1"/>
    <w:rsid w:val="00DF797E"/>
    <w:rsid w:val="00E00EAA"/>
    <w:rsid w:val="00E01ECD"/>
    <w:rsid w:val="00E1290A"/>
    <w:rsid w:val="00E135CB"/>
    <w:rsid w:val="00E13E74"/>
    <w:rsid w:val="00E2060B"/>
    <w:rsid w:val="00E229A3"/>
    <w:rsid w:val="00E24598"/>
    <w:rsid w:val="00E31603"/>
    <w:rsid w:val="00E3631D"/>
    <w:rsid w:val="00E3774C"/>
    <w:rsid w:val="00E5567E"/>
    <w:rsid w:val="00E66A8A"/>
    <w:rsid w:val="00E66B4C"/>
    <w:rsid w:val="00E67978"/>
    <w:rsid w:val="00E71557"/>
    <w:rsid w:val="00E7287C"/>
    <w:rsid w:val="00E73F67"/>
    <w:rsid w:val="00E74C48"/>
    <w:rsid w:val="00E7688D"/>
    <w:rsid w:val="00E81379"/>
    <w:rsid w:val="00E91AD4"/>
    <w:rsid w:val="00EA0CED"/>
    <w:rsid w:val="00EA3FBD"/>
    <w:rsid w:val="00EA65C2"/>
    <w:rsid w:val="00EC3203"/>
    <w:rsid w:val="00ED1F0B"/>
    <w:rsid w:val="00ED2F6F"/>
    <w:rsid w:val="00ED3012"/>
    <w:rsid w:val="00ED3168"/>
    <w:rsid w:val="00ED3A1E"/>
    <w:rsid w:val="00EE6C1F"/>
    <w:rsid w:val="00EE7985"/>
    <w:rsid w:val="00F001FD"/>
    <w:rsid w:val="00F0370E"/>
    <w:rsid w:val="00F04A5D"/>
    <w:rsid w:val="00F06F16"/>
    <w:rsid w:val="00F131C4"/>
    <w:rsid w:val="00F17EF7"/>
    <w:rsid w:val="00F21E92"/>
    <w:rsid w:val="00F2344D"/>
    <w:rsid w:val="00F30769"/>
    <w:rsid w:val="00F33652"/>
    <w:rsid w:val="00F35139"/>
    <w:rsid w:val="00F366EF"/>
    <w:rsid w:val="00F4044F"/>
    <w:rsid w:val="00F40C60"/>
    <w:rsid w:val="00F4192B"/>
    <w:rsid w:val="00F471EB"/>
    <w:rsid w:val="00F51A55"/>
    <w:rsid w:val="00F52FDA"/>
    <w:rsid w:val="00F543B8"/>
    <w:rsid w:val="00F56213"/>
    <w:rsid w:val="00F56C2A"/>
    <w:rsid w:val="00F67914"/>
    <w:rsid w:val="00F70A3E"/>
    <w:rsid w:val="00F710E0"/>
    <w:rsid w:val="00F757C3"/>
    <w:rsid w:val="00F76FF7"/>
    <w:rsid w:val="00F8270C"/>
    <w:rsid w:val="00F832CA"/>
    <w:rsid w:val="00F83BA8"/>
    <w:rsid w:val="00F85D50"/>
    <w:rsid w:val="00F91308"/>
    <w:rsid w:val="00F91FB5"/>
    <w:rsid w:val="00F92E2A"/>
    <w:rsid w:val="00F957D9"/>
    <w:rsid w:val="00F96132"/>
    <w:rsid w:val="00FA075A"/>
    <w:rsid w:val="00FA24AE"/>
    <w:rsid w:val="00FA3177"/>
    <w:rsid w:val="00FA763F"/>
    <w:rsid w:val="00FB3528"/>
    <w:rsid w:val="00FB3C90"/>
    <w:rsid w:val="00FB4081"/>
    <w:rsid w:val="00FC2E8E"/>
    <w:rsid w:val="00FC4772"/>
    <w:rsid w:val="00FD08E1"/>
    <w:rsid w:val="00FD49A5"/>
    <w:rsid w:val="00FD6630"/>
    <w:rsid w:val="00FE1FC8"/>
    <w:rsid w:val="00FE29C7"/>
    <w:rsid w:val="00FE3653"/>
    <w:rsid w:val="00FF2252"/>
    <w:rsid w:val="00FF4646"/>
    <w:rsid w:val="00FF5F43"/>
    <w:rsid w:val="00FF722D"/>
    <w:rsid w:val="24BA3430"/>
    <w:rsid w:val="759136FC"/>
    <w:rsid w:val="7EBDF6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  <w14:docId w14:val="69FBE3D8"/>
  <w15:chartTrackingRefBased/>
  <w15:docId w15:val="{125E3530-9C69-4477-A45B-A4075D9E30D9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Calibri" w:hAnsi="Calibri" w:eastAsia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uiPriority="0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F70A3E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00EAA"/>
    <w:pPr>
      <w:keepNext/>
      <w:keepLines/>
      <w:spacing w:before="480" w:after="0"/>
      <w:outlineLvl w:val="0"/>
    </w:pPr>
    <w:rPr>
      <w:rFonts w:ascii="Cambria" w:hAnsi="Cambria" w:eastAsia="Times New Roman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60F78"/>
    <w:pPr>
      <w:keepNext/>
      <w:spacing w:before="240" w:after="60"/>
      <w:outlineLvl w:val="1"/>
    </w:pPr>
    <w:rPr>
      <w:rFonts w:ascii="Cambria" w:hAnsi="Cambria" w:eastAsia="Times New Roman"/>
      <w:b/>
      <w:bCs/>
      <w:i/>
      <w:iCs/>
      <w:sz w:val="28"/>
      <w:szCs w:val="28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EA65C2"/>
    <w:pPr>
      <w:keepNext/>
      <w:spacing w:before="240" w:after="60"/>
      <w:outlineLvl w:val="2"/>
    </w:pPr>
    <w:rPr>
      <w:rFonts w:ascii="Calibri Light" w:hAnsi="Calibri Light" w:eastAsia="Times New Roman"/>
      <w:b/>
      <w:bCs/>
      <w:sz w:val="26"/>
      <w:szCs w:val="26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C3B3F"/>
    <w:pPr>
      <w:keepNext/>
      <w:keepLines/>
      <w:spacing w:before="40" w:after="0"/>
      <w:outlineLvl w:val="4"/>
    </w:pPr>
    <w:rPr>
      <w:rFonts w:ascii="Calibri Light" w:hAnsi="Calibri Light" w:eastAsia="Times New Roman"/>
      <w:color w:val="2F5496"/>
    </w:rPr>
  </w:style>
  <w:style w:type="character" w:styleId="DefaultParagraphFont" w:default="1">
    <w:name w:val="Default Paragraph Font"/>
    <w:uiPriority w:val="1"/>
    <w:unhideWhenUsed/>
  </w:style>
  <w:style w:type="table" w:styleId="TableNormal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A18D1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styleId="BalloonTextChar" w:customStyle="1">
    <w:name w:val="Balloon Text Char"/>
    <w:link w:val="BalloonText"/>
    <w:uiPriority w:val="99"/>
    <w:semiHidden/>
    <w:rsid w:val="006A18D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A18D1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6A18D1"/>
  </w:style>
  <w:style w:type="paragraph" w:styleId="Footer">
    <w:name w:val="footer"/>
    <w:basedOn w:val="Normal"/>
    <w:link w:val="FooterChar"/>
    <w:uiPriority w:val="99"/>
    <w:unhideWhenUsed/>
    <w:rsid w:val="006A18D1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6A18D1"/>
  </w:style>
  <w:style w:type="character" w:styleId="apple-converted-space" w:customStyle="1">
    <w:name w:val="apple-converted-space"/>
    <w:rsid w:val="00F70A3E"/>
  </w:style>
  <w:style w:type="character" w:styleId="Strong">
    <w:name w:val="Strong"/>
    <w:qFormat/>
    <w:rsid w:val="00F70A3E"/>
    <w:rPr>
      <w:b/>
      <w:bCs/>
    </w:rPr>
  </w:style>
  <w:style w:type="paragraph" w:styleId="ListParagraph">
    <w:name w:val="List Paragraph"/>
    <w:basedOn w:val="Normal"/>
    <w:uiPriority w:val="99"/>
    <w:qFormat/>
    <w:rsid w:val="005E6ECE"/>
    <w:pPr>
      <w:ind w:left="720"/>
      <w:contextualSpacing/>
    </w:pPr>
    <w:rPr>
      <w:lang w:val="en-GB"/>
    </w:rPr>
  </w:style>
  <w:style w:type="character" w:styleId="Heading1Char" w:customStyle="1">
    <w:name w:val="Heading 1 Char"/>
    <w:link w:val="Heading1"/>
    <w:uiPriority w:val="9"/>
    <w:rsid w:val="00E00EAA"/>
    <w:rPr>
      <w:rFonts w:ascii="Cambria" w:hAnsi="Cambria" w:eastAsia="Times New Roman" w:cs="Times New Roman"/>
      <w:b/>
      <w:bCs/>
      <w:color w:val="365F91"/>
      <w:sz w:val="28"/>
      <w:szCs w:val="28"/>
    </w:rPr>
  </w:style>
  <w:style w:type="character" w:styleId="Hyperlink">
    <w:name w:val="Hyperlink"/>
    <w:uiPriority w:val="99"/>
    <w:unhideWhenUsed/>
    <w:rsid w:val="00B33177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BD0AE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eastAsia="Times New Roman"/>
      <w:sz w:val="20"/>
      <w:szCs w:val="20"/>
      <w:lang w:val="x-none" w:eastAsia="x-none"/>
    </w:rPr>
  </w:style>
  <w:style w:type="character" w:styleId="HTMLPreformattedChar" w:customStyle="1">
    <w:name w:val="HTML Preformatted Char"/>
    <w:link w:val="HTMLPreformatted"/>
    <w:uiPriority w:val="99"/>
    <w:rsid w:val="00BD0AE9"/>
    <w:rPr>
      <w:rFonts w:ascii="Courier New" w:hAnsi="Courier New" w:eastAsia="Times New Roman" w:cs="Courier New"/>
    </w:rPr>
  </w:style>
  <w:style w:type="paragraph" w:styleId="ZDGName" w:customStyle="1">
    <w:name w:val="Z_DGName"/>
    <w:basedOn w:val="Normal"/>
    <w:uiPriority w:val="99"/>
    <w:rsid w:val="007E78DA"/>
    <w:pPr>
      <w:widowControl w:val="0"/>
      <w:autoSpaceDE w:val="0"/>
      <w:autoSpaceDN w:val="0"/>
      <w:spacing w:after="0" w:line="240" w:lineRule="auto"/>
      <w:ind w:right="85"/>
    </w:pPr>
    <w:rPr>
      <w:rFonts w:ascii="Arial" w:hAnsi="Arial" w:eastAsia="Times New Roman" w:cs="Arial"/>
      <w:sz w:val="16"/>
      <w:szCs w:val="16"/>
      <w:lang w:val="en-GB" w:eastAsia="en-GB"/>
    </w:rPr>
  </w:style>
  <w:style w:type="paragraph" w:styleId="youthaftcomment" w:customStyle="1">
    <w:name w:val="youth.af.t.comment"/>
    <w:basedOn w:val="Normal"/>
    <w:rsid w:val="007E78DA"/>
    <w:pPr>
      <w:keepNext/>
      <w:tabs>
        <w:tab w:val="left" w:pos="284"/>
      </w:tabs>
      <w:spacing w:before="80" w:after="60" w:line="240" w:lineRule="auto"/>
    </w:pPr>
    <w:rPr>
      <w:rFonts w:ascii="Arial" w:hAnsi="Arial" w:eastAsia="Times New Roman"/>
      <w:i/>
      <w:noProof/>
      <w:sz w:val="18"/>
      <w:szCs w:val="20"/>
      <w:lang w:val="en-GB"/>
    </w:rPr>
  </w:style>
  <w:style w:type="paragraph" w:styleId="NormalWeb">
    <w:name w:val="Normal (Web)"/>
    <w:basedOn w:val="Normal"/>
    <w:unhideWhenUsed/>
    <w:rsid w:val="00AF788A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</w:rPr>
  </w:style>
  <w:style w:type="paragraph" w:styleId="NoSpacing">
    <w:name w:val="No Spacing"/>
    <w:uiPriority w:val="1"/>
    <w:qFormat/>
    <w:rsid w:val="00602F76"/>
    <w:rPr>
      <w:sz w:val="22"/>
      <w:szCs w:val="22"/>
      <w:lang w:eastAsia="en-US"/>
    </w:rPr>
  </w:style>
  <w:style w:type="character" w:styleId="FollowedHyperlink">
    <w:name w:val="FollowedHyperlink"/>
    <w:uiPriority w:val="99"/>
    <w:semiHidden/>
    <w:unhideWhenUsed/>
    <w:rsid w:val="007243C6"/>
    <w:rPr>
      <w:color w:val="800080"/>
      <w:u w:val="single"/>
    </w:rPr>
  </w:style>
  <w:style w:type="character" w:styleId="Heading2Char" w:customStyle="1">
    <w:name w:val="Heading 2 Char"/>
    <w:link w:val="Heading2"/>
    <w:uiPriority w:val="9"/>
    <w:rsid w:val="00460F78"/>
    <w:rPr>
      <w:rFonts w:ascii="Cambria" w:hAnsi="Cambria" w:eastAsia="Times New Roman" w:cs="Times New Roman"/>
      <w:b/>
      <w:bCs/>
      <w:i/>
      <w:iCs/>
      <w:sz w:val="28"/>
      <w:szCs w:val="28"/>
    </w:rPr>
  </w:style>
  <w:style w:type="paragraph" w:styleId="v1yiv7255925069msonormal" w:customStyle="1">
    <w:name w:val="v1yiv7255925069msonormal"/>
    <w:basedOn w:val="Normal"/>
    <w:rsid w:val="00460F78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  <w:lang w:val="ro-RO" w:eastAsia="ro-RO"/>
    </w:rPr>
  </w:style>
  <w:style w:type="paragraph" w:styleId="paragraph" w:customStyle="1">
    <w:name w:val="paragraph"/>
    <w:basedOn w:val="Normal"/>
    <w:rsid w:val="00232C41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</w:rPr>
  </w:style>
  <w:style w:type="character" w:styleId="normaltextrun" w:customStyle="1">
    <w:name w:val="normaltextrun"/>
    <w:rsid w:val="00232C41"/>
  </w:style>
  <w:style w:type="character" w:styleId="spellingerror" w:customStyle="1">
    <w:name w:val="spellingerror"/>
    <w:rsid w:val="00232C41"/>
  </w:style>
  <w:style w:type="character" w:styleId="eop" w:customStyle="1">
    <w:name w:val="eop"/>
    <w:rsid w:val="00232C41"/>
  </w:style>
  <w:style w:type="character" w:styleId="contextualspellingandgrammarerror" w:customStyle="1">
    <w:name w:val="contextualspellingandgrammarerror"/>
    <w:rsid w:val="00F91308"/>
  </w:style>
  <w:style w:type="character" w:styleId="58cl" w:customStyle="1">
    <w:name w:val="_58cl"/>
    <w:rsid w:val="00DE2A95"/>
  </w:style>
  <w:style w:type="character" w:styleId="58cm" w:customStyle="1">
    <w:name w:val="_58cm"/>
    <w:rsid w:val="00DE2A95"/>
  </w:style>
  <w:style w:type="paragraph" w:styleId="BodyTextIndent">
    <w:name w:val="Body Text Indent"/>
    <w:basedOn w:val="Normal"/>
    <w:link w:val="BodyTextIndentChar"/>
    <w:rsid w:val="00856783"/>
    <w:pPr>
      <w:spacing w:after="0" w:line="240" w:lineRule="auto"/>
      <w:ind w:firstLine="720"/>
      <w:jc w:val="both"/>
    </w:pPr>
    <w:rPr>
      <w:rFonts w:ascii="times new roman\" w:hAnsi="times new roman\" w:eastAsia="Times New Roman"/>
      <w:sz w:val="24"/>
      <w:szCs w:val="20"/>
      <w:lang w:val="x-none" w:eastAsia="x-none"/>
    </w:rPr>
  </w:style>
  <w:style w:type="character" w:styleId="BodyTextIndentChar" w:customStyle="1">
    <w:name w:val="Body Text Indent Char"/>
    <w:link w:val="BodyTextIndent"/>
    <w:rsid w:val="00856783"/>
    <w:rPr>
      <w:rFonts w:ascii="times new roman\" w:hAnsi="times new roman\" w:eastAsia="Times New Roman"/>
      <w:sz w:val="24"/>
    </w:rPr>
  </w:style>
  <w:style w:type="character" w:styleId="Heading3Char" w:customStyle="1">
    <w:name w:val="Heading 3 Char"/>
    <w:link w:val="Heading3"/>
    <w:uiPriority w:val="9"/>
    <w:rsid w:val="00EA65C2"/>
    <w:rPr>
      <w:rFonts w:ascii="Calibri Light" w:hAnsi="Calibri Light" w:eastAsia="Times New Roman" w:cs="Times New Roman"/>
      <w:b/>
      <w:bCs/>
      <w:sz w:val="26"/>
      <w:szCs w:val="26"/>
    </w:rPr>
  </w:style>
  <w:style w:type="paragraph" w:styleId="hashtags-header" w:customStyle="1">
    <w:name w:val="hashtags-header"/>
    <w:basedOn w:val="Normal"/>
    <w:rsid w:val="00EA65C2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</w:rPr>
  </w:style>
  <w:style w:type="character" w:styleId="UnresolvedMention1" w:customStyle="1">
    <w:name w:val="Unresolved Mention1"/>
    <w:uiPriority w:val="99"/>
    <w:semiHidden/>
    <w:unhideWhenUsed/>
    <w:rsid w:val="00D15692"/>
    <w:rPr>
      <w:color w:val="605E5C"/>
      <w:shd w:val="clear" w:color="auto" w:fill="E1DFDD"/>
    </w:rPr>
  </w:style>
  <w:style w:type="character" w:styleId="Heading5Char" w:customStyle="1">
    <w:name w:val="Heading 5 Char"/>
    <w:link w:val="Heading5"/>
    <w:uiPriority w:val="9"/>
    <w:semiHidden/>
    <w:rsid w:val="006C3B3F"/>
    <w:rPr>
      <w:rFonts w:ascii="Calibri Light" w:hAnsi="Calibri Light" w:eastAsia="Times New Roman" w:cs="Times New Roman"/>
      <w:color w:val="2F5496"/>
      <w:sz w:val="22"/>
      <w:szCs w:val="22"/>
      <w:lang w:val="en-US" w:eastAsia="en-US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6C3B3F"/>
    <w:pPr>
      <w:spacing w:after="120" w:line="480" w:lineRule="auto"/>
    </w:pPr>
  </w:style>
  <w:style w:type="character" w:styleId="BodyText2Char" w:customStyle="1">
    <w:name w:val="Body Text 2 Char"/>
    <w:link w:val="BodyText2"/>
    <w:uiPriority w:val="99"/>
    <w:semiHidden/>
    <w:rsid w:val="006C3B3F"/>
    <w:rPr>
      <w:sz w:val="22"/>
      <w:szCs w:val="22"/>
      <w:lang w:val="en-US" w:eastAsia="en-US"/>
    </w:rPr>
  </w:style>
  <w:style w:type="paragraph" w:styleId="Biblio" w:customStyle="1">
    <w:name w:val="Biblio"/>
    <w:basedOn w:val="Normal"/>
    <w:qFormat/>
    <w:rsid w:val="006C3B3F"/>
    <w:pPr>
      <w:spacing w:after="0" w:line="240" w:lineRule="auto"/>
      <w:ind w:left="360" w:hanging="360"/>
    </w:pPr>
    <w:rPr>
      <w:rFonts w:ascii="Times New Roman" w:hAnsi="Times New Roman" w:eastAsia="Times New Roman" w:cs="Times"/>
      <w:sz w:val="20"/>
      <w:szCs w:val="24"/>
      <w:lang w:val="en-GB" w:eastAsia="ro-RO"/>
    </w:rPr>
  </w:style>
  <w:style w:type="character" w:styleId="Emphasis">
    <w:name w:val="Emphasis"/>
    <w:qFormat/>
    <w:rsid w:val="00FE29C7"/>
    <w:rPr>
      <w:i/>
      <w:iCs/>
    </w:rPr>
  </w:style>
  <w:style w:type="character" w:styleId="publishedat" w:customStyle="1">
    <w:name w:val="publishedat"/>
    <w:basedOn w:val="DefaultParagraphFont"/>
    <w:rsid w:val="00FE29C7"/>
  </w:style>
  <w:style w:type="character" w:styleId="publisher" w:customStyle="1">
    <w:name w:val="publisher"/>
    <w:basedOn w:val="DefaultParagraphFont"/>
    <w:rsid w:val="00FE29C7"/>
  </w:style>
  <w:style w:type="character" w:styleId="year" w:customStyle="1">
    <w:name w:val="year"/>
    <w:basedOn w:val="DefaultParagraphFont"/>
    <w:rsid w:val="00FE29C7"/>
  </w:style>
  <w:style w:type="character" w:styleId="page" w:customStyle="1">
    <w:name w:val="page"/>
    <w:basedOn w:val="DefaultParagraphFont"/>
    <w:rsid w:val="00FE29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45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9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1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3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14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6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93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98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63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88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61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73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05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2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8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86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37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13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3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2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14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9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63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6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8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9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45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1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1.wmf" Id="rId8" /><Relationship Type="http://schemas.openxmlformats.org/officeDocument/2006/relationships/styles" Target="styles.xml" Id="rId3" /><Relationship Type="http://schemas.openxmlformats.org/officeDocument/2006/relationships/endnotes" Target="endnotes.xml" Id="rId7" /><Relationship Type="http://schemas.openxmlformats.org/officeDocument/2006/relationships/numbering" Target="numbering.xml" Id="rId2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theme" Target="theme/theme1.xml" Id="rId11" /><Relationship Type="http://schemas.openxmlformats.org/officeDocument/2006/relationships/webSettings" Target="webSettings.xml" Id="rId5" /><Relationship Type="http://schemas.openxmlformats.org/officeDocument/2006/relationships/fontTable" Target="fontTable.xml" Id="rId10" /><Relationship Type="http://schemas.openxmlformats.org/officeDocument/2006/relationships/settings" Target="settings.xml" Id="rId4" /><Relationship Type="http://schemas.openxmlformats.org/officeDocument/2006/relationships/header" Target="header1.xml" Id="rId9" /><Relationship Type="http://schemas.openxmlformats.org/officeDocument/2006/relationships/image" Target="/media/image4.png" Id="R31bed9a01664487a" 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4E6172-7976-41A2-9E95-50DEF4F57AF2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Hewlett-Packard Company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Admin</dc:creator>
  <keywords/>
  <lastModifiedBy>ISTVAN BERSZAN</lastModifiedBy>
  <revision>11</revision>
  <lastPrinted>2018-04-24T16:05:00.0000000Z</lastPrinted>
  <dcterms:created xsi:type="dcterms:W3CDTF">2024-04-19T09:32:00.0000000Z</dcterms:created>
  <dcterms:modified xsi:type="dcterms:W3CDTF">2024-04-19T09:32:31.9811770Z</dcterms:modified>
</coreProperties>
</file>